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B3AFF" w14:textId="77777777" w:rsidR="00850CF5" w:rsidRPr="00850CF5" w:rsidRDefault="00850CF5" w:rsidP="00850CF5">
      <w:pPr>
        <w:jc w:val="center"/>
        <w:rPr>
          <w:rFonts w:ascii="Times New Roman" w:eastAsia="Times New Roman" w:hAnsi="Times New Roman"/>
          <w:b/>
          <w:lang w:eastAsia="ru-RU"/>
        </w:rPr>
      </w:pPr>
      <w:r w:rsidRPr="00850CF5">
        <w:rPr>
          <w:rFonts w:ascii="Times New Roman" w:eastAsia="Times New Roman" w:hAnsi="Times New Roman"/>
          <w:b/>
          <w:lang w:eastAsia="ru-RU"/>
        </w:rPr>
        <w:t>МУНИЦИПАЛЬНОЕ БЮДЖЕТНОЕ ОБЩЕОБРАЗОВАТЕЛЬНОЕ УЧРЕЖДЕНИЕ</w:t>
      </w:r>
      <w:r w:rsidRPr="00850CF5">
        <w:rPr>
          <w:rFonts w:ascii="Times New Roman" w:eastAsia="Times New Roman" w:hAnsi="Times New Roman"/>
          <w:b/>
          <w:lang w:eastAsia="ru-RU"/>
        </w:rPr>
        <w:br/>
        <w:t>«СРЕДНЯЯ ОБЩЕОБРАЗОВАТЕЛЬНАЯ ШКОЛА № 4</w:t>
      </w:r>
    </w:p>
    <w:p w14:paraId="70B3222C" w14:textId="77777777" w:rsidR="00850CF5" w:rsidRPr="00850CF5" w:rsidRDefault="00850CF5" w:rsidP="00850CF5">
      <w:pPr>
        <w:jc w:val="center"/>
        <w:rPr>
          <w:rFonts w:ascii="Times New Roman" w:eastAsia="Times New Roman" w:hAnsi="Times New Roman"/>
          <w:b/>
          <w:lang w:eastAsia="ru-RU"/>
        </w:rPr>
      </w:pPr>
      <w:r w:rsidRPr="00850CF5">
        <w:rPr>
          <w:rFonts w:ascii="Times New Roman" w:eastAsia="Times New Roman" w:hAnsi="Times New Roman"/>
          <w:b/>
          <w:lang w:eastAsia="ru-RU"/>
        </w:rPr>
        <w:t>ИМЕНИ МАРШАЛА Ф.И.ТОЛБУХИНА»</w:t>
      </w:r>
      <w:r w:rsidRPr="00850CF5">
        <w:rPr>
          <w:rFonts w:ascii="Times New Roman" w:eastAsia="Times New Roman" w:hAnsi="Times New Roman"/>
          <w:b/>
          <w:lang w:eastAsia="ru-RU"/>
        </w:rPr>
        <w:br/>
        <w:t>МУНИЦИПАЛЬНОГО ОБРАЗОВАНИЯ ГОРОДСКОЙ ОКРУГ СИМФЕРОПОЛЬ</w:t>
      </w:r>
      <w:r w:rsidRPr="00850CF5">
        <w:rPr>
          <w:rFonts w:ascii="Times New Roman" w:eastAsia="Times New Roman" w:hAnsi="Times New Roman"/>
          <w:b/>
          <w:lang w:eastAsia="ru-RU"/>
        </w:rPr>
        <w:br/>
        <w:t>РЕСПУБЛИКИ КРЫМ</w:t>
      </w:r>
    </w:p>
    <w:p w14:paraId="2332F483" w14:textId="77777777" w:rsidR="00850CF5" w:rsidRPr="00850CF5" w:rsidRDefault="00850CF5" w:rsidP="00850CF5">
      <w:pPr>
        <w:jc w:val="center"/>
        <w:rPr>
          <w:rFonts w:ascii="Times New Roman" w:eastAsia="Times New Roman" w:hAnsi="Times New Roman"/>
          <w:b/>
          <w:lang w:eastAsia="ru-RU"/>
        </w:rPr>
      </w:pPr>
    </w:p>
    <w:p w14:paraId="74DB093F" w14:textId="77777777" w:rsidR="00850CF5" w:rsidRPr="00850CF5" w:rsidRDefault="00850CF5" w:rsidP="00850CF5">
      <w:pPr>
        <w:spacing w:after="160" w:line="259" w:lineRule="auto"/>
        <w:jc w:val="left"/>
        <w:rPr>
          <w:rFonts w:eastAsiaTheme="minorHAnsi" w:cstheme="minorBidi"/>
          <w:sz w:val="22"/>
          <w:szCs w:val="22"/>
        </w:rPr>
      </w:pPr>
    </w:p>
    <w:tbl>
      <w:tblPr>
        <w:tblStyle w:val="ab"/>
        <w:tblpPr w:leftFromText="180" w:rightFromText="180" w:vertAnchor="page" w:horzAnchor="margin" w:tblpY="3826"/>
        <w:tblW w:w="10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201"/>
        <w:gridCol w:w="3793"/>
      </w:tblGrid>
      <w:tr w:rsidR="00850CF5" w:rsidRPr="00850CF5" w14:paraId="56D63A82" w14:textId="77777777" w:rsidTr="0053674C">
        <w:tc>
          <w:tcPr>
            <w:tcW w:w="3227" w:type="dxa"/>
          </w:tcPr>
          <w:p w14:paraId="11FEB6EB" w14:textId="77777777" w:rsidR="00850CF5" w:rsidRPr="00850CF5" w:rsidRDefault="00850CF5" w:rsidP="00850CF5">
            <w:pPr>
              <w:spacing w:line="240" w:lineRule="auto"/>
              <w:jc w:val="left"/>
              <w:rPr>
                <w:rFonts w:ascii="yandex-sans" w:eastAsia="Times New Roman" w:hAnsi="yandex-sans"/>
                <w:b/>
                <w:color w:val="000000"/>
                <w:lang w:eastAsia="ru-RU"/>
              </w:rPr>
            </w:pPr>
            <w:r w:rsidRPr="00850CF5">
              <w:rPr>
                <w:rFonts w:ascii="yandex-sans" w:eastAsia="Times New Roman" w:hAnsi="yandex-sans"/>
                <w:b/>
                <w:color w:val="000000"/>
                <w:lang w:eastAsia="ru-RU"/>
              </w:rPr>
              <w:t xml:space="preserve">ПРИНЯТО  </w:t>
            </w:r>
          </w:p>
          <w:p w14:paraId="73BC00C0" w14:textId="77777777" w:rsidR="00850CF5" w:rsidRPr="00850CF5" w:rsidRDefault="00850CF5" w:rsidP="00850CF5">
            <w:pPr>
              <w:spacing w:line="240" w:lineRule="auto"/>
              <w:jc w:val="left"/>
              <w:rPr>
                <w:rFonts w:ascii="yandex-sans" w:eastAsia="Times New Roman" w:hAnsi="yandex-sans"/>
                <w:color w:val="000000"/>
                <w:lang w:eastAsia="ru-RU"/>
              </w:rPr>
            </w:pPr>
            <w:r w:rsidRPr="00850CF5">
              <w:rPr>
                <w:rFonts w:ascii="yandex-sans" w:eastAsia="Times New Roman" w:hAnsi="yandex-sans"/>
                <w:color w:val="000000"/>
                <w:lang w:eastAsia="ru-RU"/>
              </w:rPr>
              <w:t>На заседании педагогического</w:t>
            </w:r>
          </w:p>
          <w:p w14:paraId="0E75CC79" w14:textId="77777777" w:rsidR="00850CF5" w:rsidRPr="00850CF5" w:rsidRDefault="00850CF5" w:rsidP="00850CF5">
            <w:pPr>
              <w:spacing w:line="240" w:lineRule="auto"/>
              <w:jc w:val="left"/>
              <w:rPr>
                <w:rFonts w:ascii="yandex-sans" w:eastAsia="Times New Roman" w:hAnsi="yandex-sans"/>
                <w:color w:val="000000"/>
                <w:lang w:eastAsia="ru-RU"/>
              </w:rPr>
            </w:pPr>
            <w:r w:rsidRPr="00850CF5">
              <w:rPr>
                <w:rFonts w:ascii="yandex-sans" w:eastAsia="Times New Roman" w:hAnsi="yandex-sans"/>
                <w:color w:val="000000"/>
                <w:lang w:eastAsia="ru-RU"/>
              </w:rPr>
              <w:t>совета МБОУ «СОШ № 4</w:t>
            </w:r>
          </w:p>
          <w:p w14:paraId="58320836" w14:textId="77777777" w:rsidR="00850CF5" w:rsidRPr="00850CF5" w:rsidRDefault="00850CF5" w:rsidP="00850CF5">
            <w:pPr>
              <w:spacing w:line="240" w:lineRule="auto"/>
              <w:jc w:val="left"/>
              <w:rPr>
                <w:rFonts w:ascii="yandex-sans" w:eastAsia="Times New Roman" w:hAnsi="yandex-sans"/>
                <w:color w:val="000000"/>
                <w:lang w:eastAsia="ru-RU"/>
              </w:rPr>
            </w:pPr>
            <w:r w:rsidRPr="00850CF5">
              <w:rPr>
                <w:rFonts w:ascii="yandex-sans" w:eastAsia="Times New Roman" w:hAnsi="yandex-sans"/>
                <w:color w:val="000000"/>
                <w:lang w:eastAsia="ru-RU"/>
              </w:rPr>
              <w:t>им. Ф. И. Толбухина»</w:t>
            </w:r>
          </w:p>
          <w:p w14:paraId="1271D9AF" w14:textId="77777777" w:rsidR="00850CF5" w:rsidRPr="00850CF5" w:rsidRDefault="00850CF5" w:rsidP="00850CF5">
            <w:pPr>
              <w:spacing w:line="240" w:lineRule="auto"/>
              <w:jc w:val="left"/>
              <w:rPr>
                <w:rFonts w:ascii="yandex-sans" w:eastAsia="Times New Roman" w:hAnsi="yandex-sans"/>
                <w:color w:val="000000"/>
                <w:lang w:eastAsia="ru-RU"/>
              </w:rPr>
            </w:pPr>
            <w:r w:rsidRPr="00850CF5">
              <w:rPr>
                <w:rFonts w:ascii="yandex-sans" w:eastAsia="Times New Roman" w:hAnsi="yandex-sans"/>
                <w:color w:val="000000"/>
                <w:lang w:eastAsia="ru-RU"/>
              </w:rPr>
              <w:t xml:space="preserve"> г. Симферополя                        </w:t>
            </w:r>
          </w:p>
          <w:p w14:paraId="34B8CECA" w14:textId="77777777" w:rsidR="00850CF5" w:rsidRPr="00850CF5" w:rsidRDefault="00850CF5" w:rsidP="00850CF5">
            <w:pPr>
              <w:spacing w:line="240" w:lineRule="auto"/>
              <w:jc w:val="left"/>
              <w:rPr>
                <w:rFonts w:ascii="yandex-sans" w:eastAsia="Times New Roman" w:hAnsi="yandex-sans"/>
                <w:color w:val="000000"/>
                <w:lang w:eastAsia="ru-RU"/>
              </w:rPr>
            </w:pPr>
            <w:proofErr w:type="gramStart"/>
            <w:r w:rsidRPr="00850CF5">
              <w:rPr>
                <w:rFonts w:ascii="yandex-sans" w:eastAsia="Times New Roman" w:hAnsi="yandex-sans"/>
                <w:color w:val="000000"/>
                <w:lang w:eastAsia="ru-RU"/>
              </w:rPr>
              <w:t>Протокол  №</w:t>
            </w:r>
            <w:proofErr w:type="gramEnd"/>
            <w:r w:rsidRPr="00850CF5">
              <w:rPr>
                <w:rFonts w:ascii="yandex-sans" w:eastAsia="Times New Roman" w:hAnsi="yandex-sans"/>
                <w:color w:val="000000"/>
                <w:lang w:eastAsia="ru-RU"/>
              </w:rPr>
              <w:t xml:space="preserve"> _____</w:t>
            </w:r>
          </w:p>
          <w:p w14:paraId="30E1E869" w14:textId="77777777" w:rsidR="00850CF5" w:rsidRPr="00850CF5" w:rsidRDefault="00850CF5" w:rsidP="00850CF5">
            <w:pPr>
              <w:spacing w:line="240" w:lineRule="auto"/>
              <w:jc w:val="left"/>
              <w:rPr>
                <w:rFonts w:ascii="yandex-sans" w:eastAsia="Times New Roman" w:hAnsi="yandex-sans"/>
                <w:color w:val="000000"/>
                <w:lang w:eastAsia="ru-RU"/>
              </w:rPr>
            </w:pPr>
            <w:r w:rsidRPr="00850CF5">
              <w:rPr>
                <w:rFonts w:ascii="yandex-sans" w:eastAsia="Times New Roman" w:hAnsi="yandex-sans"/>
                <w:color w:val="000000"/>
                <w:lang w:eastAsia="ru-RU"/>
              </w:rPr>
              <w:t xml:space="preserve">от </w:t>
            </w:r>
            <w:proofErr w:type="gramStart"/>
            <w:r w:rsidRPr="00850CF5">
              <w:rPr>
                <w:rFonts w:ascii="yandex-sans" w:eastAsia="Times New Roman" w:hAnsi="yandex-sans"/>
                <w:color w:val="000000"/>
                <w:lang w:eastAsia="ru-RU"/>
              </w:rPr>
              <w:t xml:space="preserve">«  </w:t>
            </w:r>
            <w:proofErr w:type="gramEnd"/>
            <w:r w:rsidRPr="00850CF5">
              <w:rPr>
                <w:rFonts w:ascii="yandex-sans" w:eastAsia="Times New Roman" w:hAnsi="yandex-sans"/>
                <w:color w:val="000000"/>
                <w:lang w:eastAsia="ru-RU"/>
              </w:rPr>
              <w:t xml:space="preserve">  »</w:t>
            </w:r>
            <w:r w:rsidRPr="00850CF5">
              <w:rPr>
                <w:rFonts w:ascii="yandex-sans" w:eastAsia="Times New Roman" w:hAnsi="yandex-sans"/>
                <w:color w:val="000000"/>
                <w:lang w:eastAsia="ru-RU"/>
              </w:rPr>
              <w:softHyphen/>
            </w:r>
            <w:r w:rsidRPr="00850CF5">
              <w:rPr>
                <w:rFonts w:ascii="yandex-sans" w:eastAsia="Times New Roman" w:hAnsi="yandex-sans"/>
                <w:color w:val="000000"/>
                <w:lang w:eastAsia="ru-RU"/>
              </w:rPr>
              <w:softHyphen/>
            </w:r>
            <w:r w:rsidRPr="00850CF5">
              <w:rPr>
                <w:rFonts w:ascii="yandex-sans" w:eastAsia="Times New Roman" w:hAnsi="yandex-sans"/>
                <w:color w:val="000000"/>
                <w:lang w:eastAsia="ru-RU"/>
              </w:rPr>
              <w:softHyphen/>
              <w:t>_______  2021 г.</w:t>
            </w:r>
          </w:p>
        </w:tc>
        <w:tc>
          <w:tcPr>
            <w:tcW w:w="3201" w:type="dxa"/>
          </w:tcPr>
          <w:p w14:paraId="659DD37E" w14:textId="77777777" w:rsidR="00850CF5" w:rsidRPr="00850CF5" w:rsidRDefault="00850CF5" w:rsidP="00850CF5">
            <w:pPr>
              <w:spacing w:before="100" w:beforeAutospacing="1" w:after="240" w:line="240" w:lineRule="auto"/>
              <w:jc w:val="center"/>
              <w:rPr>
                <w:rFonts w:ascii="yandex-sans" w:eastAsia="Times New Roman" w:hAnsi="yandex-sans"/>
                <w:color w:val="000000"/>
                <w:lang w:eastAsia="ru-RU"/>
              </w:rPr>
            </w:pPr>
          </w:p>
        </w:tc>
        <w:tc>
          <w:tcPr>
            <w:tcW w:w="3793" w:type="dxa"/>
          </w:tcPr>
          <w:p w14:paraId="72C77052" w14:textId="77777777" w:rsidR="00850CF5" w:rsidRPr="00850CF5" w:rsidRDefault="00850CF5" w:rsidP="00850CF5">
            <w:pPr>
              <w:shd w:val="clear" w:color="auto" w:fill="FFFFFF"/>
              <w:autoSpaceDE w:val="0"/>
              <w:autoSpaceDN w:val="0"/>
              <w:adjustRightInd w:val="0"/>
              <w:spacing w:line="276" w:lineRule="auto"/>
              <w:ind w:right="245"/>
              <w:jc w:val="left"/>
              <w:rPr>
                <w:rFonts w:eastAsia="Calibri"/>
                <w:b/>
                <w:bCs/>
              </w:rPr>
            </w:pPr>
            <w:r w:rsidRPr="00850CF5">
              <w:rPr>
                <w:rFonts w:eastAsia="Calibri"/>
                <w:b/>
                <w:bCs/>
              </w:rPr>
              <w:t xml:space="preserve">УТВЕРЖДЕН </w:t>
            </w:r>
          </w:p>
          <w:p w14:paraId="682CFB0A" w14:textId="77777777" w:rsidR="00850CF5" w:rsidRPr="00850CF5" w:rsidRDefault="00850CF5" w:rsidP="00850CF5">
            <w:pPr>
              <w:shd w:val="clear" w:color="auto" w:fill="FFFFFF"/>
              <w:autoSpaceDE w:val="0"/>
              <w:autoSpaceDN w:val="0"/>
              <w:adjustRightInd w:val="0"/>
              <w:spacing w:line="276" w:lineRule="auto"/>
              <w:ind w:right="245"/>
              <w:jc w:val="left"/>
              <w:rPr>
                <w:rFonts w:eastAsia="Calibri"/>
                <w:bCs/>
              </w:rPr>
            </w:pPr>
            <w:r w:rsidRPr="00850CF5">
              <w:rPr>
                <w:rFonts w:eastAsia="Calibri"/>
                <w:bCs/>
              </w:rPr>
              <w:t>Директор МБОУ «СОШ № 4</w:t>
            </w:r>
          </w:p>
          <w:p w14:paraId="20A79536" w14:textId="77777777" w:rsidR="00850CF5" w:rsidRPr="00850CF5" w:rsidRDefault="00850CF5" w:rsidP="00850CF5">
            <w:pPr>
              <w:shd w:val="clear" w:color="auto" w:fill="FFFFFF"/>
              <w:autoSpaceDE w:val="0"/>
              <w:autoSpaceDN w:val="0"/>
              <w:adjustRightInd w:val="0"/>
              <w:spacing w:line="276" w:lineRule="auto"/>
              <w:ind w:right="245"/>
              <w:jc w:val="left"/>
              <w:rPr>
                <w:rFonts w:eastAsia="Calibri"/>
                <w:bCs/>
              </w:rPr>
            </w:pPr>
            <w:r w:rsidRPr="00850CF5">
              <w:rPr>
                <w:rFonts w:eastAsia="Calibri"/>
                <w:bCs/>
              </w:rPr>
              <w:t>им. Ф. И. Толбухина»</w:t>
            </w:r>
          </w:p>
          <w:p w14:paraId="581405A4" w14:textId="77777777" w:rsidR="00850CF5" w:rsidRPr="00850CF5" w:rsidRDefault="00850CF5" w:rsidP="00850CF5">
            <w:pPr>
              <w:shd w:val="clear" w:color="auto" w:fill="FFFFFF"/>
              <w:autoSpaceDE w:val="0"/>
              <w:autoSpaceDN w:val="0"/>
              <w:adjustRightInd w:val="0"/>
              <w:spacing w:line="276" w:lineRule="auto"/>
              <w:ind w:right="245"/>
              <w:jc w:val="left"/>
              <w:rPr>
                <w:rFonts w:eastAsia="Calibri"/>
                <w:bCs/>
              </w:rPr>
            </w:pPr>
            <w:r w:rsidRPr="00850CF5">
              <w:rPr>
                <w:rFonts w:eastAsia="Calibri"/>
                <w:bCs/>
              </w:rPr>
              <w:t>г. Симферополя</w:t>
            </w:r>
          </w:p>
          <w:p w14:paraId="13295A4B" w14:textId="77777777" w:rsidR="00850CF5" w:rsidRPr="00850CF5" w:rsidRDefault="00850CF5" w:rsidP="00850CF5">
            <w:pPr>
              <w:spacing w:line="276" w:lineRule="auto"/>
              <w:jc w:val="left"/>
              <w:rPr>
                <w:rFonts w:eastAsia="Calibri"/>
                <w:bCs/>
              </w:rPr>
            </w:pPr>
            <w:r w:rsidRPr="00850CF5">
              <w:rPr>
                <w:rFonts w:eastAsia="Calibri"/>
                <w:bCs/>
              </w:rPr>
              <w:t xml:space="preserve">_________ </w:t>
            </w:r>
            <w:proofErr w:type="spellStart"/>
            <w:r w:rsidRPr="00850CF5">
              <w:rPr>
                <w:rFonts w:eastAsia="Calibri"/>
                <w:bCs/>
              </w:rPr>
              <w:t>Кубанова</w:t>
            </w:r>
            <w:proofErr w:type="spellEnd"/>
            <w:r w:rsidRPr="00850CF5">
              <w:rPr>
                <w:rFonts w:eastAsia="Calibri"/>
                <w:bCs/>
              </w:rPr>
              <w:t xml:space="preserve"> В. Е.</w:t>
            </w:r>
          </w:p>
          <w:p w14:paraId="3479B06F" w14:textId="77777777" w:rsidR="00850CF5" w:rsidRPr="00850CF5" w:rsidRDefault="00850CF5" w:rsidP="00850CF5">
            <w:pPr>
              <w:spacing w:line="276" w:lineRule="auto"/>
              <w:jc w:val="left"/>
              <w:rPr>
                <w:rFonts w:eastAsia="Calibri"/>
                <w:bCs/>
              </w:rPr>
            </w:pPr>
            <w:proofErr w:type="gramStart"/>
            <w:r w:rsidRPr="00850CF5">
              <w:rPr>
                <w:rFonts w:eastAsia="Calibri"/>
                <w:bCs/>
              </w:rPr>
              <w:t>Приказ  №</w:t>
            </w:r>
            <w:proofErr w:type="gramEnd"/>
            <w:r w:rsidRPr="00850CF5">
              <w:rPr>
                <w:rFonts w:eastAsia="Calibri"/>
                <w:bCs/>
              </w:rPr>
              <w:t xml:space="preserve"> </w:t>
            </w:r>
          </w:p>
          <w:p w14:paraId="3B726D36" w14:textId="77777777" w:rsidR="00850CF5" w:rsidRPr="00850CF5" w:rsidRDefault="00850CF5" w:rsidP="00850CF5">
            <w:pPr>
              <w:spacing w:line="276" w:lineRule="auto"/>
              <w:jc w:val="left"/>
              <w:rPr>
                <w:rFonts w:eastAsia="Calibri"/>
              </w:rPr>
            </w:pPr>
            <w:r w:rsidRPr="00850CF5">
              <w:rPr>
                <w:rFonts w:eastAsia="Calibri"/>
                <w:bCs/>
              </w:rPr>
              <w:t xml:space="preserve">от </w:t>
            </w:r>
            <w:proofErr w:type="gramStart"/>
            <w:r w:rsidRPr="00850CF5">
              <w:rPr>
                <w:rFonts w:eastAsia="Calibri"/>
                <w:bCs/>
              </w:rPr>
              <w:t xml:space="preserve">«  </w:t>
            </w:r>
            <w:proofErr w:type="gramEnd"/>
            <w:r w:rsidRPr="00850CF5">
              <w:rPr>
                <w:rFonts w:eastAsia="Calibri"/>
                <w:bCs/>
              </w:rPr>
              <w:t xml:space="preserve">   »______  2021 г.</w:t>
            </w:r>
          </w:p>
          <w:p w14:paraId="2FD4971F" w14:textId="77777777" w:rsidR="00850CF5" w:rsidRPr="00850CF5" w:rsidRDefault="00850CF5" w:rsidP="00850CF5">
            <w:pPr>
              <w:spacing w:line="240" w:lineRule="auto"/>
              <w:jc w:val="left"/>
              <w:rPr>
                <w:rFonts w:ascii="Calibri" w:eastAsia="Calibri" w:hAnsi="Calibri"/>
              </w:rPr>
            </w:pPr>
          </w:p>
          <w:p w14:paraId="09B64653" w14:textId="77777777" w:rsidR="00850CF5" w:rsidRPr="00850CF5" w:rsidRDefault="00850CF5" w:rsidP="00850CF5">
            <w:pPr>
              <w:spacing w:line="240" w:lineRule="auto"/>
              <w:jc w:val="left"/>
              <w:rPr>
                <w:rFonts w:ascii="Calibri" w:eastAsia="Calibri" w:hAnsi="Calibri"/>
              </w:rPr>
            </w:pPr>
          </w:p>
          <w:p w14:paraId="30B48B43" w14:textId="77777777" w:rsidR="00850CF5" w:rsidRPr="00850CF5" w:rsidRDefault="00850CF5" w:rsidP="00850CF5">
            <w:pPr>
              <w:spacing w:line="240" w:lineRule="auto"/>
              <w:jc w:val="left"/>
              <w:rPr>
                <w:rFonts w:ascii="Calibri" w:eastAsia="Calibri" w:hAnsi="Calibri"/>
              </w:rPr>
            </w:pPr>
          </w:p>
          <w:p w14:paraId="194F4A28" w14:textId="77777777" w:rsidR="00850CF5" w:rsidRPr="00850CF5" w:rsidRDefault="00850CF5" w:rsidP="00850CF5">
            <w:pPr>
              <w:spacing w:line="240" w:lineRule="auto"/>
              <w:jc w:val="left"/>
              <w:rPr>
                <w:rFonts w:ascii="Calibri" w:eastAsia="Calibri" w:hAnsi="Calibri"/>
              </w:rPr>
            </w:pPr>
          </w:p>
          <w:p w14:paraId="11DC9895" w14:textId="77777777" w:rsidR="00850CF5" w:rsidRPr="00850CF5" w:rsidRDefault="00850CF5" w:rsidP="00850CF5">
            <w:pPr>
              <w:spacing w:before="100" w:beforeAutospacing="1" w:after="240" w:line="240" w:lineRule="auto"/>
              <w:jc w:val="center"/>
              <w:rPr>
                <w:rFonts w:ascii="yandex-sans" w:eastAsia="Times New Roman" w:hAnsi="yandex-sans"/>
                <w:color w:val="000000"/>
                <w:lang w:eastAsia="ru-RU"/>
              </w:rPr>
            </w:pPr>
          </w:p>
        </w:tc>
      </w:tr>
    </w:tbl>
    <w:p w14:paraId="738F77C6" w14:textId="77777777" w:rsidR="00850CF5" w:rsidRPr="00850CF5" w:rsidRDefault="00850CF5" w:rsidP="00850CF5">
      <w:pPr>
        <w:widowControl w:val="0"/>
        <w:wordWrap w:val="0"/>
        <w:spacing w:line="360" w:lineRule="auto"/>
        <w:ind w:right="-1"/>
        <w:jc w:val="center"/>
        <w:rPr>
          <w:rFonts w:ascii="Times New Roman" w:eastAsia="Batang" w:hAnsi="Times New Roman"/>
          <w:b/>
          <w:bCs/>
          <w:caps/>
          <w:color w:val="000000" w:themeColor="text1"/>
          <w:sz w:val="28"/>
          <w:szCs w:val="28"/>
          <w:lang w:eastAsia="ru-RU"/>
        </w:rPr>
      </w:pPr>
    </w:p>
    <w:p w14:paraId="61F2CC02" w14:textId="77777777" w:rsidR="00850CF5" w:rsidRPr="00850CF5" w:rsidRDefault="00850CF5" w:rsidP="00850CF5">
      <w:pPr>
        <w:widowControl w:val="0"/>
        <w:wordWrap w:val="0"/>
        <w:spacing w:line="360" w:lineRule="auto"/>
        <w:ind w:right="-1"/>
        <w:jc w:val="center"/>
        <w:rPr>
          <w:rFonts w:ascii="Times New Roman" w:eastAsia="Batang" w:hAnsi="Times New Roman"/>
          <w:b/>
          <w:bCs/>
          <w:caps/>
          <w:color w:val="000000" w:themeColor="text1"/>
          <w:sz w:val="28"/>
          <w:szCs w:val="28"/>
          <w:lang w:eastAsia="ru-RU"/>
        </w:rPr>
      </w:pPr>
      <w:r w:rsidRPr="00850CF5">
        <w:rPr>
          <w:rFonts w:ascii="Times New Roman" w:eastAsia="Batang" w:hAnsi="Times New Roman"/>
          <w:b/>
          <w:bCs/>
          <w:caps/>
          <w:color w:val="000000" w:themeColor="text1"/>
          <w:sz w:val="28"/>
          <w:szCs w:val="28"/>
          <w:lang w:eastAsia="ru-RU"/>
        </w:rPr>
        <w:t xml:space="preserve">Календарный План воспитательной работы </w:t>
      </w:r>
    </w:p>
    <w:p w14:paraId="3A8943EA" w14:textId="2CAC844E" w:rsidR="00850CF5" w:rsidRPr="00850CF5" w:rsidRDefault="00850CF5" w:rsidP="00850CF5">
      <w:pPr>
        <w:widowControl w:val="0"/>
        <w:wordWrap w:val="0"/>
        <w:spacing w:line="360" w:lineRule="auto"/>
        <w:ind w:right="-1"/>
        <w:jc w:val="center"/>
        <w:rPr>
          <w:rFonts w:ascii="Times New Roman" w:eastAsia="Batang" w:hAnsi="Times New Roman"/>
          <w:b/>
          <w:bCs/>
          <w:caps/>
          <w:color w:val="000000" w:themeColor="text1"/>
          <w:sz w:val="28"/>
          <w:szCs w:val="28"/>
          <w:lang w:eastAsia="ru-RU"/>
        </w:rPr>
      </w:pPr>
      <w:r>
        <w:rPr>
          <w:rFonts w:ascii="Times New Roman" w:eastAsia="Batang" w:hAnsi="Times New Roman"/>
          <w:b/>
          <w:bCs/>
          <w:caps/>
          <w:color w:val="000000" w:themeColor="text1"/>
          <w:sz w:val="28"/>
          <w:szCs w:val="28"/>
          <w:lang w:eastAsia="ru-RU"/>
        </w:rPr>
        <w:t>НАЧАЛЬНОГО</w:t>
      </w:r>
      <w:r w:rsidRPr="00850CF5">
        <w:rPr>
          <w:rFonts w:ascii="Times New Roman" w:eastAsia="Batang" w:hAnsi="Times New Roman"/>
          <w:b/>
          <w:bCs/>
          <w:caps/>
          <w:color w:val="000000" w:themeColor="text1"/>
          <w:sz w:val="28"/>
          <w:szCs w:val="28"/>
          <w:lang w:eastAsia="ru-RU"/>
        </w:rPr>
        <w:t xml:space="preserve"> общеГО образованиЯ</w:t>
      </w:r>
    </w:p>
    <w:p w14:paraId="3EFF4405" w14:textId="77777777" w:rsidR="00850CF5" w:rsidRPr="00850CF5" w:rsidRDefault="00850CF5" w:rsidP="00850CF5">
      <w:pPr>
        <w:widowControl w:val="0"/>
        <w:wordWrap w:val="0"/>
        <w:spacing w:line="360" w:lineRule="auto"/>
        <w:ind w:right="-1"/>
        <w:jc w:val="center"/>
        <w:rPr>
          <w:rFonts w:ascii="Times New Roman" w:eastAsia="Batang" w:hAnsi="Times New Roman"/>
          <w:b/>
          <w:bCs/>
          <w:caps/>
          <w:color w:val="000000" w:themeColor="text1"/>
          <w:sz w:val="28"/>
          <w:szCs w:val="28"/>
          <w:lang w:eastAsia="ru-RU"/>
        </w:rPr>
      </w:pPr>
      <w:r w:rsidRPr="00850CF5">
        <w:rPr>
          <w:rFonts w:ascii="Times New Roman" w:eastAsia="Batang" w:hAnsi="Times New Roman"/>
          <w:b/>
          <w:bCs/>
          <w:caps/>
          <w:color w:val="000000" w:themeColor="text1"/>
          <w:sz w:val="28"/>
          <w:szCs w:val="28"/>
          <w:lang w:eastAsia="ru-RU"/>
        </w:rPr>
        <w:t xml:space="preserve">на </w:t>
      </w:r>
      <w:r w:rsidRPr="00850CF5">
        <w:rPr>
          <w:rFonts w:ascii="Times New Roman" w:eastAsia="Batang" w:hAnsi="Times New Roman"/>
          <w:b/>
          <w:caps/>
          <w:color w:val="000000" w:themeColor="text1"/>
          <w:sz w:val="28"/>
          <w:szCs w:val="28"/>
          <w:lang w:eastAsia="ru-RU"/>
        </w:rPr>
        <w:t>2021-2022</w:t>
      </w:r>
      <w:r w:rsidRPr="00850CF5">
        <w:rPr>
          <w:rFonts w:ascii="Times New Roman" w:eastAsia="Batang" w:hAnsi="Times New Roman"/>
          <w:b/>
          <w:bCs/>
          <w:caps/>
          <w:color w:val="000000" w:themeColor="text1"/>
          <w:sz w:val="28"/>
          <w:szCs w:val="28"/>
          <w:lang w:eastAsia="ru-RU"/>
        </w:rPr>
        <w:t xml:space="preserve"> учебный год</w:t>
      </w:r>
    </w:p>
    <w:p w14:paraId="61E14FC0" w14:textId="77777777" w:rsidR="00850CF5" w:rsidRPr="00850CF5" w:rsidRDefault="00850CF5" w:rsidP="00850CF5">
      <w:pPr>
        <w:widowControl w:val="0"/>
        <w:wordWrap w:val="0"/>
        <w:spacing w:line="360" w:lineRule="auto"/>
        <w:ind w:right="-1"/>
        <w:jc w:val="center"/>
        <w:rPr>
          <w:rFonts w:ascii="Times New Roman" w:eastAsia="Batang" w:hAnsi="Times New Roman"/>
          <w:b/>
          <w:bCs/>
          <w:caps/>
          <w:color w:val="000000" w:themeColor="text1"/>
          <w:lang w:eastAsia="ru-RU"/>
        </w:rPr>
      </w:pPr>
    </w:p>
    <w:p w14:paraId="1BBD7416" w14:textId="77777777" w:rsidR="00850CF5" w:rsidRPr="00850CF5" w:rsidRDefault="00850CF5" w:rsidP="00850CF5">
      <w:pPr>
        <w:spacing w:after="160" w:line="259" w:lineRule="auto"/>
        <w:jc w:val="left"/>
        <w:rPr>
          <w:rFonts w:eastAsiaTheme="minorHAnsi" w:cstheme="minorBidi"/>
          <w:sz w:val="22"/>
          <w:szCs w:val="22"/>
        </w:rPr>
      </w:pPr>
    </w:p>
    <w:p w14:paraId="4E1B22B8" w14:textId="77777777" w:rsidR="00850CF5" w:rsidRPr="00850CF5" w:rsidRDefault="00850CF5" w:rsidP="00850CF5">
      <w:pPr>
        <w:spacing w:after="160" w:line="259" w:lineRule="auto"/>
        <w:jc w:val="left"/>
        <w:rPr>
          <w:rFonts w:eastAsiaTheme="minorHAnsi" w:cstheme="minorBidi"/>
          <w:sz w:val="22"/>
          <w:szCs w:val="22"/>
        </w:rPr>
      </w:pPr>
    </w:p>
    <w:p w14:paraId="020FC590" w14:textId="77777777" w:rsidR="00850CF5" w:rsidRPr="00850CF5" w:rsidRDefault="00850CF5" w:rsidP="00850CF5">
      <w:pPr>
        <w:spacing w:after="160" w:line="259" w:lineRule="auto"/>
        <w:jc w:val="left"/>
        <w:rPr>
          <w:rFonts w:eastAsiaTheme="minorHAnsi" w:cstheme="minorBidi"/>
          <w:sz w:val="22"/>
          <w:szCs w:val="22"/>
        </w:rPr>
      </w:pPr>
    </w:p>
    <w:p w14:paraId="321ADB30" w14:textId="77777777" w:rsidR="00850CF5" w:rsidRPr="00850CF5" w:rsidRDefault="00850CF5" w:rsidP="00850CF5">
      <w:pPr>
        <w:spacing w:after="160" w:line="259" w:lineRule="auto"/>
        <w:jc w:val="left"/>
        <w:rPr>
          <w:rFonts w:eastAsiaTheme="minorHAnsi" w:cstheme="minorBidi"/>
          <w:sz w:val="22"/>
          <w:szCs w:val="22"/>
        </w:rPr>
      </w:pPr>
    </w:p>
    <w:p w14:paraId="4B578AEB" w14:textId="77777777" w:rsidR="00850CF5" w:rsidRPr="00850CF5" w:rsidRDefault="00850CF5" w:rsidP="00850CF5">
      <w:pPr>
        <w:spacing w:after="160" w:line="259" w:lineRule="auto"/>
        <w:jc w:val="left"/>
        <w:rPr>
          <w:rFonts w:eastAsiaTheme="minorHAnsi" w:cstheme="minorBidi"/>
          <w:sz w:val="22"/>
          <w:szCs w:val="22"/>
        </w:rPr>
      </w:pPr>
    </w:p>
    <w:p w14:paraId="787938FA" w14:textId="77777777" w:rsidR="00850CF5" w:rsidRPr="00850CF5" w:rsidRDefault="00850CF5" w:rsidP="00850CF5">
      <w:pPr>
        <w:spacing w:after="160" w:line="259" w:lineRule="auto"/>
        <w:jc w:val="left"/>
        <w:rPr>
          <w:rFonts w:eastAsiaTheme="minorHAnsi" w:cstheme="minorBidi"/>
          <w:sz w:val="22"/>
          <w:szCs w:val="22"/>
        </w:rPr>
      </w:pPr>
    </w:p>
    <w:p w14:paraId="5D8BC654" w14:textId="77777777" w:rsidR="00850CF5" w:rsidRPr="00850CF5" w:rsidRDefault="00850CF5" w:rsidP="00850CF5">
      <w:pPr>
        <w:spacing w:after="160" w:line="259" w:lineRule="auto"/>
        <w:jc w:val="left"/>
        <w:rPr>
          <w:rFonts w:eastAsiaTheme="minorHAnsi" w:cstheme="minorBidi"/>
          <w:sz w:val="22"/>
          <w:szCs w:val="22"/>
        </w:rPr>
      </w:pPr>
    </w:p>
    <w:p w14:paraId="564479ED" w14:textId="77777777" w:rsidR="00850CF5" w:rsidRPr="00850CF5" w:rsidRDefault="00850CF5" w:rsidP="00850CF5">
      <w:pPr>
        <w:spacing w:after="160" w:line="259" w:lineRule="auto"/>
        <w:jc w:val="left"/>
        <w:rPr>
          <w:rFonts w:eastAsiaTheme="minorHAnsi" w:cstheme="minorBidi"/>
          <w:sz w:val="22"/>
          <w:szCs w:val="22"/>
        </w:rPr>
      </w:pPr>
    </w:p>
    <w:p w14:paraId="1C066B24" w14:textId="77777777" w:rsidR="00850CF5" w:rsidRPr="00850CF5" w:rsidRDefault="00850CF5" w:rsidP="00850CF5">
      <w:pPr>
        <w:spacing w:after="160" w:line="259" w:lineRule="auto"/>
        <w:jc w:val="left"/>
        <w:rPr>
          <w:rFonts w:eastAsiaTheme="minorHAnsi" w:cstheme="minorBidi"/>
          <w:sz w:val="22"/>
          <w:szCs w:val="22"/>
        </w:rPr>
      </w:pPr>
    </w:p>
    <w:p w14:paraId="3D490916" w14:textId="77777777" w:rsidR="00850CF5" w:rsidRPr="00850CF5" w:rsidRDefault="00850CF5" w:rsidP="00850CF5">
      <w:pPr>
        <w:spacing w:after="160" w:line="259" w:lineRule="auto"/>
        <w:jc w:val="left"/>
        <w:rPr>
          <w:rFonts w:eastAsiaTheme="minorHAnsi" w:cstheme="minorBidi"/>
          <w:sz w:val="22"/>
          <w:szCs w:val="22"/>
        </w:rPr>
      </w:pPr>
    </w:p>
    <w:p w14:paraId="0FBF1C4B" w14:textId="77777777" w:rsidR="00850CF5" w:rsidRDefault="00850CF5">
      <w:pPr>
        <w:sectPr w:rsidR="00850CF5" w:rsidSect="00850CF5">
          <w:pgSz w:w="11906" w:h="16838"/>
          <w:pgMar w:top="1134" w:right="851" w:bottom="1134" w:left="1276" w:header="709" w:footer="709" w:gutter="0"/>
          <w:cols w:space="708"/>
          <w:docGrid w:linePitch="360"/>
        </w:sectPr>
      </w:pPr>
    </w:p>
    <w:tbl>
      <w:tblPr>
        <w:tblpPr w:leftFromText="180" w:rightFromText="180" w:vertAnchor="page" w:horzAnchor="margin" w:tblpY="1231"/>
        <w:tblW w:w="146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6658"/>
        <w:gridCol w:w="58"/>
        <w:gridCol w:w="2068"/>
        <w:gridCol w:w="2268"/>
        <w:gridCol w:w="3508"/>
        <w:gridCol w:w="125"/>
      </w:tblGrid>
      <w:tr w:rsidR="00075777" w:rsidRPr="001E2183" w14:paraId="05061C12" w14:textId="77777777" w:rsidTr="00AF79B8">
        <w:trPr>
          <w:gridAfter w:val="1"/>
          <w:wAfter w:w="125" w:type="dxa"/>
        </w:trPr>
        <w:tc>
          <w:tcPr>
            <w:tcW w:w="14560" w:type="dxa"/>
            <w:gridSpan w:val="5"/>
            <w:shd w:val="clear" w:color="auto" w:fill="C5E0B3" w:themeFill="accent6" w:themeFillTint="66"/>
          </w:tcPr>
          <w:p w14:paraId="2505C53A" w14:textId="77777777" w:rsidR="00EC263A" w:rsidRDefault="00EC263A" w:rsidP="00AF79B8">
            <w:pPr>
              <w:spacing w:line="240" w:lineRule="auto"/>
              <w:jc w:val="center"/>
              <w:rPr>
                <w:rFonts w:ascii="Times New Roman" w:eastAsia="Times New Roman" w:hAnsi="Times New Roman"/>
                <w:b/>
                <w:bCs/>
                <w:color w:val="000000"/>
                <w:sz w:val="32"/>
                <w:szCs w:val="32"/>
                <w:lang w:eastAsia="ru-RU"/>
              </w:rPr>
            </w:pPr>
            <w:bookmarkStart w:id="0" w:name="bookmark1"/>
          </w:p>
          <w:p w14:paraId="69BA2C35" w14:textId="5334A0B3" w:rsidR="00EC263A" w:rsidRPr="00EC263A" w:rsidRDefault="00EC263A" w:rsidP="00AF79B8">
            <w:pPr>
              <w:spacing w:line="240" w:lineRule="auto"/>
              <w:jc w:val="center"/>
              <w:rPr>
                <w:rFonts w:ascii="Times New Roman" w:eastAsia="Times New Roman" w:hAnsi="Times New Roman"/>
                <w:sz w:val="32"/>
                <w:szCs w:val="32"/>
                <w:lang w:eastAsia="ru-RU"/>
              </w:rPr>
            </w:pPr>
            <w:r w:rsidRPr="00EC263A">
              <w:rPr>
                <w:rFonts w:ascii="Times New Roman" w:eastAsia="Times New Roman" w:hAnsi="Times New Roman"/>
                <w:b/>
                <w:bCs/>
                <w:color w:val="000000"/>
                <w:sz w:val="32"/>
                <w:szCs w:val="32"/>
                <w:lang w:eastAsia="ru-RU"/>
              </w:rPr>
              <w:t>Классное руководство</w:t>
            </w:r>
          </w:p>
          <w:p w14:paraId="263ED315" w14:textId="77777777" w:rsidR="00EC263A" w:rsidRPr="00EC263A" w:rsidRDefault="00EC263A" w:rsidP="00AF79B8">
            <w:pPr>
              <w:spacing w:line="240" w:lineRule="auto"/>
              <w:jc w:val="center"/>
              <w:rPr>
                <w:rFonts w:ascii="Times New Roman" w:eastAsia="Times New Roman" w:hAnsi="Times New Roman"/>
                <w:color w:val="000000"/>
                <w:sz w:val="22"/>
                <w:szCs w:val="22"/>
                <w:lang w:eastAsia="ru-RU"/>
              </w:rPr>
            </w:pPr>
            <w:r w:rsidRPr="00EC263A">
              <w:rPr>
                <w:rFonts w:ascii="Times New Roman" w:eastAsia="Times New Roman" w:hAnsi="Times New Roman"/>
                <w:color w:val="000000"/>
                <w:sz w:val="22"/>
                <w:szCs w:val="22"/>
                <w:lang w:eastAsia="ru-RU"/>
              </w:rPr>
              <w:t>(согласно календарному плану ВР ОУ и индивидуальным планам воспитательной работы классных руководителей)</w:t>
            </w:r>
          </w:p>
          <w:bookmarkEnd w:id="0"/>
          <w:p w14:paraId="39E443B4" w14:textId="77777777" w:rsidR="007E1898" w:rsidRPr="00075777" w:rsidRDefault="007E1898" w:rsidP="00AF79B8">
            <w:pPr>
              <w:spacing w:line="240" w:lineRule="auto"/>
              <w:jc w:val="center"/>
              <w:rPr>
                <w:i/>
                <w:color w:val="000000" w:themeColor="text1"/>
              </w:rPr>
            </w:pPr>
          </w:p>
        </w:tc>
      </w:tr>
      <w:tr w:rsidR="00075777" w:rsidRPr="001E2183" w14:paraId="6393F06E" w14:textId="77777777" w:rsidTr="00AF79B8">
        <w:trPr>
          <w:gridAfter w:val="1"/>
          <w:wAfter w:w="125" w:type="dxa"/>
        </w:trPr>
        <w:tc>
          <w:tcPr>
            <w:tcW w:w="14560" w:type="dxa"/>
            <w:gridSpan w:val="5"/>
          </w:tcPr>
          <w:p w14:paraId="566FA38C" w14:textId="77777777" w:rsidR="00075777" w:rsidRPr="00075777" w:rsidRDefault="00075777" w:rsidP="00AF79B8">
            <w:pPr>
              <w:spacing w:line="240" w:lineRule="auto"/>
              <w:jc w:val="center"/>
              <w:rPr>
                <w:rFonts w:ascii="Times New Roman" w:eastAsia="Times New Roman" w:hAnsi="Times New Roman"/>
                <w:lang w:eastAsia="ru-RU"/>
              </w:rPr>
            </w:pPr>
            <w:r w:rsidRPr="00075777">
              <w:rPr>
                <w:rFonts w:ascii="Times New Roman" w:eastAsia="Times New Roman" w:hAnsi="Times New Roman"/>
                <w:b/>
                <w:bCs/>
                <w:color w:val="000000"/>
                <w:lang w:eastAsia="ru-RU"/>
              </w:rPr>
              <w:t>Работа с классным коллективом</w:t>
            </w:r>
          </w:p>
          <w:p w14:paraId="13E216DE" w14:textId="77777777" w:rsidR="00075777" w:rsidRPr="001E2183" w:rsidRDefault="00075777" w:rsidP="00AF79B8">
            <w:pPr>
              <w:pStyle w:val="ParaAttribute2"/>
              <w:spacing w:line="360" w:lineRule="auto"/>
              <w:rPr>
                <w:i/>
                <w:color w:val="000000" w:themeColor="text1"/>
                <w:sz w:val="24"/>
                <w:szCs w:val="24"/>
              </w:rPr>
            </w:pPr>
          </w:p>
        </w:tc>
      </w:tr>
      <w:tr w:rsidR="00075777" w:rsidRPr="001E2183" w14:paraId="15685399" w14:textId="77777777" w:rsidTr="00AF79B8">
        <w:trPr>
          <w:gridAfter w:val="1"/>
          <w:wAfter w:w="125" w:type="dxa"/>
        </w:trPr>
        <w:tc>
          <w:tcPr>
            <w:tcW w:w="14560" w:type="dxa"/>
            <w:gridSpan w:val="5"/>
          </w:tcPr>
          <w:tbl>
            <w:tblPr>
              <w:tblW w:w="15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003"/>
              <w:gridCol w:w="15"/>
              <w:gridCol w:w="2126"/>
              <w:gridCol w:w="2268"/>
              <w:gridCol w:w="3864"/>
            </w:tblGrid>
            <w:tr w:rsidR="00075777" w:rsidRPr="001E2183" w14:paraId="06B53180" w14:textId="77777777" w:rsidTr="001B0D75">
              <w:trPr>
                <w:cantSplit/>
                <w:jc w:val="center"/>
              </w:trPr>
              <w:tc>
                <w:tcPr>
                  <w:tcW w:w="7018" w:type="dxa"/>
                  <w:gridSpan w:val="2"/>
                </w:tcPr>
                <w:p w14:paraId="3D7B8520" w14:textId="77777777" w:rsidR="00075777" w:rsidRPr="001E2183" w:rsidRDefault="00075777" w:rsidP="00AF79B8">
                  <w:pPr>
                    <w:pStyle w:val="ParaAttribute2"/>
                    <w:framePr w:hSpace="180" w:wrap="around" w:vAnchor="page" w:hAnchor="margin" w:y="1231"/>
                    <w:spacing w:line="360" w:lineRule="auto"/>
                    <w:jc w:val="both"/>
                    <w:rPr>
                      <w:color w:val="000000" w:themeColor="text1"/>
                      <w:sz w:val="24"/>
                      <w:szCs w:val="24"/>
                    </w:rPr>
                  </w:pPr>
                </w:p>
                <w:p w14:paraId="46AEFC4F" w14:textId="77777777" w:rsidR="00075777" w:rsidRPr="001E2183" w:rsidRDefault="00075777" w:rsidP="00AF79B8">
                  <w:pPr>
                    <w:pStyle w:val="ParaAttribute3"/>
                    <w:framePr w:hSpace="180" w:wrap="around" w:vAnchor="page" w:hAnchor="margin" w:y="1231"/>
                    <w:spacing w:line="360" w:lineRule="auto"/>
                    <w:rPr>
                      <w:color w:val="000000" w:themeColor="text1"/>
                      <w:sz w:val="24"/>
                      <w:szCs w:val="24"/>
                    </w:rPr>
                  </w:pPr>
                  <w:r w:rsidRPr="001E2183">
                    <w:rPr>
                      <w:rStyle w:val="CharAttribute5"/>
                      <w:rFonts w:eastAsia="№Е" w:hint="default"/>
                      <w:sz w:val="24"/>
                      <w:szCs w:val="24"/>
                    </w:rPr>
                    <w:t>Дела</w:t>
                  </w:r>
                  <w:r w:rsidR="00EC4F3D">
                    <w:rPr>
                      <w:rStyle w:val="CharAttribute5"/>
                      <w:rFonts w:eastAsia="№Е" w:hint="default"/>
                      <w:sz w:val="24"/>
                      <w:szCs w:val="24"/>
                    </w:rPr>
                    <w:t xml:space="preserve">, </w:t>
                  </w:r>
                  <w:r w:rsidR="00EC4F3D">
                    <w:rPr>
                      <w:rStyle w:val="CharAttribute5"/>
                      <w:rFonts w:eastAsia="№Е" w:hint="default"/>
                      <w:sz w:val="24"/>
                      <w:szCs w:val="24"/>
                    </w:rPr>
                    <w:t>события</w:t>
                  </w:r>
                  <w:r w:rsidR="00EC4F3D">
                    <w:rPr>
                      <w:rStyle w:val="CharAttribute5"/>
                      <w:rFonts w:eastAsia="№Е" w:hint="default"/>
                      <w:sz w:val="24"/>
                      <w:szCs w:val="24"/>
                    </w:rPr>
                    <w:t xml:space="preserve">, </w:t>
                  </w:r>
                  <w:r w:rsidR="00EC4F3D">
                    <w:rPr>
                      <w:rStyle w:val="CharAttribute5"/>
                      <w:rFonts w:eastAsia="№Е" w:hint="default"/>
                      <w:sz w:val="24"/>
                      <w:szCs w:val="24"/>
                    </w:rPr>
                    <w:t>мероприятия</w:t>
                  </w:r>
                </w:p>
              </w:tc>
              <w:tc>
                <w:tcPr>
                  <w:tcW w:w="2126" w:type="dxa"/>
                </w:tcPr>
                <w:p w14:paraId="42123AD1" w14:textId="77777777" w:rsidR="00075777" w:rsidRPr="001E2183" w:rsidRDefault="00075777" w:rsidP="00AF79B8">
                  <w:pPr>
                    <w:pStyle w:val="ParaAttribute2"/>
                    <w:framePr w:hSpace="180" w:wrap="around" w:vAnchor="page" w:hAnchor="margin" w:y="1231"/>
                    <w:spacing w:line="360" w:lineRule="auto"/>
                    <w:rPr>
                      <w:color w:val="000000" w:themeColor="text1"/>
                      <w:sz w:val="24"/>
                      <w:szCs w:val="24"/>
                    </w:rPr>
                  </w:pPr>
                </w:p>
                <w:p w14:paraId="50672EC7" w14:textId="77777777" w:rsidR="00075777" w:rsidRPr="001E2183" w:rsidRDefault="00075777" w:rsidP="00AF79B8">
                  <w:pPr>
                    <w:pStyle w:val="ParaAttribute3"/>
                    <w:framePr w:hSpace="180" w:wrap="around" w:vAnchor="page" w:hAnchor="margin" w:y="1231"/>
                    <w:spacing w:line="360" w:lineRule="auto"/>
                    <w:rPr>
                      <w:color w:val="000000" w:themeColor="text1"/>
                      <w:sz w:val="24"/>
                      <w:szCs w:val="24"/>
                    </w:rPr>
                  </w:pPr>
                  <w:r w:rsidRPr="001E2183">
                    <w:rPr>
                      <w:rStyle w:val="CharAttribute5"/>
                      <w:rFonts w:eastAsia="№Е" w:hint="default"/>
                      <w:color w:val="000000" w:themeColor="text1"/>
                      <w:sz w:val="24"/>
                      <w:szCs w:val="24"/>
                    </w:rPr>
                    <w:t>Классы</w:t>
                  </w:r>
                  <w:r w:rsidRPr="001E2183">
                    <w:rPr>
                      <w:rStyle w:val="CharAttribute5"/>
                      <w:rFonts w:eastAsia="№Е" w:hint="default"/>
                      <w:color w:val="000000" w:themeColor="text1"/>
                      <w:sz w:val="24"/>
                      <w:szCs w:val="24"/>
                    </w:rPr>
                    <w:t xml:space="preserve"> </w:t>
                  </w:r>
                </w:p>
              </w:tc>
              <w:tc>
                <w:tcPr>
                  <w:tcW w:w="2268" w:type="dxa"/>
                </w:tcPr>
                <w:p w14:paraId="217A73BE" w14:textId="77777777" w:rsidR="00075777" w:rsidRPr="001E2183" w:rsidRDefault="00075777" w:rsidP="00AF79B8">
                  <w:pPr>
                    <w:pStyle w:val="ParaAttribute3"/>
                    <w:framePr w:hSpace="180" w:wrap="around" w:vAnchor="page" w:hAnchor="margin" w:y="1231"/>
                    <w:spacing w:line="240" w:lineRule="atLeast"/>
                    <w:ind w:right="0"/>
                    <w:rPr>
                      <w:color w:val="000000" w:themeColor="text1"/>
                      <w:sz w:val="24"/>
                      <w:szCs w:val="24"/>
                    </w:rPr>
                  </w:pPr>
                  <w:r w:rsidRPr="001E2183">
                    <w:rPr>
                      <w:rStyle w:val="CharAttribute5"/>
                      <w:rFonts w:eastAsia="№Е" w:hint="default"/>
                      <w:color w:val="000000" w:themeColor="text1"/>
                      <w:sz w:val="24"/>
                      <w:szCs w:val="24"/>
                    </w:rPr>
                    <w:t>Ориентировочное</w:t>
                  </w:r>
                </w:p>
                <w:p w14:paraId="71B705A1" w14:textId="77777777" w:rsidR="00075777" w:rsidRPr="001E2183" w:rsidRDefault="00075777" w:rsidP="00AF79B8">
                  <w:pPr>
                    <w:pStyle w:val="ParaAttribute3"/>
                    <w:framePr w:hSpace="180" w:wrap="around" w:vAnchor="page" w:hAnchor="margin" w:y="1231"/>
                    <w:spacing w:line="240" w:lineRule="atLeast"/>
                    <w:ind w:right="0"/>
                    <w:rPr>
                      <w:rStyle w:val="CharAttribute5"/>
                      <w:rFonts w:eastAsia="№Е" w:hint="default"/>
                      <w:color w:val="000000" w:themeColor="text1"/>
                      <w:sz w:val="24"/>
                      <w:szCs w:val="24"/>
                    </w:rPr>
                  </w:pPr>
                  <w:r w:rsidRPr="001E2183">
                    <w:rPr>
                      <w:rStyle w:val="CharAttribute5"/>
                      <w:rFonts w:eastAsia="№Е" w:hint="default"/>
                      <w:color w:val="000000" w:themeColor="text1"/>
                      <w:sz w:val="24"/>
                      <w:szCs w:val="24"/>
                    </w:rPr>
                    <w:t>время</w:t>
                  </w:r>
                  <w:r w:rsidRPr="001E2183">
                    <w:rPr>
                      <w:rStyle w:val="CharAttribute5"/>
                      <w:rFonts w:eastAsia="№Е" w:hint="default"/>
                      <w:color w:val="000000" w:themeColor="text1"/>
                      <w:sz w:val="24"/>
                      <w:szCs w:val="24"/>
                    </w:rPr>
                    <w:t xml:space="preserve"> </w:t>
                  </w:r>
                </w:p>
                <w:p w14:paraId="155FE7E1" w14:textId="77777777" w:rsidR="00075777" w:rsidRPr="001E2183" w:rsidRDefault="00075777" w:rsidP="00AF79B8">
                  <w:pPr>
                    <w:pStyle w:val="ParaAttribute3"/>
                    <w:framePr w:hSpace="180" w:wrap="around" w:vAnchor="page" w:hAnchor="margin" w:y="1231"/>
                    <w:spacing w:line="240" w:lineRule="atLeast"/>
                    <w:ind w:right="0"/>
                    <w:rPr>
                      <w:color w:val="000000" w:themeColor="text1"/>
                      <w:sz w:val="24"/>
                      <w:szCs w:val="24"/>
                    </w:rPr>
                  </w:pPr>
                  <w:r w:rsidRPr="001E2183">
                    <w:rPr>
                      <w:rStyle w:val="CharAttribute5"/>
                      <w:rFonts w:eastAsia="№Е" w:hint="default"/>
                      <w:color w:val="000000" w:themeColor="text1"/>
                      <w:sz w:val="24"/>
                      <w:szCs w:val="24"/>
                    </w:rPr>
                    <w:t>проведения</w:t>
                  </w:r>
                </w:p>
              </w:tc>
              <w:tc>
                <w:tcPr>
                  <w:tcW w:w="3864" w:type="dxa"/>
                </w:tcPr>
                <w:p w14:paraId="1B4F55EB" w14:textId="77777777" w:rsidR="00075777" w:rsidRPr="001E2183" w:rsidRDefault="00075777" w:rsidP="00AF79B8">
                  <w:pPr>
                    <w:pStyle w:val="ParaAttribute3"/>
                    <w:framePr w:hSpace="180" w:wrap="around" w:vAnchor="page" w:hAnchor="margin" w:y="1231"/>
                    <w:spacing w:line="360" w:lineRule="auto"/>
                    <w:rPr>
                      <w:rStyle w:val="CharAttribute5"/>
                      <w:rFonts w:eastAsia="№Е" w:hint="default"/>
                      <w:color w:val="000000" w:themeColor="text1"/>
                      <w:sz w:val="24"/>
                      <w:szCs w:val="24"/>
                    </w:rPr>
                  </w:pPr>
                </w:p>
                <w:p w14:paraId="4D9FCE2B" w14:textId="77777777" w:rsidR="00075777" w:rsidRPr="001E2183" w:rsidRDefault="00075777" w:rsidP="00AF79B8">
                  <w:pPr>
                    <w:pStyle w:val="ParaAttribute3"/>
                    <w:framePr w:hSpace="180" w:wrap="around" w:vAnchor="page" w:hAnchor="margin" w:y="1231"/>
                    <w:spacing w:line="360" w:lineRule="auto"/>
                    <w:rPr>
                      <w:rStyle w:val="CharAttribute5"/>
                      <w:rFonts w:eastAsia="№Е" w:hint="default"/>
                      <w:color w:val="000000" w:themeColor="text1"/>
                      <w:sz w:val="24"/>
                      <w:szCs w:val="24"/>
                    </w:rPr>
                  </w:pPr>
                  <w:r w:rsidRPr="001E2183">
                    <w:rPr>
                      <w:rStyle w:val="CharAttribute5"/>
                      <w:rFonts w:eastAsia="№Е" w:hint="default"/>
                      <w:color w:val="000000" w:themeColor="text1"/>
                      <w:sz w:val="24"/>
                      <w:szCs w:val="24"/>
                    </w:rPr>
                    <w:t>Ответственные</w:t>
                  </w:r>
                </w:p>
              </w:tc>
            </w:tr>
            <w:tr w:rsidR="00075777" w:rsidRPr="00F70549" w14:paraId="3F94EF1E" w14:textId="77777777" w:rsidTr="0007577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93"/>
              </w:trPr>
              <w:tc>
                <w:tcPr>
                  <w:tcW w:w="7003" w:type="dxa"/>
                  <w:tcBorders>
                    <w:top w:val="single" w:sz="4" w:space="0" w:color="auto"/>
                    <w:left w:val="single" w:sz="4" w:space="0" w:color="auto"/>
                    <w:bottom w:val="nil"/>
                    <w:right w:val="nil"/>
                  </w:tcBorders>
                  <w:shd w:val="clear" w:color="auto" w:fill="FFFFFF"/>
                  <w:vAlign w:val="bottom"/>
                </w:tcPr>
                <w:p w14:paraId="7038A1DC" w14:textId="4A17CC01" w:rsidR="00075777" w:rsidRPr="00F70549" w:rsidRDefault="00075777" w:rsidP="00AF79B8">
                  <w:pPr>
                    <w:framePr w:hSpace="180" w:wrap="around" w:vAnchor="page" w:hAnchor="margin" w:y="1231"/>
                    <w:spacing w:line="220" w:lineRule="exact"/>
                    <w:ind w:firstLine="360"/>
                    <w:rPr>
                      <w:rFonts w:ascii="Times New Roman" w:eastAsia="Times New Roman" w:hAnsi="Times New Roman"/>
                      <w:lang w:eastAsia="ru-RU"/>
                    </w:rPr>
                  </w:pPr>
                  <w:r w:rsidRPr="00F70549">
                    <w:rPr>
                      <w:rFonts w:ascii="Times New Roman" w:eastAsia="Times New Roman" w:hAnsi="Times New Roman"/>
                      <w:color w:val="000000"/>
                      <w:lang w:eastAsia="ru-RU"/>
                    </w:rPr>
                    <w:t>Классные часы (согласно графику</w:t>
                  </w:r>
                  <w:r w:rsidR="00074868">
                    <w:rPr>
                      <w:rFonts w:ascii="Times New Roman" w:eastAsia="Times New Roman" w:hAnsi="Times New Roman"/>
                      <w:color w:val="000000"/>
                      <w:lang w:eastAsia="ru-RU"/>
                    </w:rPr>
                    <w:t>)</w:t>
                  </w:r>
                </w:p>
              </w:tc>
              <w:tc>
                <w:tcPr>
                  <w:tcW w:w="2141" w:type="dxa"/>
                  <w:gridSpan w:val="2"/>
                  <w:tcBorders>
                    <w:top w:val="single" w:sz="4" w:space="0" w:color="auto"/>
                    <w:left w:val="single" w:sz="4" w:space="0" w:color="auto"/>
                    <w:bottom w:val="nil"/>
                    <w:right w:val="nil"/>
                  </w:tcBorders>
                  <w:shd w:val="clear" w:color="auto" w:fill="FFFFFF"/>
                  <w:vAlign w:val="bottom"/>
                </w:tcPr>
                <w:p w14:paraId="47A67520" w14:textId="77777777" w:rsidR="00075777" w:rsidRPr="00F70549" w:rsidRDefault="00075777" w:rsidP="00AF79B8">
                  <w:pPr>
                    <w:framePr w:hSpace="180" w:wrap="around" w:vAnchor="page" w:hAnchor="margin" w:y="1231"/>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 xml:space="preserve">1-4 </w:t>
                  </w:r>
                  <w:proofErr w:type="spellStart"/>
                  <w:r w:rsidRPr="00F70549">
                    <w:rPr>
                      <w:rFonts w:ascii="Times New Roman" w:eastAsia="Times New Roman" w:hAnsi="Times New Roman"/>
                      <w:color w:val="000000"/>
                      <w:lang w:eastAsia="ru-RU"/>
                    </w:rPr>
                    <w:t>кл</w:t>
                  </w:r>
                  <w:proofErr w:type="spellEnd"/>
                </w:p>
              </w:tc>
              <w:tc>
                <w:tcPr>
                  <w:tcW w:w="2268" w:type="dxa"/>
                  <w:tcBorders>
                    <w:top w:val="single" w:sz="4" w:space="0" w:color="auto"/>
                    <w:left w:val="single" w:sz="4" w:space="0" w:color="auto"/>
                    <w:bottom w:val="nil"/>
                    <w:right w:val="nil"/>
                  </w:tcBorders>
                  <w:shd w:val="clear" w:color="auto" w:fill="FFFFFF"/>
                  <w:vAlign w:val="bottom"/>
                </w:tcPr>
                <w:p w14:paraId="57E81E5F" w14:textId="77777777" w:rsidR="00075777" w:rsidRPr="00F70549" w:rsidRDefault="00075777" w:rsidP="00AF79B8">
                  <w:pPr>
                    <w:framePr w:hSpace="180" w:wrap="around" w:vAnchor="page" w:hAnchor="margin" w:y="1231"/>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В течение года</w:t>
                  </w:r>
                </w:p>
              </w:tc>
              <w:tc>
                <w:tcPr>
                  <w:tcW w:w="3864" w:type="dxa"/>
                  <w:tcBorders>
                    <w:top w:val="single" w:sz="4" w:space="0" w:color="auto"/>
                    <w:left w:val="single" w:sz="4" w:space="0" w:color="auto"/>
                    <w:bottom w:val="nil"/>
                    <w:right w:val="single" w:sz="4" w:space="0" w:color="auto"/>
                  </w:tcBorders>
                  <w:shd w:val="clear" w:color="auto" w:fill="FFFFFF"/>
                  <w:vAlign w:val="bottom"/>
                </w:tcPr>
                <w:p w14:paraId="7EE202DE" w14:textId="77777777" w:rsidR="00075777" w:rsidRPr="00F70549" w:rsidRDefault="00075777" w:rsidP="00AF79B8">
                  <w:pPr>
                    <w:framePr w:hSpace="180" w:wrap="around" w:vAnchor="page" w:hAnchor="margin" w:y="1231"/>
                    <w:spacing w:line="220" w:lineRule="exact"/>
                    <w:rPr>
                      <w:rFonts w:ascii="Times New Roman" w:eastAsia="Times New Roman" w:hAnsi="Times New Roman"/>
                      <w:lang w:eastAsia="ru-RU"/>
                    </w:rPr>
                  </w:pPr>
                  <w:proofErr w:type="spellStart"/>
                  <w:r w:rsidRPr="00F70549">
                    <w:rPr>
                      <w:rFonts w:ascii="Times New Roman" w:eastAsia="Times New Roman" w:hAnsi="Times New Roman"/>
                      <w:color w:val="000000"/>
                      <w:lang w:eastAsia="ru-RU"/>
                    </w:rPr>
                    <w:t>кл</w:t>
                  </w:r>
                  <w:proofErr w:type="spellEnd"/>
                  <w:r w:rsidRPr="00F70549">
                    <w:rPr>
                      <w:rFonts w:ascii="Times New Roman" w:eastAsia="Times New Roman" w:hAnsi="Times New Roman"/>
                      <w:color w:val="000000"/>
                      <w:lang w:eastAsia="ru-RU"/>
                    </w:rPr>
                    <w:t>.</w:t>
                  </w:r>
                  <w:r w:rsidR="00D0156F">
                    <w:rPr>
                      <w:rFonts w:ascii="Times New Roman" w:eastAsia="Times New Roman" w:hAnsi="Times New Roman"/>
                      <w:color w:val="000000"/>
                      <w:lang w:eastAsia="ru-RU"/>
                    </w:rPr>
                    <w:t xml:space="preserve"> </w:t>
                  </w:r>
                  <w:r w:rsidRPr="00F70549">
                    <w:rPr>
                      <w:rFonts w:ascii="Times New Roman" w:eastAsia="Times New Roman" w:hAnsi="Times New Roman"/>
                      <w:color w:val="000000"/>
                      <w:lang w:eastAsia="ru-RU"/>
                    </w:rPr>
                    <w:t>руководители</w:t>
                  </w:r>
                </w:p>
              </w:tc>
            </w:tr>
            <w:tr w:rsidR="00074868" w:rsidRPr="00F70549" w14:paraId="08467AEB" w14:textId="77777777" w:rsidTr="0007577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93"/>
              </w:trPr>
              <w:tc>
                <w:tcPr>
                  <w:tcW w:w="7003" w:type="dxa"/>
                  <w:tcBorders>
                    <w:top w:val="single" w:sz="4" w:space="0" w:color="auto"/>
                    <w:left w:val="single" w:sz="4" w:space="0" w:color="auto"/>
                    <w:bottom w:val="nil"/>
                    <w:right w:val="nil"/>
                  </w:tcBorders>
                  <w:shd w:val="clear" w:color="auto" w:fill="FFFFFF"/>
                  <w:vAlign w:val="bottom"/>
                </w:tcPr>
                <w:p w14:paraId="70718332"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Дню знаний (1 сентября);</w:t>
                  </w:r>
                </w:p>
                <w:p w14:paraId="4DC30EFF" w14:textId="77777777" w:rsidR="00074868" w:rsidRPr="005812FA" w:rsidRDefault="00074868" w:rsidP="00AF79B8">
                  <w:pPr>
                    <w:framePr w:hSpace="180" w:wrap="around" w:vAnchor="page" w:hAnchor="margin" w:y="1231"/>
                    <w:spacing w:line="220" w:lineRule="exact"/>
                    <w:ind w:firstLine="360"/>
                    <w:rPr>
                      <w:rFonts w:ascii="Times New Roman" w:eastAsia="Times New Roman" w:hAnsi="Times New Roman"/>
                      <w:lang w:eastAsia="ru-RU"/>
                    </w:rPr>
                  </w:pPr>
                  <w:r w:rsidRPr="005812FA">
                    <w:rPr>
                      <w:rFonts w:ascii="Times New Roman" w:hAnsi="Times New Roman"/>
                    </w:rPr>
                    <w:t xml:space="preserve">- </w:t>
                  </w:r>
                  <w:r w:rsidRPr="005812FA">
                    <w:rPr>
                      <w:rFonts w:ascii="Times New Roman" w:eastAsia="Times New Roman" w:hAnsi="Times New Roman"/>
                      <w:lang w:eastAsia="ru-RU"/>
                    </w:rPr>
                    <w:t>Всероссийский урок ОБЖ (01.09.)</w:t>
                  </w:r>
                </w:p>
                <w:p w14:paraId="4F2333F6"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Дню окончания Второй мировой войны (2 сентября);</w:t>
                  </w:r>
                </w:p>
                <w:p w14:paraId="148D50B7"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xml:space="preserve">- урок, посвященный Дню солидарности в борьбе с терроризмом </w:t>
                  </w:r>
                  <w:r w:rsidRPr="005812FA">
                    <w:rPr>
                      <w:rFonts w:ascii="Times New Roman" w:hAnsi="Times New Roman"/>
                    </w:rPr>
                    <w:br/>
                    <w:t>(3 сентября);</w:t>
                  </w:r>
                </w:p>
                <w:p w14:paraId="0C5E48FC"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Крымской войне 1853-1856 годов (9 сентября);</w:t>
                  </w:r>
                </w:p>
                <w:p w14:paraId="1822B07C"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-9 сентября – День памяти воинов, павших в Крымской войне 1853–1856 годов</w:t>
                  </w:r>
                </w:p>
                <w:p w14:paraId="05D93CB9"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-13 сентября – Международный день памяти жертв фашизма</w:t>
                  </w:r>
                </w:p>
                <w:p w14:paraId="79FB371B"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hAnsi="Times New Roman"/>
                      <w:bCs/>
                      <w:kern w:val="2"/>
                      <w:lang w:eastAsia="ko-KR"/>
                    </w:rPr>
                    <w:t>--</w:t>
                  </w:r>
                  <w:r w:rsidRPr="005812FA">
                    <w:rPr>
                      <w:rFonts w:ascii="Times New Roman" w:eastAsia="Calibri" w:hAnsi="Times New Roman"/>
                    </w:rPr>
                    <w:t>21 сентября – Международный день мира</w:t>
                  </w:r>
                </w:p>
                <w:p w14:paraId="357E05F6"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 xml:space="preserve">- сентябрь – Неделя безопасности </w:t>
                  </w:r>
                </w:p>
                <w:p w14:paraId="3EB791A6" w14:textId="77777777" w:rsidR="00074868" w:rsidRPr="005812FA" w:rsidRDefault="00074868" w:rsidP="00AF79B8">
                  <w:pPr>
                    <w:framePr w:hSpace="180" w:wrap="around" w:vAnchor="page" w:hAnchor="margin" w:y="1231"/>
                    <w:shd w:val="clear" w:color="auto" w:fill="FFFFFF"/>
                    <w:ind w:left="502" w:right="124"/>
                    <w:rPr>
                      <w:rFonts w:ascii="Times New Roman" w:eastAsia="Times New Roman" w:hAnsi="Times New Roman"/>
                      <w:lang w:eastAsia="ru-RU"/>
                    </w:rPr>
                  </w:pPr>
                  <w:r w:rsidRPr="005812FA">
                    <w:rPr>
                      <w:rFonts w:ascii="Times New Roman" w:eastAsia="Times New Roman" w:hAnsi="Times New Roman"/>
                      <w:bCs/>
                      <w:kern w:val="2"/>
                      <w:lang w:eastAsia="ko-KR"/>
                    </w:rPr>
                    <w:t xml:space="preserve">- урок, </w:t>
                  </w:r>
                  <w:r w:rsidRPr="005812FA">
                    <w:rPr>
                      <w:rFonts w:ascii="Times New Roman" w:eastAsia="Times New Roman" w:hAnsi="Times New Roman"/>
                      <w:lang w:eastAsia="ru-RU"/>
                    </w:rPr>
                    <w:t>посвященный Дню Государственного герба и Государственного флага Республики Крым (24 сентября);</w:t>
                  </w:r>
                </w:p>
                <w:p w14:paraId="235B5AA2" w14:textId="77777777" w:rsidR="00074868" w:rsidRPr="005812FA" w:rsidRDefault="00074868" w:rsidP="00AF79B8">
                  <w:pPr>
                    <w:framePr w:hSpace="180" w:wrap="around" w:vAnchor="page" w:hAnchor="margin" w:y="1231"/>
                    <w:numPr>
                      <w:ilvl w:val="0"/>
                      <w:numId w:val="4"/>
                    </w:numPr>
                    <w:ind w:left="502" w:right="266"/>
                    <w:jc w:val="left"/>
                    <w:rPr>
                      <w:rFonts w:ascii="Times New Roman" w:eastAsia="Times New Roman" w:hAnsi="Times New Roman"/>
                      <w:lang w:eastAsia="ru-RU"/>
                    </w:rPr>
                  </w:pPr>
                  <w:r w:rsidRPr="005812FA">
                    <w:rPr>
                      <w:rFonts w:ascii="Times New Roman" w:eastAsia="Times New Roman" w:hAnsi="Times New Roman"/>
                      <w:lang w:eastAsia="ru-RU"/>
                    </w:rPr>
                    <w:t>урок, посвященный Дню гражданской обороны (4 октября) (Всероссийский урок ОБЖ);</w:t>
                  </w:r>
                </w:p>
                <w:p w14:paraId="02B0BDB7"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Международному дню учителя (5 октября);</w:t>
                  </w:r>
                </w:p>
                <w:p w14:paraId="516AC62F"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- 1 октября – Международный день музыки</w:t>
                  </w:r>
                </w:p>
                <w:p w14:paraId="0841D578"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- 4 октября – Международный день животных</w:t>
                  </w:r>
                </w:p>
                <w:p w14:paraId="60A6FF49"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- 9 октября – Всероссийский день чтения</w:t>
                  </w:r>
                </w:p>
                <w:p w14:paraId="019C712F"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lastRenderedPageBreak/>
                    <w:t>- 15 октября – Всемирный день математики</w:t>
                  </w:r>
                </w:p>
                <w:p w14:paraId="69AECD7F"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- 25 октября – Международный день школьных библиотек</w:t>
                  </w:r>
                </w:p>
                <w:p w14:paraId="720E6E88"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Всероссийский урок «Экология и энергосбережение» в рамках Всероссийского фестиваля энергосбережения #ВместеЯрче;</w:t>
                  </w:r>
                </w:p>
                <w:p w14:paraId="2EB34434"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xml:space="preserve">- Всероссийский урок безопасности школьников в сети «Интернет» </w:t>
                  </w:r>
                  <w:r w:rsidRPr="005812FA">
                    <w:rPr>
                      <w:rFonts w:ascii="Times New Roman" w:hAnsi="Times New Roman"/>
                    </w:rPr>
                    <w:br/>
                    <w:t xml:space="preserve">(28-30 октября); </w:t>
                  </w:r>
                </w:p>
                <w:p w14:paraId="2E4C4ED7"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памяти (День памяти политических репрессий) (30 октября);</w:t>
                  </w:r>
                </w:p>
                <w:p w14:paraId="407960AD"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Дню народного единства (4 ноября);</w:t>
                  </w:r>
                </w:p>
                <w:p w14:paraId="0B7EAD22"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- 28 ноября - День матери в России</w:t>
                  </w:r>
                </w:p>
                <w:p w14:paraId="15C4B47D"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- 3 декабря - Международный день инвалидов</w:t>
                  </w:r>
                </w:p>
                <w:p w14:paraId="364CEFA9"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Всемирному дню борьбы со СПИДом (1 декабря);</w:t>
                  </w:r>
                </w:p>
                <w:p w14:paraId="4092EE7A"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Дню Неизвестного Солдата (3 декабря);</w:t>
                  </w:r>
                </w:p>
                <w:p w14:paraId="5FD38E1E"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5 декабря - День добровольца (волонтера) в России</w:t>
                  </w:r>
                </w:p>
                <w:p w14:paraId="51FFFFE5"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Дню Героев Отечества (9 декабря);</w:t>
                  </w:r>
                </w:p>
                <w:p w14:paraId="6508DCB7"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11 декабря – День памяти крымчаков и евреев Крыма – жертв нацизма</w:t>
                  </w:r>
                </w:p>
                <w:p w14:paraId="2008413C"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xml:space="preserve">- урок, посвященный Дню Конституции Российской Федерации </w:t>
                  </w:r>
                  <w:r w:rsidRPr="005812FA">
                    <w:rPr>
                      <w:rFonts w:ascii="Times New Roman" w:hAnsi="Times New Roman"/>
                    </w:rPr>
                    <w:br/>
                    <w:t>(12 декабря);</w:t>
                  </w:r>
                </w:p>
                <w:p w14:paraId="77BB4BB9" w14:textId="77777777" w:rsidR="00074868" w:rsidRPr="005812FA" w:rsidRDefault="00074868" w:rsidP="00AF79B8">
                  <w:pPr>
                    <w:framePr w:hSpace="180" w:wrap="around" w:vAnchor="page" w:hAnchor="margin" w:y="1231"/>
                    <w:shd w:val="clear" w:color="auto" w:fill="FFFFFF"/>
                    <w:ind w:left="502" w:right="124"/>
                    <w:rPr>
                      <w:rFonts w:ascii="Times New Roman" w:hAnsi="Times New Roman"/>
                    </w:rPr>
                  </w:pPr>
                  <w:r w:rsidRPr="005812FA">
                    <w:rPr>
                      <w:rFonts w:ascii="Times New Roman" w:hAnsi="Times New Roman"/>
                    </w:rPr>
                    <w:t>- урок, посвященный Дню Республики Крым (20 января);</w:t>
                  </w:r>
                </w:p>
                <w:p w14:paraId="6754E97F"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Дню полного освобождения Ленинграда от фашистской блокады (1944 год) (27 января);</w:t>
                  </w:r>
                </w:p>
                <w:p w14:paraId="3F8E9F8D"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- 8 февраля - День российской науки</w:t>
                  </w:r>
                </w:p>
                <w:p w14:paraId="5D8BCC12"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- 21 февраля - Международный день родного языка</w:t>
                  </w:r>
                </w:p>
                <w:p w14:paraId="5720C54D"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Дню защитника Отечества (23 февраля);</w:t>
                  </w:r>
                </w:p>
                <w:p w14:paraId="1F3DF0FE" w14:textId="77777777" w:rsidR="00074868" w:rsidRPr="005812FA" w:rsidRDefault="00074868" w:rsidP="00AF79B8">
                  <w:pPr>
                    <w:framePr w:hSpace="180" w:wrap="around" w:vAnchor="page" w:hAnchor="margin" w:y="1231"/>
                    <w:tabs>
                      <w:tab w:val="left" w:pos="1069"/>
                      <w:tab w:val="left" w:pos="1310"/>
                    </w:tabs>
                    <w:ind w:left="502" w:right="124"/>
                    <w:contextualSpacing/>
                    <w:rPr>
                      <w:rFonts w:ascii="Times New Roman" w:hAnsi="Times New Roman"/>
                    </w:rPr>
                  </w:pPr>
                  <w:r w:rsidRPr="005812FA">
                    <w:rPr>
                      <w:rFonts w:ascii="Times New Roman" w:hAnsi="Times New Roman"/>
                    </w:rPr>
                    <w:t>- урок, посвященный Всемирный день гражданской обороны (1 марта);</w:t>
                  </w:r>
                </w:p>
                <w:p w14:paraId="265307D5" w14:textId="77777777" w:rsidR="00074868" w:rsidRPr="005812FA" w:rsidRDefault="00074868" w:rsidP="00AF79B8">
                  <w:pPr>
                    <w:framePr w:hSpace="180" w:wrap="around" w:vAnchor="page" w:hAnchor="margin" w:y="1231"/>
                    <w:tabs>
                      <w:tab w:val="left" w:pos="993"/>
                      <w:tab w:val="left" w:pos="1310"/>
                    </w:tabs>
                    <w:ind w:left="502" w:right="124"/>
                    <w:contextualSpacing/>
                    <w:rPr>
                      <w:rFonts w:ascii="Times New Roman" w:hAnsi="Times New Roman"/>
                    </w:rPr>
                  </w:pPr>
                  <w:r w:rsidRPr="005812FA">
                    <w:rPr>
                      <w:rFonts w:ascii="Times New Roman" w:hAnsi="Times New Roman"/>
                    </w:rPr>
                    <w:t>- урок, посвященный Международному женскому дню (8 марта);</w:t>
                  </w:r>
                </w:p>
                <w:p w14:paraId="5A603BC3"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 xml:space="preserve">- урок, посвященный Дню </w:t>
                  </w:r>
                  <w:proofErr w:type="spellStart"/>
                  <w:r w:rsidRPr="005812FA">
                    <w:rPr>
                      <w:rFonts w:ascii="Times New Roman" w:hAnsi="Times New Roman"/>
                    </w:rPr>
                    <w:t>Общекрымского</w:t>
                  </w:r>
                  <w:proofErr w:type="spellEnd"/>
                  <w:r w:rsidRPr="005812FA">
                    <w:rPr>
                      <w:rFonts w:ascii="Times New Roman" w:hAnsi="Times New Roman"/>
                    </w:rPr>
                    <w:t xml:space="preserve"> референдума 2014 года и Дню воссоединения Крыма с Россией (16, 18 марта);</w:t>
                  </w:r>
                </w:p>
                <w:p w14:paraId="38E18953"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lastRenderedPageBreak/>
                    <w:t>- 11 апреля – День Конституции Республики Крым</w:t>
                  </w:r>
                </w:p>
                <w:p w14:paraId="3F5DF4B1"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- 12 апреля - День космонавтики</w:t>
                  </w:r>
                </w:p>
                <w:p w14:paraId="12810557"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- 19 апреля - День памяти о геноциде советского народа нацистами и их пособниками в годы Великой Отечественной войны</w:t>
                  </w:r>
                </w:p>
                <w:p w14:paraId="7AB6A8AD"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- 13 апреля – День освобождения Симферополя от немецко-фашистских захватчиков</w:t>
                  </w:r>
                </w:p>
                <w:p w14:paraId="4C71FF64"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- 18 апреля – Международный день памятников и исторических мест</w:t>
                  </w:r>
                </w:p>
                <w:p w14:paraId="4C5F739F" w14:textId="77777777" w:rsidR="00074868" w:rsidRPr="005812FA" w:rsidRDefault="00074868" w:rsidP="00AF79B8">
                  <w:pPr>
                    <w:framePr w:hSpace="180" w:wrap="around" w:vAnchor="page" w:hAnchor="margin" w:y="1231"/>
                    <w:ind w:left="502" w:right="124"/>
                    <w:rPr>
                      <w:rFonts w:ascii="Times New Roman" w:eastAsia="Calibri" w:hAnsi="Times New Roman"/>
                    </w:rPr>
                  </w:pPr>
                  <w:r w:rsidRPr="005812FA">
                    <w:rPr>
                      <w:rFonts w:ascii="Times New Roman" w:eastAsia="Calibri" w:hAnsi="Times New Roman"/>
                    </w:rPr>
                    <w:t>- 19 апреля – День издания манифеста Екатерины II о вхождении Крыма в состав России</w:t>
                  </w:r>
                </w:p>
                <w:p w14:paraId="04E381DE"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 урок, посвященный Дню местного самоуправления (21 апреля);</w:t>
                  </w:r>
                </w:p>
                <w:p w14:paraId="26F9D2BA"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 Всероссийские уроки ОБЖ;</w:t>
                  </w:r>
                </w:p>
                <w:p w14:paraId="5916026F"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 урок, посвященный Дню Победы советского народа в Великой Отечественной войне 1941-1945 годов (9 мая).</w:t>
                  </w:r>
                </w:p>
                <w:p w14:paraId="3C684680" w14:textId="77777777" w:rsidR="00074868" w:rsidRPr="005812FA" w:rsidRDefault="00074868" w:rsidP="00AF79B8">
                  <w:pPr>
                    <w:framePr w:hSpace="180" w:wrap="around" w:vAnchor="page" w:hAnchor="margin" w:y="1231"/>
                    <w:ind w:left="502" w:right="124"/>
                    <w:rPr>
                      <w:rFonts w:ascii="Times New Roman" w:hAnsi="Times New Roman"/>
                    </w:rPr>
                  </w:pPr>
                  <w:r w:rsidRPr="005812FA">
                    <w:rPr>
                      <w:rFonts w:ascii="Times New Roman" w:hAnsi="Times New Roman"/>
                    </w:rPr>
                    <w:t>18 мая – День памяти жертв депортации</w:t>
                  </w:r>
                </w:p>
                <w:p w14:paraId="5393A829" w14:textId="6B82D26E" w:rsidR="00074868" w:rsidRPr="00F70549" w:rsidRDefault="00074868" w:rsidP="00AF79B8">
                  <w:pPr>
                    <w:framePr w:hSpace="180" w:wrap="around" w:vAnchor="page" w:hAnchor="margin" w:y="1231"/>
                    <w:ind w:left="502" w:right="124"/>
                    <w:rPr>
                      <w:rFonts w:ascii="Times New Roman" w:eastAsia="Times New Roman" w:hAnsi="Times New Roman"/>
                      <w:color w:val="000000"/>
                      <w:lang w:eastAsia="ru-RU"/>
                    </w:rPr>
                  </w:pPr>
                  <w:r w:rsidRPr="005812FA">
                    <w:rPr>
                      <w:rFonts w:ascii="Times New Roman" w:hAnsi="Times New Roman"/>
                    </w:rPr>
                    <w:t xml:space="preserve">25 мая – День славянской </w:t>
                  </w:r>
                  <w:proofErr w:type="spellStart"/>
                  <w:r w:rsidRPr="005812FA">
                    <w:rPr>
                      <w:rFonts w:ascii="Times New Roman" w:hAnsi="Times New Roman"/>
                    </w:rPr>
                    <w:t>письменност</w:t>
                  </w:r>
                  <w:proofErr w:type="spellEnd"/>
                </w:p>
              </w:tc>
              <w:tc>
                <w:tcPr>
                  <w:tcW w:w="2141" w:type="dxa"/>
                  <w:gridSpan w:val="2"/>
                  <w:tcBorders>
                    <w:top w:val="single" w:sz="4" w:space="0" w:color="auto"/>
                    <w:left w:val="single" w:sz="4" w:space="0" w:color="auto"/>
                    <w:bottom w:val="nil"/>
                    <w:right w:val="nil"/>
                  </w:tcBorders>
                  <w:shd w:val="clear" w:color="auto" w:fill="FFFFFF"/>
                  <w:vAlign w:val="bottom"/>
                </w:tcPr>
                <w:p w14:paraId="62A71D83" w14:textId="07A186F0" w:rsidR="00074868" w:rsidRPr="00F70549" w:rsidRDefault="00074868" w:rsidP="00AF79B8">
                  <w:pPr>
                    <w:framePr w:hSpace="180" w:wrap="around" w:vAnchor="page" w:hAnchor="margin" w:y="1231"/>
                    <w:spacing w:line="220" w:lineRule="exact"/>
                    <w:rPr>
                      <w:rFonts w:ascii="Times New Roman" w:eastAsia="Times New Roman" w:hAnsi="Times New Roman"/>
                      <w:color w:val="000000"/>
                      <w:lang w:eastAsia="ru-RU"/>
                    </w:rPr>
                  </w:pPr>
                  <w:r>
                    <w:rPr>
                      <w:rFonts w:ascii="Times New Roman" w:eastAsia="Times New Roman" w:hAnsi="Times New Roman"/>
                      <w:color w:val="000000"/>
                      <w:lang w:eastAsia="ru-RU"/>
                    </w:rPr>
                    <w:lastRenderedPageBreak/>
                    <w:t>1-4</w:t>
                  </w:r>
                </w:p>
              </w:tc>
              <w:tc>
                <w:tcPr>
                  <w:tcW w:w="2268" w:type="dxa"/>
                  <w:tcBorders>
                    <w:top w:val="single" w:sz="4" w:space="0" w:color="auto"/>
                    <w:left w:val="single" w:sz="4" w:space="0" w:color="auto"/>
                    <w:bottom w:val="nil"/>
                    <w:right w:val="nil"/>
                  </w:tcBorders>
                  <w:shd w:val="clear" w:color="auto" w:fill="FFFFFF"/>
                  <w:vAlign w:val="bottom"/>
                </w:tcPr>
                <w:p w14:paraId="402404A7" w14:textId="5A21669F" w:rsidR="00074868" w:rsidRPr="00F70549" w:rsidRDefault="00074868" w:rsidP="00AF79B8">
                  <w:pPr>
                    <w:framePr w:hSpace="180" w:wrap="around" w:vAnchor="page" w:hAnchor="margin" w:y="1231"/>
                    <w:spacing w:line="220" w:lineRule="exact"/>
                    <w:rPr>
                      <w:rFonts w:ascii="Times New Roman" w:eastAsia="Times New Roman" w:hAnsi="Times New Roman"/>
                      <w:color w:val="000000"/>
                      <w:lang w:eastAsia="ru-RU"/>
                    </w:rPr>
                  </w:pPr>
                  <w:r w:rsidRPr="00B94F8B">
                    <w:rPr>
                      <w:rFonts w:ascii="Times New Roman" w:eastAsia="Times New Roman" w:hAnsi="Times New Roman"/>
                      <w:color w:val="000000"/>
                      <w:lang w:eastAsia="ru-RU"/>
                    </w:rPr>
                    <w:t>По плану</w:t>
                  </w:r>
                </w:p>
              </w:tc>
              <w:tc>
                <w:tcPr>
                  <w:tcW w:w="3864" w:type="dxa"/>
                  <w:tcBorders>
                    <w:top w:val="single" w:sz="4" w:space="0" w:color="auto"/>
                    <w:left w:val="single" w:sz="4" w:space="0" w:color="auto"/>
                    <w:bottom w:val="nil"/>
                    <w:right w:val="single" w:sz="4" w:space="0" w:color="auto"/>
                  </w:tcBorders>
                  <w:shd w:val="clear" w:color="auto" w:fill="FFFFFF"/>
                  <w:vAlign w:val="bottom"/>
                </w:tcPr>
                <w:p w14:paraId="40D3613F" w14:textId="4E6AD36D" w:rsidR="00074868" w:rsidRPr="00F70549" w:rsidRDefault="00074868" w:rsidP="00AF79B8">
                  <w:pPr>
                    <w:framePr w:hSpace="180" w:wrap="around" w:vAnchor="page" w:hAnchor="margin" w:y="1231"/>
                    <w:spacing w:line="220" w:lineRule="exact"/>
                    <w:rPr>
                      <w:rFonts w:ascii="Times New Roman" w:eastAsia="Times New Roman" w:hAnsi="Times New Roman"/>
                      <w:color w:val="000000"/>
                      <w:lang w:eastAsia="ru-RU"/>
                    </w:rPr>
                  </w:pPr>
                  <w:proofErr w:type="spellStart"/>
                  <w:r w:rsidRPr="00B94F8B">
                    <w:rPr>
                      <w:rFonts w:ascii="Times New Roman" w:eastAsia="Times New Roman" w:hAnsi="Times New Roman"/>
                      <w:color w:val="000000"/>
                      <w:lang w:eastAsia="ru-RU"/>
                    </w:rPr>
                    <w:t>кл</w:t>
                  </w:r>
                  <w:proofErr w:type="spellEnd"/>
                  <w:r w:rsidRPr="00B94F8B">
                    <w:rPr>
                      <w:rFonts w:ascii="Times New Roman" w:eastAsia="Times New Roman" w:hAnsi="Times New Roman"/>
                      <w:color w:val="000000"/>
                      <w:lang w:eastAsia="ru-RU"/>
                    </w:rPr>
                    <w:t>. руковод</w:t>
                  </w:r>
                </w:p>
              </w:tc>
            </w:tr>
            <w:tr w:rsidR="00074868" w:rsidRPr="00F70549" w14:paraId="5A5DF1FD" w14:textId="77777777" w:rsidTr="0007577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1114"/>
              </w:trPr>
              <w:tc>
                <w:tcPr>
                  <w:tcW w:w="7003" w:type="dxa"/>
                  <w:tcBorders>
                    <w:top w:val="single" w:sz="4" w:space="0" w:color="auto"/>
                    <w:left w:val="single" w:sz="4" w:space="0" w:color="auto"/>
                    <w:bottom w:val="nil"/>
                    <w:right w:val="nil"/>
                  </w:tcBorders>
                  <w:shd w:val="clear" w:color="auto" w:fill="FFFFFF"/>
                  <w:vAlign w:val="bottom"/>
                </w:tcPr>
                <w:p w14:paraId="4FA61E1A" w14:textId="29801405" w:rsidR="00074868" w:rsidRPr="00F70549" w:rsidRDefault="00074868" w:rsidP="00AF79B8">
                  <w:pPr>
                    <w:framePr w:hSpace="180" w:wrap="around" w:vAnchor="page" w:hAnchor="margin" w:y="1231"/>
                    <w:spacing w:line="240" w:lineRule="auto"/>
                    <w:ind w:left="502" w:right="124"/>
                    <w:rPr>
                      <w:rFonts w:ascii="Times New Roman" w:eastAsia="Times New Roman" w:hAnsi="Times New Roman"/>
                      <w:lang w:eastAsia="ru-RU"/>
                    </w:rPr>
                  </w:pPr>
                  <w:r w:rsidRPr="00B94F8B">
                    <w:rPr>
                      <w:rFonts w:ascii="Times New Roman" w:eastAsia="Times New Roman" w:hAnsi="Times New Roman"/>
                      <w:color w:val="000000"/>
                      <w:lang w:eastAsia="ru-RU"/>
                    </w:rPr>
                    <w:lastRenderedPageBreak/>
                    <w:t>Единые уроки (согласно Календарю образовательных событий, приуроченных к государственным и национальным праздникам РФ, памятным датам и событиям российской истории и культуры на 2021-2022 учебный год)</w:t>
                  </w:r>
                </w:p>
              </w:tc>
              <w:tc>
                <w:tcPr>
                  <w:tcW w:w="2141" w:type="dxa"/>
                  <w:gridSpan w:val="2"/>
                  <w:tcBorders>
                    <w:top w:val="single" w:sz="4" w:space="0" w:color="auto"/>
                    <w:left w:val="single" w:sz="4" w:space="0" w:color="auto"/>
                    <w:bottom w:val="nil"/>
                    <w:right w:val="nil"/>
                  </w:tcBorders>
                  <w:shd w:val="clear" w:color="auto" w:fill="FFFFFF"/>
                </w:tcPr>
                <w:p w14:paraId="32DD9ADF" w14:textId="5C24A6F6" w:rsidR="00074868" w:rsidRPr="00F70549" w:rsidRDefault="000B29E0" w:rsidP="00AF79B8">
                  <w:pPr>
                    <w:framePr w:hSpace="180" w:wrap="around" w:vAnchor="page" w:hAnchor="margin" w:y="1231"/>
                    <w:spacing w:line="220" w:lineRule="exact"/>
                    <w:rPr>
                      <w:rFonts w:ascii="Times New Roman" w:eastAsia="Times New Roman" w:hAnsi="Times New Roman"/>
                      <w:lang w:eastAsia="ru-RU"/>
                    </w:rPr>
                  </w:pPr>
                  <w:r>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A8B252A" w14:textId="22C17B9C" w:rsidR="00074868" w:rsidRPr="00F70549" w:rsidRDefault="00074868" w:rsidP="00AF79B8">
                  <w:pPr>
                    <w:framePr w:hSpace="180" w:wrap="around" w:vAnchor="page" w:hAnchor="margin" w:y="1231"/>
                    <w:spacing w:line="220" w:lineRule="exact"/>
                    <w:rPr>
                      <w:rFonts w:ascii="Times New Roman" w:eastAsia="Times New Roman" w:hAnsi="Times New Roman"/>
                      <w:lang w:eastAsia="ru-RU"/>
                    </w:rPr>
                  </w:pPr>
                  <w:r w:rsidRPr="00B94F8B">
                    <w:rPr>
                      <w:rFonts w:ascii="Times New Roman" w:eastAsia="Times New Roman" w:hAnsi="Times New Roman"/>
                      <w:color w:val="000000"/>
                      <w:lang w:eastAsia="ru-RU"/>
                    </w:rPr>
                    <w:t>В течение года</w:t>
                  </w:r>
                </w:p>
              </w:tc>
              <w:tc>
                <w:tcPr>
                  <w:tcW w:w="3864" w:type="dxa"/>
                  <w:tcBorders>
                    <w:top w:val="single" w:sz="4" w:space="0" w:color="auto"/>
                    <w:left w:val="single" w:sz="4" w:space="0" w:color="auto"/>
                    <w:bottom w:val="nil"/>
                    <w:right w:val="single" w:sz="4" w:space="0" w:color="auto"/>
                  </w:tcBorders>
                  <w:shd w:val="clear" w:color="auto" w:fill="FFFFFF"/>
                </w:tcPr>
                <w:p w14:paraId="471DB963" w14:textId="3B3CDF30" w:rsidR="00074868" w:rsidRPr="00F70549" w:rsidRDefault="00074868" w:rsidP="00AF79B8">
                  <w:pPr>
                    <w:framePr w:hSpace="180" w:wrap="around" w:vAnchor="page" w:hAnchor="margin" w:y="1231"/>
                    <w:spacing w:line="220" w:lineRule="exact"/>
                    <w:rPr>
                      <w:rFonts w:ascii="Times New Roman" w:eastAsia="Times New Roman" w:hAnsi="Times New Roman"/>
                      <w:lang w:eastAsia="ru-RU"/>
                    </w:rPr>
                  </w:pPr>
                  <w:proofErr w:type="spellStart"/>
                  <w:r w:rsidRPr="00B94F8B">
                    <w:rPr>
                      <w:rFonts w:ascii="Times New Roman" w:eastAsia="Times New Roman" w:hAnsi="Times New Roman"/>
                      <w:color w:val="000000"/>
                      <w:lang w:eastAsia="ru-RU"/>
                    </w:rPr>
                    <w:t>кл</w:t>
                  </w:r>
                  <w:proofErr w:type="spellEnd"/>
                  <w:r w:rsidRPr="00B94F8B">
                    <w:rPr>
                      <w:rFonts w:ascii="Times New Roman" w:eastAsia="Times New Roman" w:hAnsi="Times New Roman"/>
                      <w:color w:val="000000"/>
                      <w:lang w:eastAsia="ru-RU"/>
                    </w:rPr>
                    <w:t>. руководители</w:t>
                  </w:r>
                </w:p>
              </w:tc>
            </w:tr>
            <w:tr w:rsidR="00074868" w:rsidRPr="00F70549" w14:paraId="12A20F54" w14:textId="77777777" w:rsidTr="0007577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1128"/>
              </w:trPr>
              <w:tc>
                <w:tcPr>
                  <w:tcW w:w="7003" w:type="dxa"/>
                  <w:tcBorders>
                    <w:top w:val="single" w:sz="4" w:space="0" w:color="auto"/>
                    <w:left w:val="single" w:sz="4" w:space="0" w:color="auto"/>
                    <w:bottom w:val="nil"/>
                    <w:right w:val="nil"/>
                  </w:tcBorders>
                  <w:shd w:val="clear" w:color="auto" w:fill="FFFFFF"/>
                </w:tcPr>
                <w:p w14:paraId="61196DBF" w14:textId="77777777" w:rsidR="00074868" w:rsidRPr="00F70549" w:rsidRDefault="00074868" w:rsidP="00AF79B8">
                  <w:pPr>
                    <w:framePr w:hSpace="180" w:wrap="around" w:vAnchor="page" w:hAnchor="margin" w:y="1231"/>
                    <w:spacing w:line="220" w:lineRule="exact"/>
                    <w:ind w:firstLine="360"/>
                    <w:rPr>
                      <w:rFonts w:ascii="Times New Roman" w:eastAsia="Times New Roman" w:hAnsi="Times New Roman"/>
                      <w:lang w:eastAsia="ru-RU"/>
                    </w:rPr>
                  </w:pPr>
                  <w:r w:rsidRPr="00F70549">
                    <w:rPr>
                      <w:rFonts w:ascii="Times New Roman" w:eastAsia="Times New Roman" w:hAnsi="Times New Roman"/>
                      <w:color w:val="000000"/>
                      <w:lang w:eastAsia="ru-RU"/>
                    </w:rPr>
                    <w:t>Классные коллективные творческие дела</w:t>
                  </w:r>
                </w:p>
              </w:tc>
              <w:tc>
                <w:tcPr>
                  <w:tcW w:w="2141" w:type="dxa"/>
                  <w:gridSpan w:val="2"/>
                  <w:tcBorders>
                    <w:top w:val="single" w:sz="4" w:space="0" w:color="auto"/>
                    <w:left w:val="single" w:sz="4" w:space="0" w:color="auto"/>
                    <w:bottom w:val="nil"/>
                    <w:right w:val="nil"/>
                  </w:tcBorders>
                  <w:shd w:val="clear" w:color="auto" w:fill="FFFFFF"/>
                </w:tcPr>
                <w:p w14:paraId="27941560" w14:textId="77777777" w:rsidR="00074868" w:rsidRPr="00F70549" w:rsidRDefault="00074868" w:rsidP="00AF79B8">
                  <w:pPr>
                    <w:framePr w:hSpace="180" w:wrap="around" w:vAnchor="page" w:hAnchor="margin" w:y="1231"/>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7704C74F" w14:textId="77777777" w:rsidR="00074868" w:rsidRPr="00F70549" w:rsidRDefault="00074868" w:rsidP="00AF79B8">
                  <w:pPr>
                    <w:framePr w:hSpace="180" w:wrap="around" w:vAnchor="page" w:hAnchor="margin" w:y="1231"/>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Один раз в месяц согласно планам ВР классных руководителей</w:t>
                  </w:r>
                </w:p>
              </w:tc>
              <w:tc>
                <w:tcPr>
                  <w:tcW w:w="3864" w:type="dxa"/>
                  <w:tcBorders>
                    <w:top w:val="single" w:sz="4" w:space="0" w:color="auto"/>
                    <w:left w:val="single" w:sz="4" w:space="0" w:color="auto"/>
                    <w:bottom w:val="nil"/>
                    <w:right w:val="single" w:sz="4" w:space="0" w:color="auto"/>
                  </w:tcBorders>
                  <w:shd w:val="clear" w:color="auto" w:fill="FFFFFF"/>
                </w:tcPr>
                <w:p w14:paraId="0D5F0DD3" w14:textId="77777777" w:rsidR="00074868" w:rsidRPr="00F70549" w:rsidRDefault="00074868" w:rsidP="00AF79B8">
                  <w:pPr>
                    <w:framePr w:hSpace="180" w:wrap="around" w:vAnchor="page" w:hAnchor="margin" w:y="1231"/>
                    <w:spacing w:line="240" w:lineRule="auto"/>
                    <w:ind w:right="489"/>
                    <w:rPr>
                      <w:rFonts w:ascii="Times New Roman" w:eastAsia="Times New Roman" w:hAnsi="Times New Roman"/>
                      <w:lang w:eastAsia="ru-RU"/>
                    </w:rPr>
                  </w:pPr>
                  <w:r w:rsidRPr="00F70549">
                    <w:rPr>
                      <w:rFonts w:ascii="Times New Roman" w:eastAsia="Times New Roman" w:hAnsi="Times New Roman"/>
                      <w:color w:val="000000"/>
                      <w:lang w:eastAsia="ru-RU"/>
                    </w:rPr>
                    <w:t>Классные руководители 1- 4-х классов</w:t>
                  </w:r>
                </w:p>
              </w:tc>
            </w:tr>
            <w:tr w:rsidR="00074868" w:rsidRPr="00F70549" w14:paraId="539F8B35" w14:textId="77777777" w:rsidTr="0007577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1114"/>
              </w:trPr>
              <w:tc>
                <w:tcPr>
                  <w:tcW w:w="7003" w:type="dxa"/>
                  <w:tcBorders>
                    <w:top w:val="single" w:sz="4" w:space="0" w:color="auto"/>
                    <w:left w:val="single" w:sz="4" w:space="0" w:color="auto"/>
                    <w:bottom w:val="nil"/>
                    <w:right w:val="nil"/>
                  </w:tcBorders>
                  <w:shd w:val="clear" w:color="auto" w:fill="FFFFFF"/>
                </w:tcPr>
                <w:p w14:paraId="6E32BB6A" w14:textId="77777777" w:rsidR="00074868" w:rsidRPr="00F70549" w:rsidRDefault="00074868" w:rsidP="00AF79B8">
                  <w:pPr>
                    <w:framePr w:hSpace="180" w:wrap="around" w:vAnchor="page" w:hAnchor="margin" w:y="1231"/>
                    <w:spacing w:line="220" w:lineRule="exact"/>
                    <w:ind w:firstLine="502"/>
                    <w:rPr>
                      <w:rFonts w:ascii="Times New Roman" w:eastAsia="Times New Roman" w:hAnsi="Times New Roman"/>
                      <w:lang w:eastAsia="ru-RU"/>
                    </w:rPr>
                  </w:pPr>
                  <w:r w:rsidRPr="00F70549">
                    <w:rPr>
                      <w:rFonts w:ascii="Times New Roman" w:eastAsia="Times New Roman" w:hAnsi="Times New Roman"/>
                      <w:color w:val="000000"/>
                      <w:lang w:eastAsia="ru-RU"/>
                    </w:rPr>
                    <w:t>Подготовка к участию в общешкольных ключевых делах</w:t>
                  </w:r>
                </w:p>
              </w:tc>
              <w:tc>
                <w:tcPr>
                  <w:tcW w:w="2141" w:type="dxa"/>
                  <w:gridSpan w:val="2"/>
                  <w:tcBorders>
                    <w:top w:val="single" w:sz="4" w:space="0" w:color="auto"/>
                    <w:left w:val="single" w:sz="4" w:space="0" w:color="auto"/>
                    <w:bottom w:val="nil"/>
                    <w:right w:val="nil"/>
                  </w:tcBorders>
                  <w:shd w:val="clear" w:color="auto" w:fill="FFFFFF"/>
                </w:tcPr>
                <w:p w14:paraId="2B4CD0AA" w14:textId="77777777" w:rsidR="00074868" w:rsidRPr="00F70549" w:rsidRDefault="00074868" w:rsidP="00AF79B8">
                  <w:pPr>
                    <w:framePr w:hSpace="180" w:wrap="around" w:vAnchor="page" w:hAnchor="margin" w:y="1231"/>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3CEDC6AD" w14:textId="77777777" w:rsidR="00074868" w:rsidRPr="00F70549" w:rsidRDefault="00074868" w:rsidP="00AF79B8">
                  <w:pPr>
                    <w:framePr w:hSpace="180" w:wrap="around" w:vAnchor="page" w:hAnchor="margin" w:y="1231"/>
                    <w:spacing w:line="240" w:lineRule="auto"/>
                    <w:rPr>
                      <w:rFonts w:ascii="Times New Roman" w:eastAsia="Times New Roman" w:hAnsi="Times New Roman"/>
                      <w:lang w:eastAsia="ru-RU"/>
                    </w:rPr>
                  </w:pPr>
                  <w:proofErr w:type="gramStart"/>
                  <w:r w:rsidRPr="00F70549">
                    <w:rPr>
                      <w:rFonts w:ascii="Times New Roman" w:eastAsia="Times New Roman" w:hAnsi="Times New Roman"/>
                      <w:color w:val="000000"/>
                      <w:lang w:eastAsia="ru-RU"/>
                    </w:rPr>
                    <w:t>Согласно плану</w:t>
                  </w:r>
                  <w:proofErr w:type="gramEnd"/>
                  <w:r w:rsidRPr="00F70549">
                    <w:rPr>
                      <w:rFonts w:ascii="Times New Roman" w:eastAsia="Times New Roman" w:hAnsi="Times New Roman"/>
                      <w:color w:val="000000"/>
                      <w:lang w:eastAsia="ru-RU"/>
                    </w:rPr>
                    <w:t xml:space="preserve"> «Ключевые общешкольные дела»</w:t>
                  </w:r>
                </w:p>
              </w:tc>
              <w:tc>
                <w:tcPr>
                  <w:tcW w:w="3864" w:type="dxa"/>
                  <w:tcBorders>
                    <w:top w:val="single" w:sz="4" w:space="0" w:color="auto"/>
                    <w:left w:val="single" w:sz="4" w:space="0" w:color="auto"/>
                    <w:bottom w:val="nil"/>
                    <w:right w:val="single" w:sz="4" w:space="0" w:color="auto"/>
                  </w:tcBorders>
                  <w:shd w:val="clear" w:color="auto" w:fill="FFFFFF"/>
                </w:tcPr>
                <w:p w14:paraId="08EBA82D" w14:textId="77777777" w:rsidR="00074868" w:rsidRPr="00F70549" w:rsidRDefault="00074868" w:rsidP="00AF79B8">
                  <w:pPr>
                    <w:framePr w:hSpace="180" w:wrap="around" w:vAnchor="page" w:hAnchor="margin" w:y="1231"/>
                    <w:spacing w:line="240" w:lineRule="auto"/>
                    <w:ind w:right="489"/>
                    <w:rPr>
                      <w:rFonts w:ascii="Times New Roman" w:eastAsia="Times New Roman" w:hAnsi="Times New Roman"/>
                      <w:lang w:eastAsia="ru-RU"/>
                    </w:rPr>
                  </w:pPr>
                  <w:r w:rsidRPr="00F70549">
                    <w:rPr>
                      <w:rFonts w:ascii="Times New Roman" w:eastAsia="Times New Roman" w:hAnsi="Times New Roman"/>
                      <w:color w:val="000000"/>
                      <w:lang w:eastAsia="ru-RU"/>
                    </w:rPr>
                    <w:t>Классные руководители 1- 4-х классов</w:t>
                  </w:r>
                </w:p>
              </w:tc>
            </w:tr>
            <w:tr w:rsidR="00074868" w:rsidRPr="00F70549" w14:paraId="628D53A3" w14:textId="77777777" w:rsidTr="0007577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6"/>
              </w:trPr>
              <w:tc>
                <w:tcPr>
                  <w:tcW w:w="7003" w:type="dxa"/>
                  <w:tcBorders>
                    <w:top w:val="single" w:sz="4" w:space="0" w:color="auto"/>
                    <w:left w:val="single" w:sz="4" w:space="0" w:color="auto"/>
                    <w:bottom w:val="single" w:sz="4" w:space="0" w:color="auto"/>
                    <w:right w:val="nil"/>
                  </w:tcBorders>
                  <w:shd w:val="clear" w:color="auto" w:fill="FFFFFF"/>
                </w:tcPr>
                <w:p w14:paraId="2AAC4752" w14:textId="77777777" w:rsidR="00074868" w:rsidRPr="00F70549" w:rsidRDefault="00074868" w:rsidP="00AF79B8">
                  <w:pPr>
                    <w:framePr w:hSpace="180" w:wrap="around" w:vAnchor="page" w:hAnchor="margin" w:y="1231"/>
                    <w:spacing w:line="220" w:lineRule="exact"/>
                    <w:ind w:firstLine="502"/>
                    <w:rPr>
                      <w:rFonts w:ascii="Times New Roman" w:eastAsia="Times New Roman" w:hAnsi="Times New Roman"/>
                      <w:lang w:eastAsia="ru-RU"/>
                    </w:rPr>
                  </w:pPr>
                  <w:r w:rsidRPr="00F70549">
                    <w:rPr>
                      <w:rFonts w:ascii="Times New Roman" w:eastAsia="Times New Roman" w:hAnsi="Times New Roman"/>
                      <w:color w:val="000000"/>
                      <w:lang w:eastAsia="ru-RU"/>
                    </w:rPr>
                    <w:t>Экскурсии</w:t>
                  </w:r>
                </w:p>
              </w:tc>
              <w:tc>
                <w:tcPr>
                  <w:tcW w:w="2141" w:type="dxa"/>
                  <w:gridSpan w:val="2"/>
                  <w:tcBorders>
                    <w:top w:val="single" w:sz="4" w:space="0" w:color="auto"/>
                    <w:left w:val="single" w:sz="4" w:space="0" w:color="auto"/>
                    <w:bottom w:val="single" w:sz="4" w:space="0" w:color="auto"/>
                    <w:right w:val="nil"/>
                  </w:tcBorders>
                  <w:shd w:val="clear" w:color="auto" w:fill="FFFFFF"/>
                </w:tcPr>
                <w:p w14:paraId="2E38F12D" w14:textId="77777777" w:rsidR="00074868" w:rsidRPr="00F70549" w:rsidRDefault="00074868" w:rsidP="00AF79B8">
                  <w:pPr>
                    <w:framePr w:hSpace="180" w:wrap="around" w:vAnchor="page" w:hAnchor="margin" w:y="1231"/>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598923C3" w14:textId="77777777" w:rsidR="00074868" w:rsidRPr="00F70549" w:rsidRDefault="00074868" w:rsidP="00AF79B8">
                  <w:pPr>
                    <w:framePr w:hSpace="180" w:wrap="around" w:vAnchor="page" w:hAnchor="margin" w:y="1231"/>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Один раз в четверть</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bottom"/>
                </w:tcPr>
                <w:p w14:paraId="7D2DD690" w14:textId="77777777" w:rsidR="00074868" w:rsidRPr="00F70549" w:rsidRDefault="00074868" w:rsidP="00AF79B8">
                  <w:pPr>
                    <w:framePr w:hSpace="180" w:wrap="around" w:vAnchor="page" w:hAnchor="margin" w:y="1231"/>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 xml:space="preserve">Классные руководители и родительские комитеты 1-4-х </w:t>
                  </w:r>
                  <w:proofErr w:type="spellStart"/>
                  <w:r w:rsidRPr="00F70549">
                    <w:rPr>
                      <w:rFonts w:ascii="Times New Roman" w:eastAsia="Times New Roman" w:hAnsi="Times New Roman"/>
                      <w:color w:val="000000"/>
                      <w:lang w:eastAsia="ru-RU"/>
                    </w:rPr>
                    <w:t>кл</w:t>
                  </w:r>
                  <w:proofErr w:type="spellEnd"/>
                  <w:r>
                    <w:rPr>
                      <w:rFonts w:ascii="Times New Roman" w:eastAsia="Times New Roman" w:hAnsi="Times New Roman"/>
                      <w:color w:val="000000"/>
                      <w:lang w:eastAsia="ru-RU"/>
                    </w:rPr>
                    <w:t>.</w:t>
                  </w:r>
                </w:p>
              </w:tc>
            </w:tr>
            <w:tr w:rsidR="00074868" w:rsidRPr="00F70549" w14:paraId="47C1E38B" w14:textId="77777777" w:rsidTr="0007577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6"/>
              </w:trPr>
              <w:tc>
                <w:tcPr>
                  <w:tcW w:w="7003" w:type="dxa"/>
                  <w:tcBorders>
                    <w:top w:val="single" w:sz="4" w:space="0" w:color="auto"/>
                    <w:left w:val="single" w:sz="4" w:space="0" w:color="auto"/>
                    <w:bottom w:val="single" w:sz="4" w:space="0" w:color="auto"/>
                    <w:right w:val="nil"/>
                  </w:tcBorders>
                  <w:shd w:val="clear" w:color="auto" w:fill="FFFFFF"/>
                </w:tcPr>
                <w:p w14:paraId="62CE81D5" w14:textId="77777777" w:rsidR="00074868" w:rsidRPr="00F70549" w:rsidRDefault="00074868" w:rsidP="00AF79B8">
                  <w:pPr>
                    <w:framePr w:hSpace="180" w:wrap="around" w:vAnchor="page" w:hAnchor="margin" w:y="1231"/>
                    <w:spacing w:line="220" w:lineRule="exact"/>
                    <w:ind w:firstLine="502"/>
                    <w:rPr>
                      <w:rFonts w:ascii="Times New Roman" w:eastAsia="Times New Roman" w:hAnsi="Times New Roman"/>
                      <w:color w:val="000000"/>
                      <w:lang w:eastAsia="ru-RU"/>
                    </w:rPr>
                  </w:pPr>
                  <w:r w:rsidRPr="00F70549">
                    <w:rPr>
                      <w:rFonts w:ascii="Times New Roman" w:eastAsia="Times New Roman" w:hAnsi="Times New Roman"/>
                      <w:color w:val="000000"/>
                      <w:lang w:eastAsia="ru-RU"/>
                    </w:rPr>
                    <w:t>Изучение классного коллектива</w:t>
                  </w:r>
                </w:p>
              </w:tc>
              <w:tc>
                <w:tcPr>
                  <w:tcW w:w="2141" w:type="dxa"/>
                  <w:gridSpan w:val="2"/>
                  <w:tcBorders>
                    <w:top w:val="single" w:sz="4" w:space="0" w:color="auto"/>
                    <w:left w:val="single" w:sz="4" w:space="0" w:color="auto"/>
                    <w:bottom w:val="single" w:sz="4" w:space="0" w:color="auto"/>
                    <w:right w:val="nil"/>
                  </w:tcBorders>
                  <w:shd w:val="clear" w:color="auto" w:fill="FFFFFF"/>
                </w:tcPr>
                <w:p w14:paraId="2757BE9E" w14:textId="77777777" w:rsidR="00074868" w:rsidRPr="00F70549" w:rsidRDefault="00074868" w:rsidP="00AF79B8">
                  <w:pPr>
                    <w:framePr w:hSpace="180" w:wrap="around" w:vAnchor="page" w:hAnchor="margin" w:y="1231"/>
                    <w:spacing w:line="220" w:lineRule="exact"/>
                    <w:rPr>
                      <w:rFonts w:ascii="Times New Roman" w:eastAsia="Times New Roman" w:hAnsi="Times New Roman"/>
                      <w:color w:val="000000"/>
                      <w:lang w:eastAsia="ru-RU"/>
                    </w:rPr>
                  </w:pPr>
                  <w:r w:rsidRPr="00F70549">
                    <w:rPr>
                      <w:rFonts w:ascii="Times New Roman" w:eastAsia="Times New Roman" w:hAnsi="Times New Roman"/>
                      <w:color w:val="000000"/>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6C387F00" w14:textId="77777777" w:rsidR="00074868" w:rsidRPr="00F70549" w:rsidRDefault="00074868" w:rsidP="00AF79B8">
                  <w:pPr>
                    <w:framePr w:hSpace="180" w:wrap="around" w:vAnchor="page" w:hAnchor="margin" w:y="1231"/>
                    <w:spacing w:line="220" w:lineRule="exact"/>
                    <w:rPr>
                      <w:rFonts w:ascii="Times New Roman" w:eastAsia="Times New Roman" w:hAnsi="Times New Roman"/>
                      <w:color w:val="000000"/>
                      <w:lang w:eastAsia="ru-RU"/>
                    </w:rPr>
                  </w:pPr>
                  <w:r w:rsidRPr="00F70549">
                    <w:rPr>
                      <w:rFonts w:ascii="Times New Roman" w:eastAsia="Times New Roman" w:hAnsi="Times New Roman"/>
                      <w:color w:val="000000"/>
                      <w:lang w:eastAsia="ru-RU"/>
                    </w:rPr>
                    <w:t>В течение учебного года</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bottom"/>
                </w:tcPr>
                <w:p w14:paraId="4E6D0767" w14:textId="77777777" w:rsidR="00074868" w:rsidRPr="00F70549" w:rsidRDefault="00074868" w:rsidP="00AF79B8">
                  <w:pPr>
                    <w:framePr w:hSpace="180" w:wrap="around" w:vAnchor="page" w:hAnchor="margin" w:y="1231"/>
                    <w:spacing w:line="240" w:lineRule="auto"/>
                    <w:ind w:right="489"/>
                    <w:rPr>
                      <w:rFonts w:ascii="Times New Roman" w:eastAsia="Times New Roman" w:hAnsi="Times New Roman"/>
                      <w:color w:val="000000"/>
                      <w:lang w:eastAsia="ru-RU"/>
                    </w:rPr>
                  </w:pPr>
                  <w:r w:rsidRPr="00F70549">
                    <w:rPr>
                      <w:rFonts w:ascii="Times New Roman" w:eastAsia="Times New Roman" w:hAnsi="Times New Roman"/>
                      <w:color w:val="000000"/>
                      <w:lang w:eastAsia="ru-RU"/>
                    </w:rPr>
                    <w:t>Классные руководители 1— 4-х классов</w:t>
                  </w:r>
                </w:p>
              </w:tc>
            </w:tr>
            <w:tr w:rsidR="00074868" w:rsidRPr="00F70549" w14:paraId="2055D268" w14:textId="77777777" w:rsidTr="0007577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6"/>
              </w:trPr>
              <w:tc>
                <w:tcPr>
                  <w:tcW w:w="7003" w:type="dxa"/>
                  <w:tcBorders>
                    <w:top w:val="single" w:sz="4" w:space="0" w:color="auto"/>
                    <w:left w:val="single" w:sz="4" w:space="0" w:color="auto"/>
                    <w:bottom w:val="single" w:sz="4" w:space="0" w:color="auto"/>
                    <w:right w:val="nil"/>
                  </w:tcBorders>
                  <w:shd w:val="clear" w:color="auto" w:fill="FFFFFF"/>
                </w:tcPr>
                <w:p w14:paraId="74431F43" w14:textId="77777777" w:rsidR="00074868" w:rsidRPr="00F70549" w:rsidRDefault="00074868" w:rsidP="00AF79B8">
                  <w:pPr>
                    <w:framePr w:hSpace="180" w:wrap="around" w:vAnchor="page" w:hAnchor="margin" w:y="1231"/>
                    <w:spacing w:line="220" w:lineRule="exact"/>
                    <w:ind w:firstLine="502"/>
                    <w:rPr>
                      <w:rFonts w:ascii="Times New Roman" w:eastAsia="Times New Roman" w:hAnsi="Times New Roman"/>
                      <w:color w:val="000000"/>
                      <w:lang w:eastAsia="ru-RU"/>
                    </w:rPr>
                  </w:pPr>
                  <w:r w:rsidRPr="00F70549">
                    <w:rPr>
                      <w:rFonts w:ascii="Times New Roman" w:eastAsia="Times New Roman" w:hAnsi="Times New Roman"/>
                      <w:color w:val="000000"/>
                      <w:lang w:eastAsia="ru-RU"/>
                    </w:rPr>
                    <w:lastRenderedPageBreak/>
                    <w:t>Адаптация первоклассников</w:t>
                  </w:r>
                </w:p>
                <w:p w14:paraId="4E135064" w14:textId="77777777" w:rsidR="00074868" w:rsidRPr="00F70549" w:rsidRDefault="00074868" w:rsidP="00AF79B8">
                  <w:pPr>
                    <w:framePr w:hSpace="180" w:wrap="around" w:vAnchor="page" w:hAnchor="margin" w:y="1231"/>
                    <w:spacing w:line="220" w:lineRule="exact"/>
                    <w:ind w:firstLine="502"/>
                    <w:rPr>
                      <w:rFonts w:ascii="Times New Roman" w:eastAsia="Times New Roman" w:hAnsi="Times New Roman"/>
                      <w:color w:val="000000"/>
                      <w:lang w:eastAsia="ru-RU"/>
                    </w:rPr>
                  </w:pPr>
                  <w:r w:rsidRPr="00F70549">
                    <w:rPr>
                      <w:rFonts w:ascii="Times New Roman" w:eastAsia="Times New Roman" w:hAnsi="Times New Roman"/>
                      <w:color w:val="000000"/>
                      <w:lang w:eastAsia="ru-RU"/>
                    </w:rPr>
                    <w:t>.</w:t>
                  </w:r>
                </w:p>
              </w:tc>
              <w:tc>
                <w:tcPr>
                  <w:tcW w:w="2141" w:type="dxa"/>
                  <w:gridSpan w:val="2"/>
                  <w:tcBorders>
                    <w:top w:val="single" w:sz="4" w:space="0" w:color="auto"/>
                    <w:left w:val="single" w:sz="4" w:space="0" w:color="auto"/>
                    <w:bottom w:val="single" w:sz="4" w:space="0" w:color="auto"/>
                    <w:right w:val="nil"/>
                  </w:tcBorders>
                  <w:shd w:val="clear" w:color="auto" w:fill="FFFFFF"/>
                </w:tcPr>
                <w:p w14:paraId="55FFDA54" w14:textId="77777777" w:rsidR="00074868" w:rsidRPr="00F70549" w:rsidRDefault="00074868" w:rsidP="00AF79B8">
                  <w:pPr>
                    <w:framePr w:hSpace="180" w:wrap="around" w:vAnchor="page" w:hAnchor="margin" w:y="1231"/>
                    <w:spacing w:line="220" w:lineRule="exact"/>
                    <w:rPr>
                      <w:rFonts w:ascii="Times New Roman" w:eastAsia="Times New Roman" w:hAnsi="Times New Roman"/>
                      <w:color w:val="000000"/>
                      <w:lang w:eastAsia="ru-RU"/>
                    </w:rPr>
                  </w:pPr>
                  <w:r w:rsidRPr="00F70549">
                    <w:rPr>
                      <w:rFonts w:ascii="Times New Roman" w:eastAsia="Times New Roman" w:hAnsi="Times New Roman"/>
                      <w:color w:val="000000"/>
                      <w:lang w:eastAsia="ru-RU"/>
                    </w:rPr>
                    <w:t>1</w:t>
                  </w:r>
                </w:p>
              </w:tc>
              <w:tc>
                <w:tcPr>
                  <w:tcW w:w="2268" w:type="dxa"/>
                  <w:tcBorders>
                    <w:top w:val="single" w:sz="4" w:space="0" w:color="auto"/>
                    <w:left w:val="single" w:sz="4" w:space="0" w:color="auto"/>
                    <w:bottom w:val="single" w:sz="4" w:space="0" w:color="auto"/>
                    <w:right w:val="nil"/>
                  </w:tcBorders>
                  <w:shd w:val="clear" w:color="auto" w:fill="FFFFFF"/>
                </w:tcPr>
                <w:p w14:paraId="5367A5BA" w14:textId="77777777" w:rsidR="00074868" w:rsidRPr="00F70549" w:rsidRDefault="00074868" w:rsidP="00AF79B8">
                  <w:pPr>
                    <w:framePr w:hSpace="180" w:wrap="around" w:vAnchor="page" w:hAnchor="margin" w:y="1231"/>
                    <w:spacing w:line="220" w:lineRule="exact"/>
                    <w:rPr>
                      <w:rFonts w:ascii="Times New Roman" w:eastAsia="Times New Roman" w:hAnsi="Times New Roman"/>
                      <w:color w:val="000000"/>
                      <w:lang w:eastAsia="ru-RU"/>
                    </w:rPr>
                  </w:pPr>
                  <w:r w:rsidRPr="00F70549">
                    <w:rPr>
                      <w:rFonts w:ascii="Times New Roman" w:eastAsia="Times New Roman" w:hAnsi="Times New Roman"/>
                      <w:color w:val="000000"/>
                      <w:lang w:eastAsia="ru-RU"/>
                    </w:rPr>
                    <w:t>В течение учебного года</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bottom"/>
                </w:tcPr>
                <w:p w14:paraId="4A4DA8E9" w14:textId="77777777" w:rsidR="00074868" w:rsidRPr="00F70549" w:rsidRDefault="00074868" w:rsidP="00AF79B8">
                  <w:pPr>
                    <w:framePr w:hSpace="180" w:wrap="around" w:vAnchor="page" w:hAnchor="margin" w:y="1231"/>
                    <w:spacing w:line="240" w:lineRule="auto"/>
                    <w:ind w:right="452"/>
                    <w:rPr>
                      <w:rFonts w:ascii="Times New Roman" w:eastAsia="Times New Roman" w:hAnsi="Times New Roman"/>
                      <w:color w:val="000000"/>
                      <w:lang w:eastAsia="ru-RU"/>
                    </w:rPr>
                  </w:pPr>
                  <w:r w:rsidRPr="00F70549">
                    <w:rPr>
                      <w:rFonts w:ascii="Times New Roman" w:eastAsia="Times New Roman" w:hAnsi="Times New Roman"/>
                      <w:color w:val="000000"/>
                      <w:lang w:eastAsia="ru-RU"/>
                    </w:rPr>
                    <w:t>Классные руководители, педагог-психолог</w:t>
                  </w:r>
                </w:p>
              </w:tc>
            </w:tr>
          </w:tbl>
          <w:p w14:paraId="17759881" w14:textId="77777777" w:rsidR="00075777" w:rsidRPr="00075777" w:rsidRDefault="00075777" w:rsidP="00AF79B8">
            <w:pPr>
              <w:spacing w:line="240" w:lineRule="auto"/>
              <w:ind w:right="2"/>
              <w:jc w:val="center"/>
              <w:rPr>
                <w:rFonts w:ascii="Times New Roman" w:eastAsia="Times New Roman" w:hAnsi="Times New Roman"/>
                <w:b/>
                <w:bCs/>
                <w:color w:val="000000"/>
                <w:lang w:eastAsia="ru-RU"/>
              </w:rPr>
            </w:pPr>
          </w:p>
        </w:tc>
      </w:tr>
      <w:tr w:rsidR="00075777" w:rsidRPr="001E2183" w14:paraId="04C89A16" w14:textId="77777777" w:rsidTr="00AF79B8">
        <w:trPr>
          <w:gridAfter w:val="1"/>
          <w:wAfter w:w="125" w:type="dxa"/>
        </w:trPr>
        <w:tc>
          <w:tcPr>
            <w:tcW w:w="14560" w:type="dxa"/>
            <w:gridSpan w:val="5"/>
          </w:tcPr>
          <w:p w14:paraId="5E5BDA0A" w14:textId="77777777" w:rsidR="00075777" w:rsidRPr="00DC0E07" w:rsidRDefault="00075777" w:rsidP="00AF79B8">
            <w:pPr>
              <w:pStyle w:val="ParaAttribute2"/>
              <w:spacing w:line="360" w:lineRule="auto"/>
              <w:rPr>
                <w:i/>
                <w:color w:val="000000" w:themeColor="text1"/>
                <w:sz w:val="24"/>
                <w:szCs w:val="24"/>
              </w:rPr>
            </w:pPr>
            <w:r w:rsidRPr="00DC0E07">
              <w:rPr>
                <w:rFonts w:eastAsia="Times New Roman"/>
                <w:b/>
                <w:bCs/>
                <w:color w:val="000000"/>
                <w:sz w:val="24"/>
                <w:szCs w:val="24"/>
              </w:rPr>
              <w:lastRenderedPageBreak/>
              <w:t>Индивидуальная работа с обучающимися</w:t>
            </w:r>
          </w:p>
        </w:tc>
      </w:tr>
      <w:tr w:rsidR="00075777" w:rsidRPr="001E2183" w14:paraId="4C99370B" w14:textId="77777777" w:rsidTr="00AF79B8">
        <w:trPr>
          <w:gridAfter w:val="1"/>
          <w:wAfter w:w="125" w:type="dxa"/>
        </w:trPr>
        <w:tc>
          <w:tcPr>
            <w:tcW w:w="14560" w:type="dxa"/>
            <w:gridSpan w:val="5"/>
          </w:tcPr>
          <w:tbl>
            <w:tblPr>
              <w:tblW w:w="14881" w:type="dxa"/>
              <w:tblInd w:w="5" w:type="dxa"/>
              <w:tblLayout w:type="fixed"/>
              <w:tblCellMar>
                <w:left w:w="0" w:type="dxa"/>
                <w:right w:w="0" w:type="dxa"/>
              </w:tblCellMar>
              <w:tblLook w:val="0000" w:firstRow="0" w:lastRow="0" w:firstColumn="0" w:lastColumn="0" w:noHBand="0" w:noVBand="0"/>
            </w:tblPr>
            <w:tblGrid>
              <w:gridCol w:w="6538"/>
              <w:gridCol w:w="2126"/>
              <w:gridCol w:w="2268"/>
              <w:gridCol w:w="3949"/>
            </w:tblGrid>
            <w:tr w:rsidR="00075777" w:rsidRPr="00F70549" w14:paraId="3C94E6C8" w14:textId="77777777" w:rsidTr="007E1898">
              <w:trPr>
                <w:trHeight w:val="571"/>
              </w:trPr>
              <w:tc>
                <w:tcPr>
                  <w:tcW w:w="6538" w:type="dxa"/>
                  <w:tcBorders>
                    <w:top w:val="single" w:sz="4" w:space="0" w:color="auto"/>
                    <w:bottom w:val="nil"/>
                    <w:right w:val="nil"/>
                  </w:tcBorders>
                  <w:shd w:val="clear" w:color="auto" w:fill="FFFFFF"/>
                </w:tcPr>
                <w:p w14:paraId="1ECBF96A" w14:textId="77777777" w:rsidR="00075777" w:rsidRPr="00F70549" w:rsidRDefault="00075777" w:rsidP="00AF79B8">
                  <w:pPr>
                    <w:framePr w:hSpace="180" w:wrap="around" w:vAnchor="page" w:hAnchor="margin" w:y="1231"/>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Индивидуальные беседы с обучающимися</w:t>
                  </w:r>
                </w:p>
              </w:tc>
              <w:tc>
                <w:tcPr>
                  <w:tcW w:w="2126" w:type="dxa"/>
                  <w:tcBorders>
                    <w:top w:val="single" w:sz="4" w:space="0" w:color="auto"/>
                    <w:left w:val="single" w:sz="4" w:space="0" w:color="auto"/>
                    <w:bottom w:val="nil"/>
                    <w:right w:val="nil"/>
                  </w:tcBorders>
                  <w:shd w:val="clear" w:color="auto" w:fill="FFFFFF"/>
                </w:tcPr>
                <w:p w14:paraId="122C0C8F" w14:textId="77777777" w:rsidR="00075777" w:rsidRPr="00F70549" w:rsidRDefault="00075777" w:rsidP="00AF79B8">
                  <w:pPr>
                    <w:framePr w:hSpace="180" w:wrap="around" w:vAnchor="page" w:hAnchor="margin" w:y="1231"/>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3EEA9481" w14:textId="77777777" w:rsidR="00075777" w:rsidRPr="00F70549" w:rsidRDefault="00075777" w:rsidP="00AF79B8">
                  <w:pPr>
                    <w:framePr w:hSpace="180" w:wrap="around" w:vAnchor="page" w:hAnchor="margin" w:y="1231"/>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По мере необходимости</w:t>
                  </w:r>
                </w:p>
              </w:tc>
              <w:tc>
                <w:tcPr>
                  <w:tcW w:w="3949" w:type="dxa"/>
                  <w:tcBorders>
                    <w:top w:val="single" w:sz="4" w:space="0" w:color="auto"/>
                    <w:left w:val="single" w:sz="4" w:space="0" w:color="auto"/>
                    <w:bottom w:val="nil"/>
                    <w:right w:val="single" w:sz="4" w:space="0" w:color="auto"/>
                  </w:tcBorders>
                  <w:shd w:val="clear" w:color="auto" w:fill="FFFFFF"/>
                  <w:vAlign w:val="bottom"/>
                </w:tcPr>
                <w:p w14:paraId="484FE870" w14:textId="77777777" w:rsidR="00075777" w:rsidRPr="00F70549" w:rsidRDefault="00075777" w:rsidP="00AF79B8">
                  <w:pPr>
                    <w:framePr w:hSpace="180" w:wrap="around" w:vAnchor="page" w:hAnchor="margin" w:y="1231"/>
                    <w:spacing w:line="240" w:lineRule="auto"/>
                    <w:ind w:right="422"/>
                    <w:rPr>
                      <w:rFonts w:ascii="Times New Roman" w:eastAsia="Times New Roman" w:hAnsi="Times New Roman"/>
                      <w:lang w:eastAsia="ru-RU"/>
                    </w:rPr>
                  </w:pPr>
                  <w:r w:rsidRPr="00F70549">
                    <w:rPr>
                      <w:rFonts w:ascii="Times New Roman" w:eastAsia="Times New Roman" w:hAnsi="Times New Roman"/>
                      <w:color w:val="000000"/>
                      <w:lang w:eastAsia="ru-RU"/>
                    </w:rPr>
                    <w:t>Классные руководители 1-4-х классов</w:t>
                  </w:r>
                </w:p>
              </w:tc>
            </w:tr>
            <w:tr w:rsidR="00075777" w:rsidRPr="00F70549" w14:paraId="0695AD7A" w14:textId="77777777" w:rsidTr="007E1898">
              <w:trPr>
                <w:trHeight w:val="850"/>
              </w:trPr>
              <w:tc>
                <w:tcPr>
                  <w:tcW w:w="6538" w:type="dxa"/>
                  <w:tcBorders>
                    <w:top w:val="single" w:sz="4" w:space="0" w:color="auto"/>
                    <w:bottom w:val="nil"/>
                    <w:right w:val="nil"/>
                  </w:tcBorders>
                  <w:shd w:val="clear" w:color="auto" w:fill="FFFFFF"/>
                </w:tcPr>
                <w:p w14:paraId="3766552F" w14:textId="77777777" w:rsidR="00075777" w:rsidRPr="00F70549" w:rsidRDefault="00075777" w:rsidP="00AF79B8">
                  <w:pPr>
                    <w:framePr w:hSpace="180" w:wrap="around" w:vAnchor="page" w:hAnchor="margin" w:y="1231"/>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Адаптация вновь прибывших обучающихся в классе</w:t>
                  </w:r>
                </w:p>
              </w:tc>
              <w:tc>
                <w:tcPr>
                  <w:tcW w:w="2126" w:type="dxa"/>
                  <w:tcBorders>
                    <w:top w:val="single" w:sz="4" w:space="0" w:color="auto"/>
                    <w:left w:val="single" w:sz="4" w:space="0" w:color="auto"/>
                    <w:bottom w:val="nil"/>
                    <w:right w:val="nil"/>
                  </w:tcBorders>
                  <w:shd w:val="clear" w:color="auto" w:fill="FFFFFF"/>
                </w:tcPr>
                <w:p w14:paraId="6BDEAD56" w14:textId="77777777" w:rsidR="00075777" w:rsidRPr="00F70549" w:rsidRDefault="00075777" w:rsidP="00AF79B8">
                  <w:pPr>
                    <w:framePr w:hSpace="180" w:wrap="around" w:vAnchor="page" w:hAnchor="margin" w:y="1231"/>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w:t>
                  </w:r>
                  <w:r w:rsidR="003B491E">
                    <w:rPr>
                      <w:rFonts w:ascii="Times New Roman" w:eastAsia="Times New Roman" w:hAnsi="Times New Roman"/>
                      <w:color w:val="000000"/>
                      <w:lang w:eastAsia="ru-RU"/>
                    </w:rPr>
                    <w:t>-</w:t>
                  </w:r>
                  <w:r w:rsidRPr="00F70549">
                    <w:rPr>
                      <w:rFonts w:ascii="Times New Roman" w:eastAsia="Times New Roman" w:hAnsi="Times New Roman"/>
                      <w:color w:val="000000"/>
                      <w:lang w:eastAsia="ru-RU"/>
                    </w:rPr>
                    <w:t>4</w:t>
                  </w:r>
                </w:p>
              </w:tc>
              <w:tc>
                <w:tcPr>
                  <w:tcW w:w="2268" w:type="dxa"/>
                  <w:tcBorders>
                    <w:top w:val="single" w:sz="4" w:space="0" w:color="auto"/>
                    <w:left w:val="single" w:sz="4" w:space="0" w:color="auto"/>
                    <w:bottom w:val="nil"/>
                    <w:right w:val="nil"/>
                  </w:tcBorders>
                  <w:shd w:val="clear" w:color="auto" w:fill="FFFFFF"/>
                  <w:vAlign w:val="bottom"/>
                </w:tcPr>
                <w:p w14:paraId="58AC9E19" w14:textId="77777777" w:rsidR="00075777" w:rsidRPr="00F70549" w:rsidRDefault="00075777" w:rsidP="00AF79B8">
                  <w:pPr>
                    <w:framePr w:hSpace="180" w:wrap="around" w:vAnchor="page" w:hAnchor="margin" w:y="1231"/>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Ноябрь</w:t>
                  </w:r>
                </w:p>
                <w:p w14:paraId="713A079C" w14:textId="77777777" w:rsidR="00075777" w:rsidRPr="00F70549" w:rsidRDefault="00075777" w:rsidP="00AF79B8">
                  <w:pPr>
                    <w:framePr w:hSpace="180" w:wrap="around" w:vAnchor="page" w:hAnchor="margin" w:y="1231"/>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Январь</w:t>
                  </w:r>
                </w:p>
                <w:p w14:paraId="5A42E667" w14:textId="77777777" w:rsidR="00075777" w:rsidRPr="00F70549" w:rsidRDefault="00075777" w:rsidP="00AF79B8">
                  <w:pPr>
                    <w:framePr w:hSpace="180" w:wrap="around" w:vAnchor="page" w:hAnchor="margin" w:y="1231"/>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Апрель</w:t>
                  </w:r>
                </w:p>
              </w:tc>
              <w:tc>
                <w:tcPr>
                  <w:tcW w:w="3949" w:type="dxa"/>
                  <w:tcBorders>
                    <w:top w:val="single" w:sz="4" w:space="0" w:color="auto"/>
                    <w:left w:val="single" w:sz="4" w:space="0" w:color="auto"/>
                    <w:bottom w:val="nil"/>
                    <w:right w:val="single" w:sz="4" w:space="0" w:color="auto"/>
                  </w:tcBorders>
                  <w:shd w:val="clear" w:color="auto" w:fill="FFFFFF"/>
                </w:tcPr>
                <w:p w14:paraId="538DEBA3" w14:textId="77777777" w:rsidR="00075777" w:rsidRPr="00F70549" w:rsidRDefault="00075777" w:rsidP="00AF79B8">
                  <w:pPr>
                    <w:framePr w:hSpace="180" w:wrap="around" w:vAnchor="page" w:hAnchor="margin" w:y="1231"/>
                    <w:spacing w:line="240" w:lineRule="auto"/>
                    <w:ind w:right="422"/>
                    <w:rPr>
                      <w:rFonts w:ascii="Times New Roman" w:eastAsia="Times New Roman" w:hAnsi="Times New Roman"/>
                      <w:lang w:eastAsia="ru-RU"/>
                    </w:rPr>
                  </w:pPr>
                  <w:r w:rsidRPr="00F70549">
                    <w:rPr>
                      <w:rFonts w:ascii="Times New Roman" w:eastAsia="Times New Roman" w:hAnsi="Times New Roman"/>
                      <w:color w:val="000000"/>
                      <w:lang w:eastAsia="ru-RU"/>
                    </w:rPr>
                    <w:t>Классные руководители 1-4-х классов</w:t>
                  </w:r>
                </w:p>
              </w:tc>
            </w:tr>
          </w:tbl>
          <w:p w14:paraId="372CCBF5" w14:textId="77777777" w:rsidR="00075777" w:rsidRPr="00F70549" w:rsidRDefault="00075777" w:rsidP="00AF79B8">
            <w:pPr>
              <w:pStyle w:val="ParaAttribute2"/>
              <w:spacing w:line="360" w:lineRule="auto"/>
              <w:ind w:hanging="120"/>
              <w:jc w:val="both"/>
              <w:rPr>
                <w:rFonts w:eastAsia="Times New Roman"/>
                <w:b/>
                <w:bCs/>
                <w:color w:val="000000"/>
              </w:rPr>
            </w:pPr>
          </w:p>
        </w:tc>
      </w:tr>
      <w:tr w:rsidR="00E34A8A" w:rsidRPr="001E2183" w14:paraId="5F43CBA8" w14:textId="77777777" w:rsidTr="00AF79B8">
        <w:trPr>
          <w:gridAfter w:val="1"/>
          <w:wAfter w:w="125" w:type="dxa"/>
        </w:trPr>
        <w:tc>
          <w:tcPr>
            <w:tcW w:w="14560" w:type="dxa"/>
            <w:gridSpan w:val="5"/>
            <w:vAlign w:val="bottom"/>
          </w:tcPr>
          <w:p w14:paraId="2CE16DF3" w14:textId="77777777" w:rsidR="00E34A8A" w:rsidRPr="00F70549" w:rsidRDefault="00E34A8A" w:rsidP="00AF79B8">
            <w:pPr>
              <w:spacing w:line="220" w:lineRule="exact"/>
              <w:jc w:val="center"/>
              <w:rPr>
                <w:rFonts w:ascii="Times New Roman" w:eastAsia="Times New Roman" w:hAnsi="Times New Roman"/>
                <w:lang w:eastAsia="ru-RU"/>
              </w:rPr>
            </w:pPr>
            <w:r w:rsidRPr="00F70549">
              <w:rPr>
                <w:rFonts w:ascii="Times New Roman" w:eastAsia="Times New Roman" w:hAnsi="Times New Roman"/>
                <w:b/>
                <w:bCs/>
                <w:color w:val="000000"/>
                <w:lang w:eastAsia="ru-RU"/>
              </w:rPr>
              <w:t>Индивидуальная образовательная траектория</w:t>
            </w:r>
          </w:p>
        </w:tc>
      </w:tr>
      <w:tr w:rsidR="00E34A8A" w:rsidRPr="001E2183" w14:paraId="68E5AC72" w14:textId="77777777" w:rsidTr="00AF79B8">
        <w:trPr>
          <w:gridAfter w:val="1"/>
          <w:wAfter w:w="125" w:type="dxa"/>
          <w:cantSplit/>
        </w:trPr>
        <w:tc>
          <w:tcPr>
            <w:tcW w:w="6658" w:type="dxa"/>
          </w:tcPr>
          <w:p w14:paraId="46E8D7B4" w14:textId="77777777"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Ведение портфолио с обучающимися класса</w:t>
            </w:r>
          </w:p>
        </w:tc>
        <w:tc>
          <w:tcPr>
            <w:tcW w:w="2126" w:type="dxa"/>
            <w:gridSpan w:val="2"/>
          </w:tcPr>
          <w:p w14:paraId="6DA7EEE7" w14:textId="77777777"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1-4</w:t>
            </w:r>
          </w:p>
        </w:tc>
        <w:tc>
          <w:tcPr>
            <w:tcW w:w="2268" w:type="dxa"/>
          </w:tcPr>
          <w:p w14:paraId="5E84FDF1" w14:textId="77777777"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В течение года</w:t>
            </w:r>
          </w:p>
        </w:tc>
        <w:tc>
          <w:tcPr>
            <w:tcW w:w="3508" w:type="dxa"/>
            <w:vAlign w:val="bottom"/>
          </w:tcPr>
          <w:p w14:paraId="2F0EE14A" w14:textId="77777777" w:rsidR="00E34A8A" w:rsidRPr="00F70549" w:rsidRDefault="00E34A8A" w:rsidP="00AF79B8">
            <w:pPr>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Классные руководители 1 -4-х классов</w:t>
            </w:r>
          </w:p>
        </w:tc>
      </w:tr>
      <w:tr w:rsidR="00A8517C" w14:paraId="63853403" w14:textId="77777777" w:rsidTr="00AF79B8">
        <w:trPr>
          <w:cantSplit/>
        </w:trPr>
        <w:tc>
          <w:tcPr>
            <w:tcW w:w="6716" w:type="dxa"/>
            <w:gridSpan w:val="2"/>
            <w:tcBorders>
              <w:top w:val="single" w:sz="4" w:space="0" w:color="auto"/>
              <w:left w:val="single" w:sz="4" w:space="0" w:color="000000"/>
              <w:bottom w:val="nil"/>
              <w:right w:val="nil"/>
            </w:tcBorders>
            <w:shd w:val="clear" w:color="auto" w:fill="FFFFFF"/>
            <w:hideMark/>
          </w:tcPr>
          <w:p w14:paraId="4E158614" w14:textId="77777777" w:rsidR="00A8517C" w:rsidRDefault="00A8517C" w:rsidP="00AF79B8">
            <w:pPr>
              <w:spacing w:line="220" w:lineRule="exact"/>
              <w:rPr>
                <w:rFonts w:ascii="Times New Roman" w:eastAsia="Times New Roman" w:hAnsi="Times New Roman"/>
                <w:color w:val="000000"/>
                <w:lang w:eastAsia="ru-RU"/>
              </w:rPr>
            </w:pPr>
            <w:r>
              <w:rPr>
                <w:rFonts w:ascii="Times New Roman" w:eastAsia="Times New Roman" w:hAnsi="Times New Roman"/>
                <w:color w:val="000000"/>
                <w:lang w:eastAsia="ru-RU"/>
              </w:rPr>
              <w:t>Педагогическое сопровождение одаренных обучающихся</w:t>
            </w:r>
          </w:p>
        </w:tc>
        <w:tc>
          <w:tcPr>
            <w:tcW w:w="2068" w:type="dxa"/>
            <w:tcBorders>
              <w:top w:val="single" w:sz="4" w:space="0" w:color="auto"/>
              <w:left w:val="single" w:sz="4" w:space="0" w:color="auto"/>
              <w:bottom w:val="nil"/>
              <w:right w:val="nil"/>
            </w:tcBorders>
            <w:shd w:val="clear" w:color="auto" w:fill="FFFFFF"/>
            <w:hideMark/>
          </w:tcPr>
          <w:p w14:paraId="2AC57FFD" w14:textId="77777777" w:rsidR="00A8517C" w:rsidRDefault="00A8517C" w:rsidP="00AF79B8">
            <w:pPr>
              <w:spacing w:line="220" w:lineRule="exact"/>
              <w:rPr>
                <w:rFonts w:ascii="Times New Roman" w:eastAsia="Times New Roman" w:hAnsi="Times New Roman"/>
                <w:color w:val="000000"/>
                <w:lang w:eastAsia="ru-RU"/>
              </w:rPr>
            </w:pPr>
            <w:r>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hideMark/>
          </w:tcPr>
          <w:p w14:paraId="75CBD4C3" w14:textId="77777777" w:rsidR="00A8517C" w:rsidRDefault="00A8517C" w:rsidP="00AF79B8">
            <w:pPr>
              <w:spacing w:line="220" w:lineRule="exact"/>
              <w:rPr>
                <w:rFonts w:ascii="Times New Roman" w:eastAsia="Times New Roman" w:hAnsi="Times New Roman"/>
                <w:lang w:eastAsia="ru-RU"/>
              </w:rPr>
            </w:pPr>
            <w:r>
              <w:rPr>
                <w:rFonts w:ascii="Times New Roman" w:eastAsia="Times New Roman" w:hAnsi="Times New Roman"/>
                <w:color w:val="000000"/>
                <w:lang w:eastAsia="ru-RU"/>
              </w:rPr>
              <w:t>В течение года</w:t>
            </w:r>
          </w:p>
        </w:tc>
        <w:tc>
          <w:tcPr>
            <w:tcW w:w="3633" w:type="dxa"/>
            <w:gridSpan w:val="2"/>
            <w:tcBorders>
              <w:top w:val="single" w:sz="4" w:space="0" w:color="auto"/>
              <w:left w:val="single" w:sz="4" w:space="0" w:color="auto"/>
              <w:bottom w:val="nil"/>
              <w:right w:val="single" w:sz="4" w:space="0" w:color="auto"/>
            </w:tcBorders>
            <w:shd w:val="clear" w:color="auto" w:fill="FFFFFF"/>
            <w:hideMark/>
          </w:tcPr>
          <w:p w14:paraId="27AE4476" w14:textId="77777777" w:rsidR="00A8517C" w:rsidRDefault="00A8517C" w:rsidP="00AF79B8">
            <w:pPr>
              <w:tabs>
                <w:tab w:val="left" w:pos="3262"/>
              </w:tabs>
              <w:spacing w:line="240" w:lineRule="auto"/>
              <w:ind w:right="542"/>
              <w:rPr>
                <w:rFonts w:ascii="Times New Roman" w:eastAsia="Times New Roman" w:hAnsi="Times New Roman"/>
                <w:color w:val="000000"/>
                <w:lang w:eastAsia="ru-RU"/>
              </w:rPr>
            </w:pPr>
            <w:r>
              <w:rPr>
                <w:rFonts w:ascii="Times New Roman" w:eastAsia="Times New Roman" w:hAnsi="Times New Roman"/>
                <w:color w:val="000000"/>
                <w:lang w:eastAsia="ru-RU"/>
              </w:rPr>
              <w:t xml:space="preserve">Классные руководители </w:t>
            </w:r>
          </w:p>
        </w:tc>
      </w:tr>
      <w:tr w:rsidR="00DC0E07" w:rsidRPr="00490F70" w14:paraId="3365DCAC" w14:textId="77777777" w:rsidTr="00AF79B8">
        <w:trPr>
          <w:gridAfter w:val="1"/>
          <w:wAfter w:w="125" w:type="dxa"/>
        </w:trPr>
        <w:tc>
          <w:tcPr>
            <w:tcW w:w="14560" w:type="dxa"/>
            <w:gridSpan w:val="5"/>
            <w:vAlign w:val="bottom"/>
          </w:tcPr>
          <w:p w14:paraId="08294C6E" w14:textId="77777777" w:rsidR="00DC0E07" w:rsidRPr="00DC0E07" w:rsidRDefault="00DC0E07" w:rsidP="00AF79B8">
            <w:pPr>
              <w:pStyle w:val="ParaAttribute3"/>
              <w:spacing w:line="240" w:lineRule="atLeast"/>
              <w:ind w:right="0"/>
              <w:rPr>
                <w:rStyle w:val="CharAttribute6"/>
                <w:color w:val="000000" w:themeColor="text1"/>
                <w:sz w:val="24"/>
                <w:szCs w:val="24"/>
              </w:rPr>
            </w:pPr>
            <w:r w:rsidRPr="00DC0E07">
              <w:rPr>
                <w:rFonts w:eastAsia="Times New Roman"/>
                <w:b/>
                <w:bCs/>
                <w:color w:val="000000"/>
                <w:sz w:val="24"/>
                <w:szCs w:val="24"/>
              </w:rPr>
              <w:t>Работа с учителями-предметниками в классе</w:t>
            </w:r>
          </w:p>
        </w:tc>
      </w:tr>
      <w:tr w:rsidR="00E34A8A" w:rsidRPr="00C946C4" w14:paraId="75FFA82C" w14:textId="77777777" w:rsidTr="00AF79B8">
        <w:trPr>
          <w:gridAfter w:val="1"/>
          <w:wAfter w:w="125" w:type="dxa"/>
        </w:trPr>
        <w:tc>
          <w:tcPr>
            <w:tcW w:w="6658" w:type="dxa"/>
          </w:tcPr>
          <w:p w14:paraId="65CF7B9D" w14:textId="77777777" w:rsidR="00E34A8A" w:rsidRPr="00F70549" w:rsidRDefault="00E34A8A" w:rsidP="00AF79B8">
            <w:pPr>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Консультации с учителями-предметниками (соблюдение единых требований в воспитании, предупреждение и разрешение конфликтов)</w:t>
            </w:r>
          </w:p>
        </w:tc>
        <w:tc>
          <w:tcPr>
            <w:tcW w:w="2126" w:type="dxa"/>
            <w:gridSpan w:val="2"/>
          </w:tcPr>
          <w:p w14:paraId="63C61AA9" w14:textId="77777777"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1-4</w:t>
            </w:r>
          </w:p>
        </w:tc>
        <w:tc>
          <w:tcPr>
            <w:tcW w:w="2268" w:type="dxa"/>
          </w:tcPr>
          <w:p w14:paraId="41F9C36D" w14:textId="77777777"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Еженедельно</w:t>
            </w:r>
          </w:p>
        </w:tc>
        <w:tc>
          <w:tcPr>
            <w:tcW w:w="3508" w:type="dxa"/>
            <w:vAlign w:val="bottom"/>
          </w:tcPr>
          <w:p w14:paraId="25CAF402" w14:textId="77777777" w:rsidR="00E34A8A" w:rsidRPr="00F70549" w:rsidRDefault="00E34A8A" w:rsidP="00AF79B8">
            <w:pPr>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Классные руководители 1-4-х классов Учителя-предметники Педагоги внеурочной деятельности</w:t>
            </w:r>
          </w:p>
        </w:tc>
      </w:tr>
      <w:tr w:rsidR="00E34A8A" w:rsidRPr="00F24CC3" w14:paraId="2B714115" w14:textId="77777777" w:rsidTr="00AF79B8">
        <w:trPr>
          <w:gridAfter w:val="1"/>
          <w:wAfter w:w="125" w:type="dxa"/>
        </w:trPr>
        <w:tc>
          <w:tcPr>
            <w:tcW w:w="6658" w:type="dxa"/>
          </w:tcPr>
          <w:p w14:paraId="6BE389B5" w14:textId="77777777"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Малый педсовет «Адаптация первоклассников»</w:t>
            </w:r>
          </w:p>
        </w:tc>
        <w:tc>
          <w:tcPr>
            <w:tcW w:w="2126" w:type="dxa"/>
            <w:gridSpan w:val="2"/>
          </w:tcPr>
          <w:p w14:paraId="1326C9FC" w14:textId="77777777"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w:t>
            </w:r>
          </w:p>
        </w:tc>
        <w:tc>
          <w:tcPr>
            <w:tcW w:w="2268" w:type="dxa"/>
          </w:tcPr>
          <w:p w14:paraId="521F8B4F" w14:textId="77777777"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Октябрь</w:t>
            </w:r>
          </w:p>
        </w:tc>
        <w:tc>
          <w:tcPr>
            <w:tcW w:w="3508" w:type="dxa"/>
            <w:vAlign w:val="bottom"/>
          </w:tcPr>
          <w:p w14:paraId="1F302979" w14:textId="77777777" w:rsidR="00E34A8A" w:rsidRPr="00F70549" w:rsidRDefault="00E34A8A" w:rsidP="00AF79B8">
            <w:pPr>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Классные руководители 1 - х классов</w:t>
            </w:r>
          </w:p>
          <w:p w14:paraId="15B3BD48" w14:textId="77777777" w:rsidR="00E34A8A" w:rsidRPr="00F70549" w:rsidRDefault="00E34A8A" w:rsidP="00AF79B8">
            <w:pPr>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Учителя-предметники</w:t>
            </w:r>
          </w:p>
        </w:tc>
      </w:tr>
      <w:tr w:rsidR="00867779" w:rsidRPr="00F24CC3" w14:paraId="07277F7A" w14:textId="77777777" w:rsidTr="00AF79B8">
        <w:trPr>
          <w:gridAfter w:val="1"/>
          <w:wAfter w:w="125" w:type="dxa"/>
        </w:trPr>
        <w:tc>
          <w:tcPr>
            <w:tcW w:w="14560" w:type="dxa"/>
            <w:gridSpan w:val="5"/>
            <w:vAlign w:val="bottom"/>
          </w:tcPr>
          <w:p w14:paraId="32DA98DF" w14:textId="77777777" w:rsidR="00867779" w:rsidRPr="00867779" w:rsidRDefault="00867779" w:rsidP="00AF79B8">
            <w:pPr>
              <w:pStyle w:val="ParaAttribute3"/>
              <w:spacing w:line="360" w:lineRule="auto"/>
              <w:rPr>
                <w:rStyle w:val="CharAttribute6"/>
                <w:color w:val="000000" w:themeColor="text1"/>
                <w:sz w:val="24"/>
                <w:szCs w:val="24"/>
              </w:rPr>
            </w:pPr>
            <w:r w:rsidRPr="00867779">
              <w:rPr>
                <w:rFonts w:eastAsia="Times New Roman"/>
                <w:b/>
                <w:bCs/>
                <w:color w:val="000000"/>
                <w:sz w:val="24"/>
                <w:szCs w:val="24"/>
              </w:rPr>
              <w:t>Работа с родителями обучающихся или их законными представителями</w:t>
            </w:r>
          </w:p>
        </w:tc>
      </w:tr>
      <w:tr w:rsidR="00E34A8A" w:rsidRPr="00F24CC3" w14:paraId="18C1C88E" w14:textId="77777777" w:rsidTr="00AF79B8">
        <w:trPr>
          <w:gridAfter w:val="1"/>
          <w:wAfter w:w="125" w:type="dxa"/>
        </w:trPr>
        <w:tc>
          <w:tcPr>
            <w:tcW w:w="6658" w:type="dxa"/>
          </w:tcPr>
          <w:p w14:paraId="11522458" w14:textId="77777777"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Классные родительские собрания</w:t>
            </w:r>
          </w:p>
        </w:tc>
        <w:tc>
          <w:tcPr>
            <w:tcW w:w="2126" w:type="dxa"/>
            <w:gridSpan w:val="2"/>
          </w:tcPr>
          <w:p w14:paraId="17490037" w14:textId="43CCFE19"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w:t>
            </w:r>
            <w:r w:rsidR="008A5C5A">
              <w:rPr>
                <w:rFonts w:ascii="Times New Roman" w:eastAsia="Times New Roman" w:hAnsi="Times New Roman"/>
                <w:color w:val="000000"/>
                <w:lang w:eastAsia="ru-RU"/>
              </w:rPr>
              <w:t>4</w:t>
            </w:r>
          </w:p>
        </w:tc>
        <w:tc>
          <w:tcPr>
            <w:tcW w:w="2268" w:type="dxa"/>
          </w:tcPr>
          <w:p w14:paraId="6699F2F4" w14:textId="77777777" w:rsidR="00E34A8A" w:rsidRPr="00F70549" w:rsidRDefault="00E34A8A" w:rsidP="00AF79B8">
            <w:pPr>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Согласно графику ОУ и планам ВР классных руководителей</w:t>
            </w:r>
          </w:p>
        </w:tc>
        <w:tc>
          <w:tcPr>
            <w:tcW w:w="3508" w:type="dxa"/>
            <w:vAlign w:val="bottom"/>
          </w:tcPr>
          <w:p w14:paraId="3B0A6497" w14:textId="77777777" w:rsidR="00E34A8A" w:rsidRPr="00F70549" w:rsidRDefault="00E34A8A" w:rsidP="00AF79B8">
            <w:pPr>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Классные руководители 1 -4-х классов Администрация школы (по требованию) Родительский комитет</w:t>
            </w:r>
          </w:p>
        </w:tc>
      </w:tr>
      <w:tr w:rsidR="00E34A8A" w:rsidRPr="00F24CC3" w14:paraId="227456F3" w14:textId="77777777" w:rsidTr="00AF79B8">
        <w:trPr>
          <w:gridAfter w:val="1"/>
          <w:wAfter w:w="125" w:type="dxa"/>
        </w:trPr>
        <w:tc>
          <w:tcPr>
            <w:tcW w:w="6658" w:type="dxa"/>
          </w:tcPr>
          <w:p w14:paraId="5D379EF0" w14:textId="77777777" w:rsidR="00E34A8A" w:rsidRPr="00F70549" w:rsidRDefault="00E34A8A" w:rsidP="00AF79B8">
            <w:pPr>
              <w:spacing w:line="240" w:lineRule="auto"/>
              <w:rPr>
                <w:rFonts w:ascii="Times New Roman" w:eastAsia="Times New Roman" w:hAnsi="Times New Roman"/>
                <w:lang w:eastAsia="ru-RU"/>
              </w:rPr>
            </w:pPr>
            <w:r w:rsidRPr="00F70549">
              <w:rPr>
                <w:rFonts w:ascii="Times New Roman" w:eastAsia="Times New Roman" w:hAnsi="Times New Roman"/>
                <w:color w:val="000000"/>
                <w:lang w:eastAsia="ru-RU"/>
              </w:rPr>
              <w:t>Родительский лекторий «Школа ответственного родителя»</w:t>
            </w:r>
          </w:p>
          <w:p w14:paraId="39D95599" w14:textId="77777777" w:rsidR="00E34A8A" w:rsidRDefault="00E34A8A" w:rsidP="00AF79B8">
            <w:pPr>
              <w:spacing w:line="240" w:lineRule="auto"/>
              <w:rPr>
                <w:rFonts w:ascii="Times New Roman" w:eastAsia="Times New Roman" w:hAnsi="Times New Roman"/>
                <w:color w:val="000000"/>
                <w:lang w:eastAsia="ru-RU"/>
              </w:rPr>
            </w:pPr>
            <w:r w:rsidRPr="00F70549">
              <w:rPr>
                <w:rFonts w:ascii="Times New Roman" w:eastAsia="Times New Roman" w:hAnsi="Times New Roman"/>
                <w:color w:val="000000"/>
                <w:lang w:eastAsia="ru-RU"/>
              </w:rPr>
              <w:t xml:space="preserve">По обучению и консультированию родителей </w:t>
            </w:r>
            <w:proofErr w:type="gramStart"/>
            <w:r w:rsidRPr="00F70549">
              <w:rPr>
                <w:rFonts w:ascii="Times New Roman" w:eastAsia="Times New Roman" w:hAnsi="Times New Roman"/>
                <w:color w:val="000000"/>
                <w:lang w:eastAsia="ru-RU"/>
              </w:rPr>
              <w:t>во вопросам</w:t>
            </w:r>
            <w:proofErr w:type="gramEnd"/>
            <w:r w:rsidRPr="00F70549">
              <w:rPr>
                <w:rFonts w:ascii="Times New Roman" w:eastAsia="Times New Roman" w:hAnsi="Times New Roman"/>
                <w:color w:val="000000"/>
                <w:lang w:eastAsia="ru-RU"/>
              </w:rPr>
              <w:t xml:space="preserve"> педагогики и психологии, профилактики</w:t>
            </w:r>
            <w:r w:rsidR="00867779">
              <w:rPr>
                <w:rFonts w:ascii="Times New Roman" w:eastAsia="Times New Roman" w:hAnsi="Times New Roman"/>
                <w:color w:val="000000"/>
                <w:lang w:eastAsia="ru-RU"/>
              </w:rPr>
              <w:t xml:space="preserve"> </w:t>
            </w:r>
          </w:p>
          <w:p w14:paraId="61B5A473" w14:textId="77777777" w:rsidR="00E34A8A" w:rsidRPr="00F70549" w:rsidRDefault="00E34A8A" w:rsidP="00AF79B8">
            <w:pPr>
              <w:spacing w:line="240" w:lineRule="auto"/>
              <w:rPr>
                <w:rFonts w:ascii="Times New Roman" w:eastAsia="Times New Roman" w:hAnsi="Times New Roman"/>
                <w:lang w:eastAsia="ru-RU"/>
              </w:rPr>
            </w:pPr>
          </w:p>
        </w:tc>
        <w:tc>
          <w:tcPr>
            <w:tcW w:w="2126" w:type="dxa"/>
            <w:gridSpan w:val="2"/>
          </w:tcPr>
          <w:p w14:paraId="1072AFC4" w14:textId="7DCD838E" w:rsidR="00E34A8A" w:rsidRPr="00F70549" w:rsidRDefault="00E34A8A"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w:t>
            </w:r>
            <w:r w:rsidR="008A5C5A">
              <w:rPr>
                <w:rFonts w:ascii="Times New Roman" w:eastAsia="Times New Roman" w:hAnsi="Times New Roman"/>
                <w:color w:val="000000"/>
                <w:lang w:eastAsia="ru-RU"/>
              </w:rPr>
              <w:t>-4</w:t>
            </w:r>
          </w:p>
        </w:tc>
        <w:tc>
          <w:tcPr>
            <w:tcW w:w="2268" w:type="dxa"/>
          </w:tcPr>
          <w:p w14:paraId="1ACD9978" w14:textId="77777777" w:rsidR="00E34A8A" w:rsidRPr="00F70549" w:rsidRDefault="00F06CE2" w:rsidP="00AF79B8">
            <w:pPr>
              <w:spacing w:line="220" w:lineRule="exact"/>
              <w:rPr>
                <w:rFonts w:ascii="Times New Roman" w:eastAsia="Times New Roman" w:hAnsi="Times New Roman"/>
                <w:lang w:eastAsia="ru-RU"/>
              </w:rPr>
            </w:pPr>
            <w:r>
              <w:rPr>
                <w:rFonts w:ascii="Times New Roman" w:eastAsia="Times New Roman" w:hAnsi="Times New Roman"/>
                <w:color w:val="000000"/>
                <w:lang w:eastAsia="ru-RU"/>
              </w:rPr>
              <w:t>О</w:t>
            </w:r>
            <w:r w:rsidR="00E34A8A" w:rsidRPr="00F70549">
              <w:rPr>
                <w:rFonts w:ascii="Times New Roman" w:eastAsia="Times New Roman" w:hAnsi="Times New Roman"/>
                <w:color w:val="000000"/>
                <w:lang w:eastAsia="ru-RU"/>
              </w:rPr>
              <w:t>дин раз в месяц</w:t>
            </w:r>
          </w:p>
        </w:tc>
        <w:tc>
          <w:tcPr>
            <w:tcW w:w="3508" w:type="dxa"/>
          </w:tcPr>
          <w:p w14:paraId="5C854AF6" w14:textId="77777777" w:rsidR="00E34A8A" w:rsidRPr="00F70549" w:rsidRDefault="00E34A8A" w:rsidP="00AF79B8">
            <w:pPr>
              <w:spacing w:line="240" w:lineRule="auto"/>
              <w:jc w:val="left"/>
              <w:rPr>
                <w:rFonts w:ascii="Times New Roman" w:eastAsia="Times New Roman" w:hAnsi="Times New Roman"/>
                <w:lang w:eastAsia="ru-RU"/>
              </w:rPr>
            </w:pPr>
            <w:r w:rsidRPr="00F70549">
              <w:rPr>
                <w:rFonts w:ascii="Times New Roman" w:eastAsia="Times New Roman" w:hAnsi="Times New Roman"/>
                <w:color w:val="000000"/>
                <w:lang w:eastAsia="ru-RU"/>
              </w:rPr>
              <w:t>Классные руководители 1- х классов</w:t>
            </w:r>
          </w:p>
          <w:p w14:paraId="0099AC51" w14:textId="77777777" w:rsidR="00E34A8A" w:rsidRPr="00F70549" w:rsidRDefault="00E34A8A" w:rsidP="00AF79B8">
            <w:pPr>
              <w:spacing w:line="240" w:lineRule="auto"/>
              <w:jc w:val="left"/>
              <w:rPr>
                <w:rFonts w:ascii="Times New Roman" w:eastAsia="Times New Roman" w:hAnsi="Times New Roman"/>
                <w:lang w:eastAsia="ru-RU"/>
              </w:rPr>
            </w:pPr>
            <w:r w:rsidRPr="00F70549">
              <w:rPr>
                <w:rFonts w:ascii="Times New Roman" w:eastAsia="Times New Roman" w:hAnsi="Times New Roman"/>
                <w:color w:val="000000"/>
                <w:lang w:eastAsia="ru-RU"/>
              </w:rPr>
              <w:t xml:space="preserve">Администрация школы (по </w:t>
            </w:r>
            <w:r w:rsidR="00867779">
              <w:rPr>
                <w:rFonts w:ascii="Times New Roman" w:eastAsia="Times New Roman" w:hAnsi="Times New Roman"/>
                <w:color w:val="000000"/>
                <w:lang w:eastAsia="ru-RU"/>
              </w:rPr>
              <w:t>т</w:t>
            </w:r>
            <w:r w:rsidRPr="00F70549">
              <w:rPr>
                <w:rFonts w:ascii="Times New Roman" w:eastAsia="Times New Roman" w:hAnsi="Times New Roman"/>
                <w:color w:val="000000"/>
                <w:lang w:eastAsia="ru-RU"/>
              </w:rPr>
              <w:t>ребованию)</w:t>
            </w:r>
          </w:p>
        </w:tc>
      </w:tr>
      <w:tr w:rsidR="008A5C5A" w:rsidRPr="00F24CC3" w14:paraId="46487236" w14:textId="77777777" w:rsidTr="00AF79B8">
        <w:trPr>
          <w:gridAfter w:val="1"/>
          <w:wAfter w:w="125" w:type="dxa"/>
        </w:trPr>
        <w:tc>
          <w:tcPr>
            <w:tcW w:w="6658" w:type="dxa"/>
          </w:tcPr>
          <w:p w14:paraId="7DE2464A" w14:textId="655F8248" w:rsidR="008A5C5A" w:rsidRPr="00F70549" w:rsidRDefault="008A5C5A" w:rsidP="00AF79B8">
            <w:pPr>
              <w:spacing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Индивидуальные консультации с родителями</w:t>
            </w:r>
          </w:p>
        </w:tc>
        <w:tc>
          <w:tcPr>
            <w:tcW w:w="2126" w:type="dxa"/>
            <w:gridSpan w:val="2"/>
          </w:tcPr>
          <w:p w14:paraId="6CAF889B" w14:textId="425A420C" w:rsidR="008A5C5A" w:rsidRPr="00F70549" w:rsidRDefault="008A5C5A" w:rsidP="00AF79B8">
            <w:pPr>
              <w:spacing w:line="220" w:lineRule="exact"/>
              <w:rPr>
                <w:rFonts w:ascii="Times New Roman" w:eastAsia="Times New Roman" w:hAnsi="Times New Roman"/>
                <w:color w:val="000000"/>
                <w:lang w:eastAsia="ru-RU"/>
              </w:rPr>
            </w:pPr>
            <w:r w:rsidRPr="00F70549">
              <w:rPr>
                <w:rFonts w:ascii="Times New Roman" w:eastAsia="Times New Roman" w:hAnsi="Times New Roman"/>
                <w:color w:val="000000"/>
                <w:lang w:eastAsia="ru-RU"/>
              </w:rPr>
              <w:t>1-</w:t>
            </w:r>
            <w:r>
              <w:rPr>
                <w:rFonts w:ascii="Times New Roman" w:eastAsia="Times New Roman" w:hAnsi="Times New Roman"/>
                <w:color w:val="000000"/>
                <w:lang w:eastAsia="ru-RU"/>
              </w:rPr>
              <w:t>4</w:t>
            </w:r>
          </w:p>
        </w:tc>
        <w:tc>
          <w:tcPr>
            <w:tcW w:w="2268" w:type="dxa"/>
          </w:tcPr>
          <w:p w14:paraId="251888BD" w14:textId="4A7930E2" w:rsidR="008A5C5A" w:rsidRDefault="008A5C5A" w:rsidP="00AF79B8">
            <w:pPr>
              <w:spacing w:line="220" w:lineRule="exact"/>
              <w:rPr>
                <w:rFonts w:ascii="Times New Roman" w:eastAsia="Times New Roman" w:hAnsi="Times New Roman"/>
                <w:color w:val="000000"/>
                <w:lang w:eastAsia="ru-RU"/>
              </w:rPr>
            </w:pPr>
            <w:r>
              <w:rPr>
                <w:rFonts w:ascii="Times New Roman" w:eastAsia="Times New Roman" w:hAnsi="Times New Roman"/>
                <w:color w:val="000000"/>
                <w:lang w:eastAsia="ru-RU"/>
              </w:rPr>
              <w:t>По необходимости</w:t>
            </w:r>
          </w:p>
        </w:tc>
        <w:tc>
          <w:tcPr>
            <w:tcW w:w="3508" w:type="dxa"/>
          </w:tcPr>
          <w:p w14:paraId="394279D3" w14:textId="1D393BB1" w:rsidR="008A5C5A" w:rsidRPr="00F70549" w:rsidRDefault="008A5C5A" w:rsidP="00AF79B8">
            <w:pPr>
              <w:spacing w:line="240" w:lineRule="auto"/>
              <w:jc w:val="left"/>
              <w:rPr>
                <w:rFonts w:ascii="Times New Roman" w:eastAsia="Times New Roman" w:hAnsi="Times New Roman"/>
                <w:color w:val="000000"/>
                <w:lang w:eastAsia="ru-RU"/>
              </w:rPr>
            </w:pPr>
            <w:r w:rsidRPr="00F70549">
              <w:rPr>
                <w:rFonts w:ascii="Times New Roman" w:eastAsia="Times New Roman" w:hAnsi="Times New Roman"/>
                <w:color w:val="000000"/>
                <w:lang w:eastAsia="ru-RU"/>
              </w:rPr>
              <w:t>Классные руководители 1 -4-х классов</w:t>
            </w:r>
          </w:p>
        </w:tc>
      </w:tr>
      <w:tr w:rsidR="008A5C5A" w:rsidRPr="00F24CC3" w14:paraId="178D4AC2" w14:textId="77777777" w:rsidTr="00AF79B8">
        <w:trPr>
          <w:gridAfter w:val="1"/>
          <w:wAfter w:w="125" w:type="dxa"/>
        </w:trPr>
        <w:tc>
          <w:tcPr>
            <w:tcW w:w="6658" w:type="dxa"/>
          </w:tcPr>
          <w:p w14:paraId="7800DC56" w14:textId="47D7F3E9" w:rsidR="008A5C5A" w:rsidRDefault="008A5C5A" w:rsidP="00AF79B8">
            <w:pPr>
              <w:tabs>
                <w:tab w:val="left" w:pos="2385"/>
              </w:tabs>
              <w:spacing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Привлечение родителей к организации и проведению мероприятий, конкурсов, соревнований и др.</w:t>
            </w:r>
          </w:p>
        </w:tc>
        <w:tc>
          <w:tcPr>
            <w:tcW w:w="2126" w:type="dxa"/>
            <w:gridSpan w:val="2"/>
          </w:tcPr>
          <w:p w14:paraId="5411BAC3" w14:textId="1BA4AF1D" w:rsidR="008A5C5A" w:rsidRPr="00F70549" w:rsidRDefault="008A5C5A" w:rsidP="00AF79B8">
            <w:pPr>
              <w:spacing w:line="220" w:lineRule="exact"/>
              <w:rPr>
                <w:rFonts w:ascii="Times New Roman" w:eastAsia="Times New Roman" w:hAnsi="Times New Roman"/>
                <w:color w:val="000000"/>
                <w:lang w:eastAsia="ru-RU"/>
              </w:rPr>
            </w:pPr>
            <w:r w:rsidRPr="00F70549">
              <w:rPr>
                <w:rFonts w:ascii="Times New Roman" w:eastAsia="Times New Roman" w:hAnsi="Times New Roman"/>
                <w:color w:val="000000"/>
                <w:lang w:eastAsia="ru-RU"/>
              </w:rPr>
              <w:t>1</w:t>
            </w:r>
            <w:r>
              <w:rPr>
                <w:rFonts w:ascii="Times New Roman" w:eastAsia="Times New Roman" w:hAnsi="Times New Roman"/>
                <w:color w:val="000000"/>
                <w:lang w:eastAsia="ru-RU"/>
              </w:rPr>
              <w:t>-4</w:t>
            </w:r>
          </w:p>
        </w:tc>
        <w:tc>
          <w:tcPr>
            <w:tcW w:w="2268" w:type="dxa"/>
          </w:tcPr>
          <w:p w14:paraId="4736BDDB" w14:textId="4038874F" w:rsidR="008A5C5A" w:rsidRDefault="008A5C5A" w:rsidP="00AF79B8">
            <w:pPr>
              <w:spacing w:line="220" w:lineRule="exact"/>
              <w:rPr>
                <w:rFonts w:ascii="Times New Roman" w:eastAsia="Times New Roman" w:hAnsi="Times New Roman"/>
                <w:color w:val="000000"/>
                <w:lang w:eastAsia="ru-RU"/>
              </w:rPr>
            </w:pPr>
            <w:r>
              <w:rPr>
                <w:rFonts w:ascii="Times New Roman" w:eastAsia="Times New Roman" w:hAnsi="Times New Roman"/>
                <w:color w:val="000000"/>
                <w:lang w:eastAsia="ru-RU"/>
              </w:rPr>
              <w:t>В течение года</w:t>
            </w:r>
          </w:p>
        </w:tc>
        <w:tc>
          <w:tcPr>
            <w:tcW w:w="3508" w:type="dxa"/>
          </w:tcPr>
          <w:p w14:paraId="1A1E4D6F" w14:textId="37B3AA33" w:rsidR="008A5C5A" w:rsidRPr="00F70549" w:rsidRDefault="008A5C5A" w:rsidP="00AF79B8">
            <w:pPr>
              <w:spacing w:line="240" w:lineRule="auto"/>
              <w:jc w:val="left"/>
              <w:rPr>
                <w:rFonts w:ascii="Times New Roman" w:eastAsia="Times New Roman" w:hAnsi="Times New Roman"/>
                <w:color w:val="000000"/>
                <w:lang w:eastAsia="ru-RU"/>
              </w:rPr>
            </w:pPr>
            <w:r w:rsidRPr="00F70549">
              <w:rPr>
                <w:rFonts w:ascii="Times New Roman" w:eastAsia="Times New Roman" w:hAnsi="Times New Roman"/>
                <w:color w:val="000000"/>
                <w:lang w:eastAsia="ru-RU"/>
              </w:rPr>
              <w:t>Классные руководители 1 -4-х классов</w:t>
            </w:r>
          </w:p>
        </w:tc>
      </w:tr>
      <w:tr w:rsidR="008A5C5A" w:rsidRPr="00F24CC3" w14:paraId="690C2026" w14:textId="77777777" w:rsidTr="00AF79B8">
        <w:trPr>
          <w:gridAfter w:val="1"/>
          <w:wAfter w:w="125" w:type="dxa"/>
        </w:trPr>
        <w:tc>
          <w:tcPr>
            <w:tcW w:w="6658" w:type="dxa"/>
          </w:tcPr>
          <w:p w14:paraId="116C82CF" w14:textId="3B88F844" w:rsidR="008A5C5A" w:rsidRDefault="008A5C5A" w:rsidP="00AF79B8">
            <w:pPr>
              <w:tabs>
                <w:tab w:val="left" w:pos="2385"/>
              </w:tabs>
              <w:spacing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lastRenderedPageBreak/>
              <w:t>Анкетирование по вопросам обучения, воспитания, профориентации и др.</w:t>
            </w:r>
          </w:p>
        </w:tc>
        <w:tc>
          <w:tcPr>
            <w:tcW w:w="2126" w:type="dxa"/>
            <w:gridSpan w:val="2"/>
          </w:tcPr>
          <w:p w14:paraId="0AE2EC76" w14:textId="52254C28" w:rsidR="008A5C5A" w:rsidRPr="00F70549" w:rsidRDefault="008A5C5A" w:rsidP="00AF79B8">
            <w:pPr>
              <w:spacing w:line="220" w:lineRule="exact"/>
              <w:rPr>
                <w:rFonts w:ascii="Times New Roman" w:eastAsia="Times New Roman" w:hAnsi="Times New Roman"/>
                <w:color w:val="000000"/>
                <w:lang w:eastAsia="ru-RU"/>
              </w:rPr>
            </w:pPr>
            <w:r w:rsidRPr="00F70549">
              <w:rPr>
                <w:rFonts w:ascii="Times New Roman" w:eastAsia="Times New Roman" w:hAnsi="Times New Roman"/>
                <w:color w:val="000000"/>
                <w:lang w:eastAsia="ru-RU"/>
              </w:rPr>
              <w:t>1</w:t>
            </w:r>
            <w:r>
              <w:rPr>
                <w:rFonts w:ascii="Times New Roman" w:eastAsia="Times New Roman" w:hAnsi="Times New Roman"/>
                <w:color w:val="000000"/>
                <w:lang w:eastAsia="ru-RU"/>
              </w:rPr>
              <w:t>-4</w:t>
            </w:r>
          </w:p>
        </w:tc>
        <w:tc>
          <w:tcPr>
            <w:tcW w:w="2268" w:type="dxa"/>
          </w:tcPr>
          <w:p w14:paraId="3E961341" w14:textId="6F53E870" w:rsidR="008A5C5A" w:rsidRDefault="008A5C5A" w:rsidP="00AF79B8">
            <w:pPr>
              <w:spacing w:line="220" w:lineRule="exact"/>
              <w:rPr>
                <w:rFonts w:ascii="Times New Roman" w:eastAsia="Times New Roman" w:hAnsi="Times New Roman"/>
                <w:color w:val="000000"/>
                <w:lang w:eastAsia="ru-RU"/>
              </w:rPr>
            </w:pPr>
            <w:r>
              <w:rPr>
                <w:rFonts w:ascii="Times New Roman" w:eastAsia="Times New Roman" w:hAnsi="Times New Roman"/>
                <w:color w:val="000000"/>
                <w:lang w:eastAsia="ru-RU"/>
              </w:rPr>
              <w:t>В течение года</w:t>
            </w:r>
          </w:p>
        </w:tc>
        <w:tc>
          <w:tcPr>
            <w:tcW w:w="3508" w:type="dxa"/>
          </w:tcPr>
          <w:p w14:paraId="1E6D7AC8" w14:textId="22C9FDBB" w:rsidR="008A5C5A" w:rsidRPr="00F70549" w:rsidRDefault="008A5C5A" w:rsidP="00AF79B8">
            <w:pPr>
              <w:spacing w:line="240" w:lineRule="auto"/>
              <w:jc w:val="left"/>
              <w:rPr>
                <w:rFonts w:ascii="Times New Roman" w:eastAsia="Times New Roman" w:hAnsi="Times New Roman"/>
                <w:color w:val="000000"/>
                <w:lang w:eastAsia="ru-RU"/>
              </w:rPr>
            </w:pPr>
            <w:r w:rsidRPr="00F70549">
              <w:rPr>
                <w:rFonts w:ascii="Times New Roman" w:eastAsia="Times New Roman" w:hAnsi="Times New Roman"/>
                <w:color w:val="000000"/>
                <w:lang w:eastAsia="ru-RU"/>
              </w:rPr>
              <w:t>Классные руководители 1 -4-х классов</w:t>
            </w:r>
            <w:r>
              <w:rPr>
                <w:rFonts w:ascii="Times New Roman" w:eastAsia="Times New Roman" w:hAnsi="Times New Roman"/>
                <w:color w:val="000000"/>
                <w:lang w:eastAsia="ru-RU"/>
              </w:rPr>
              <w:t>, педагог-психолог</w:t>
            </w:r>
          </w:p>
        </w:tc>
      </w:tr>
      <w:tr w:rsidR="008936A4" w:rsidRPr="00F24CC3" w14:paraId="0EB26EB0" w14:textId="77777777" w:rsidTr="00AF79B8">
        <w:trPr>
          <w:gridAfter w:val="1"/>
          <w:wAfter w:w="125" w:type="dxa"/>
        </w:trPr>
        <w:tc>
          <w:tcPr>
            <w:tcW w:w="6658" w:type="dxa"/>
          </w:tcPr>
          <w:p w14:paraId="1F89A103" w14:textId="0C442F9F" w:rsidR="008936A4" w:rsidRDefault="008936A4" w:rsidP="00AF79B8">
            <w:pPr>
              <w:tabs>
                <w:tab w:val="left" w:pos="2385"/>
              </w:tabs>
              <w:spacing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Консультирование родителей слабоуспевающих обучающихся</w:t>
            </w:r>
          </w:p>
        </w:tc>
        <w:tc>
          <w:tcPr>
            <w:tcW w:w="2126" w:type="dxa"/>
            <w:gridSpan w:val="2"/>
          </w:tcPr>
          <w:p w14:paraId="7DF2A12A" w14:textId="7A6EB54F" w:rsidR="008936A4" w:rsidRPr="00F70549" w:rsidRDefault="008936A4" w:rsidP="00AF79B8">
            <w:pPr>
              <w:spacing w:line="220" w:lineRule="exact"/>
              <w:rPr>
                <w:rFonts w:ascii="Times New Roman" w:eastAsia="Times New Roman" w:hAnsi="Times New Roman"/>
                <w:color w:val="000000"/>
                <w:lang w:eastAsia="ru-RU"/>
              </w:rPr>
            </w:pPr>
            <w:r w:rsidRPr="00F70549">
              <w:rPr>
                <w:rFonts w:ascii="Times New Roman" w:eastAsia="Times New Roman" w:hAnsi="Times New Roman"/>
                <w:color w:val="000000"/>
                <w:lang w:eastAsia="ru-RU"/>
              </w:rPr>
              <w:t>1</w:t>
            </w:r>
            <w:r>
              <w:rPr>
                <w:rFonts w:ascii="Times New Roman" w:eastAsia="Times New Roman" w:hAnsi="Times New Roman"/>
                <w:color w:val="000000"/>
                <w:lang w:eastAsia="ru-RU"/>
              </w:rPr>
              <w:t>-4</w:t>
            </w:r>
          </w:p>
        </w:tc>
        <w:tc>
          <w:tcPr>
            <w:tcW w:w="2268" w:type="dxa"/>
          </w:tcPr>
          <w:p w14:paraId="601DC77C" w14:textId="042E9702" w:rsidR="008936A4" w:rsidRDefault="008936A4" w:rsidP="00AF79B8">
            <w:pPr>
              <w:spacing w:line="220" w:lineRule="exact"/>
              <w:rPr>
                <w:rFonts w:ascii="Times New Roman" w:eastAsia="Times New Roman" w:hAnsi="Times New Roman"/>
                <w:color w:val="000000"/>
                <w:lang w:eastAsia="ru-RU"/>
              </w:rPr>
            </w:pPr>
            <w:r>
              <w:rPr>
                <w:rFonts w:ascii="Times New Roman" w:eastAsia="Times New Roman" w:hAnsi="Times New Roman"/>
                <w:color w:val="000000"/>
                <w:lang w:eastAsia="ru-RU"/>
              </w:rPr>
              <w:t>В течение года</w:t>
            </w:r>
          </w:p>
        </w:tc>
        <w:tc>
          <w:tcPr>
            <w:tcW w:w="3508" w:type="dxa"/>
          </w:tcPr>
          <w:p w14:paraId="717ACA5E" w14:textId="0A63CC38" w:rsidR="008936A4" w:rsidRPr="00F70549" w:rsidRDefault="008936A4" w:rsidP="00AF79B8">
            <w:pPr>
              <w:spacing w:line="240" w:lineRule="auto"/>
              <w:jc w:val="left"/>
              <w:rPr>
                <w:rFonts w:ascii="Times New Roman" w:eastAsia="Times New Roman" w:hAnsi="Times New Roman"/>
                <w:color w:val="000000"/>
                <w:lang w:eastAsia="ru-RU"/>
              </w:rPr>
            </w:pPr>
            <w:r w:rsidRPr="00F70549">
              <w:rPr>
                <w:rFonts w:ascii="Times New Roman" w:eastAsia="Times New Roman" w:hAnsi="Times New Roman"/>
                <w:color w:val="000000"/>
                <w:lang w:eastAsia="ru-RU"/>
              </w:rPr>
              <w:t>Классные руководители 1 -4-х классов</w:t>
            </w:r>
          </w:p>
        </w:tc>
      </w:tr>
      <w:tr w:rsidR="009E7BE2" w:rsidRPr="00F24CC3" w14:paraId="39B52F3A" w14:textId="77777777" w:rsidTr="00AF79B8">
        <w:trPr>
          <w:gridAfter w:val="1"/>
          <w:wAfter w:w="125" w:type="dxa"/>
        </w:trPr>
        <w:tc>
          <w:tcPr>
            <w:tcW w:w="14560" w:type="dxa"/>
            <w:gridSpan w:val="5"/>
          </w:tcPr>
          <w:p w14:paraId="3E8CC6D8" w14:textId="1C21A02C" w:rsidR="009E7BE2" w:rsidRPr="009E7BE2" w:rsidRDefault="009E7BE2" w:rsidP="00AF79B8">
            <w:pPr>
              <w:spacing w:line="240" w:lineRule="auto"/>
              <w:jc w:val="center"/>
              <w:rPr>
                <w:rFonts w:ascii="Times New Roman" w:eastAsia="Times New Roman" w:hAnsi="Times New Roman"/>
                <w:color w:val="000000"/>
                <w:lang w:eastAsia="ru-RU"/>
              </w:rPr>
            </w:pPr>
            <w:r w:rsidRPr="009E7BE2">
              <w:rPr>
                <w:rFonts w:ascii="Times New Roman" w:eastAsia="Times New Roman" w:hAnsi="Times New Roman"/>
                <w:b/>
                <w:bCs/>
                <w:color w:val="000000"/>
              </w:rPr>
              <w:t>Работа с молодыми и малоопытными классными руководителями</w:t>
            </w:r>
          </w:p>
        </w:tc>
      </w:tr>
      <w:tr w:rsidR="009E7BE2" w:rsidRPr="00F24CC3" w14:paraId="0D21FDD4" w14:textId="77777777" w:rsidTr="00AF79B8">
        <w:trPr>
          <w:gridAfter w:val="1"/>
          <w:wAfter w:w="125" w:type="dxa"/>
        </w:trPr>
        <w:tc>
          <w:tcPr>
            <w:tcW w:w="6658" w:type="dxa"/>
          </w:tcPr>
          <w:p w14:paraId="126D8A03" w14:textId="4C8A33F5" w:rsidR="009E7BE2" w:rsidRDefault="009E7BE2" w:rsidP="00AF79B8">
            <w:pPr>
              <w:tabs>
                <w:tab w:val="left" w:pos="2385"/>
              </w:tabs>
              <w:spacing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Наставничество классных руководителей</w:t>
            </w:r>
          </w:p>
        </w:tc>
        <w:tc>
          <w:tcPr>
            <w:tcW w:w="2126" w:type="dxa"/>
            <w:gridSpan w:val="2"/>
          </w:tcPr>
          <w:p w14:paraId="0F544858" w14:textId="137A8DF6" w:rsidR="009E7BE2" w:rsidRPr="00F70549" w:rsidRDefault="009E7BE2" w:rsidP="00AF79B8">
            <w:pPr>
              <w:spacing w:line="220" w:lineRule="exact"/>
              <w:rPr>
                <w:rFonts w:ascii="Times New Roman" w:eastAsia="Times New Roman" w:hAnsi="Times New Roman"/>
                <w:color w:val="000000"/>
                <w:lang w:eastAsia="ru-RU"/>
              </w:rPr>
            </w:pPr>
            <w:r w:rsidRPr="00F70549">
              <w:rPr>
                <w:rFonts w:ascii="Times New Roman" w:eastAsia="Times New Roman" w:hAnsi="Times New Roman"/>
                <w:color w:val="000000"/>
                <w:lang w:eastAsia="ru-RU"/>
              </w:rPr>
              <w:t>1</w:t>
            </w:r>
            <w:r>
              <w:rPr>
                <w:rFonts w:ascii="Times New Roman" w:eastAsia="Times New Roman" w:hAnsi="Times New Roman"/>
                <w:color w:val="000000"/>
                <w:lang w:eastAsia="ru-RU"/>
              </w:rPr>
              <w:t>-4</w:t>
            </w:r>
          </w:p>
        </w:tc>
        <w:tc>
          <w:tcPr>
            <w:tcW w:w="2268" w:type="dxa"/>
          </w:tcPr>
          <w:p w14:paraId="2F6814BD" w14:textId="5FA4DD19" w:rsidR="009E7BE2" w:rsidRDefault="009E7BE2" w:rsidP="00AF79B8">
            <w:pPr>
              <w:spacing w:line="220" w:lineRule="exact"/>
              <w:rPr>
                <w:rFonts w:ascii="Times New Roman" w:eastAsia="Times New Roman" w:hAnsi="Times New Roman"/>
                <w:color w:val="000000"/>
                <w:lang w:eastAsia="ru-RU"/>
              </w:rPr>
            </w:pPr>
            <w:r>
              <w:rPr>
                <w:rFonts w:ascii="Times New Roman" w:eastAsia="Times New Roman" w:hAnsi="Times New Roman"/>
                <w:color w:val="000000"/>
                <w:lang w:eastAsia="ru-RU"/>
              </w:rPr>
              <w:t>В течение года</w:t>
            </w:r>
          </w:p>
        </w:tc>
        <w:tc>
          <w:tcPr>
            <w:tcW w:w="3508" w:type="dxa"/>
          </w:tcPr>
          <w:p w14:paraId="46F0560D" w14:textId="52C2F3E7" w:rsidR="009E7BE2" w:rsidRPr="00F70549" w:rsidRDefault="009E7BE2" w:rsidP="00AF79B8">
            <w:pPr>
              <w:spacing w:line="240" w:lineRule="auto"/>
              <w:jc w:val="left"/>
              <w:rPr>
                <w:rFonts w:ascii="Times New Roman" w:eastAsia="Times New Roman" w:hAnsi="Times New Roman"/>
                <w:color w:val="000000"/>
                <w:lang w:eastAsia="ru-RU"/>
              </w:rPr>
            </w:pPr>
            <w:r w:rsidRPr="00F70549">
              <w:rPr>
                <w:rFonts w:ascii="Times New Roman" w:eastAsia="Times New Roman" w:hAnsi="Times New Roman"/>
                <w:color w:val="000000"/>
                <w:lang w:eastAsia="ru-RU"/>
              </w:rPr>
              <w:t>Классные руководители 1 -4-х классов</w:t>
            </w:r>
          </w:p>
        </w:tc>
      </w:tr>
      <w:tr w:rsidR="009E7BE2" w:rsidRPr="00F24CC3" w14:paraId="0C2E4A5E" w14:textId="77777777" w:rsidTr="00AF79B8">
        <w:trPr>
          <w:gridAfter w:val="1"/>
          <w:wAfter w:w="125" w:type="dxa"/>
        </w:trPr>
        <w:tc>
          <w:tcPr>
            <w:tcW w:w="14560" w:type="dxa"/>
            <w:gridSpan w:val="5"/>
            <w:shd w:val="clear" w:color="auto" w:fill="C5E0B3" w:themeFill="accent6" w:themeFillTint="66"/>
          </w:tcPr>
          <w:p w14:paraId="6438729B" w14:textId="77777777" w:rsidR="009E7BE2" w:rsidRDefault="009E7BE2" w:rsidP="00AF79B8">
            <w:pPr>
              <w:spacing w:line="240" w:lineRule="auto"/>
              <w:jc w:val="center"/>
              <w:rPr>
                <w:rFonts w:ascii="Times New Roman" w:eastAsia="Times New Roman" w:hAnsi="Times New Roman"/>
                <w:b/>
                <w:bCs/>
                <w:color w:val="000000"/>
                <w:sz w:val="32"/>
                <w:szCs w:val="32"/>
                <w:lang w:eastAsia="ru-RU"/>
              </w:rPr>
            </w:pPr>
          </w:p>
          <w:p w14:paraId="649190D7" w14:textId="77777777" w:rsidR="009E7BE2" w:rsidRDefault="009E7BE2" w:rsidP="00AF79B8">
            <w:pPr>
              <w:spacing w:line="240" w:lineRule="auto"/>
              <w:jc w:val="center"/>
              <w:rPr>
                <w:rFonts w:ascii="Times New Roman" w:eastAsia="Times New Roman" w:hAnsi="Times New Roman"/>
                <w:b/>
                <w:bCs/>
                <w:color w:val="000000"/>
                <w:sz w:val="32"/>
                <w:szCs w:val="32"/>
                <w:lang w:eastAsia="ru-RU"/>
              </w:rPr>
            </w:pPr>
            <w:r w:rsidRPr="00F06CE2">
              <w:rPr>
                <w:rFonts w:ascii="Times New Roman" w:eastAsia="Times New Roman" w:hAnsi="Times New Roman"/>
                <w:b/>
                <w:bCs/>
                <w:color w:val="000000"/>
                <w:sz w:val="32"/>
                <w:szCs w:val="32"/>
                <w:lang w:eastAsia="ru-RU"/>
              </w:rPr>
              <w:t>Школьный урок</w:t>
            </w:r>
          </w:p>
          <w:p w14:paraId="3F6E793F" w14:textId="77777777" w:rsidR="009E7BE2" w:rsidRPr="00F06CE2" w:rsidRDefault="009E7BE2" w:rsidP="00AF79B8">
            <w:pPr>
              <w:spacing w:line="240" w:lineRule="auto"/>
              <w:jc w:val="center"/>
              <w:rPr>
                <w:rFonts w:ascii="Times New Roman" w:eastAsia="Times New Roman" w:hAnsi="Times New Roman"/>
                <w:color w:val="000000"/>
                <w:sz w:val="32"/>
                <w:szCs w:val="32"/>
                <w:lang w:eastAsia="ru-RU"/>
              </w:rPr>
            </w:pPr>
          </w:p>
        </w:tc>
      </w:tr>
      <w:tr w:rsidR="009E7BE2" w:rsidRPr="00F24CC3" w14:paraId="6917B8BE" w14:textId="77777777" w:rsidTr="00AF79B8">
        <w:trPr>
          <w:gridAfter w:val="1"/>
          <w:wAfter w:w="125" w:type="dxa"/>
          <w:trHeight w:val="614"/>
        </w:trPr>
        <w:tc>
          <w:tcPr>
            <w:tcW w:w="6658" w:type="dxa"/>
            <w:tcBorders>
              <w:top w:val="single" w:sz="4" w:space="0" w:color="auto"/>
              <w:left w:val="single" w:sz="4" w:space="0" w:color="auto"/>
              <w:bottom w:val="nil"/>
              <w:right w:val="nil"/>
            </w:tcBorders>
            <w:shd w:val="clear" w:color="auto" w:fill="FFFFFF"/>
          </w:tcPr>
          <w:p w14:paraId="66E7C1E0" w14:textId="77777777" w:rsidR="009E7BE2" w:rsidRPr="009600F8" w:rsidRDefault="009E7BE2" w:rsidP="00AF79B8">
            <w:pPr>
              <w:spacing w:line="220" w:lineRule="exact"/>
              <w:rPr>
                <w:rFonts w:ascii="Times New Roman" w:eastAsia="Times New Roman" w:hAnsi="Times New Roman"/>
                <w:color w:val="000000"/>
                <w:lang w:eastAsia="ru-RU"/>
              </w:rPr>
            </w:pPr>
            <w:r w:rsidRPr="009600F8">
              <w:rPr>
                <w:rFonts w:ascii="Times New Roman" w:eastAsia="Times New Roman" w:hAnsi="Times New Roman"/>
                <w:color w:val="000000"/>
                <w:lang w:eastAsia="ru-RU"/>
              </w:rPr>
              <w:t xml:space="preserve">согласно целевым приоритетам программы воспитания и рабочим программам по предметам, индивидуальным планам-конспектам учителей-предметников </w:t>
            </w:r>
          </w:p>
          <w:p w14:paraId="6405A463" w14:textId="77777777" w:rsidR="009E7BE2" w:rsidRPr="009600F8" w:rsidRDefault="009E7BE2" w:rsidP="00AF79B8">
            <w:pPr>
              <w:spacing w:line="220" w:lineRule="exact"/>
              <w:rPr>
                <w:rFonts w:ascii="Times New Roman" w:eastAsia="Times New Roman" w:hAnsi="Times New Roman"/>
                <w:color w:val="000000"/>
                <w:lang w:eastAsia="ru-RU"/>
              </w:rPr>
            </w:pPr>
          </w:p>
          <w:p w14:paraId="47804707" w14:textId="77777777" w:rsidR="009E7BE2" w:rsidRPr="00F70549" w:rsidRDefault="009E7BE2" w:rsidP="00AF79B8">
            <w:pPr>
              <w:spacing w:line="220" w:lineRule="exact"/>
              <w:rPr>
                <w:rFonts w:ascii="Times New Roman" w:eastAsia="Times New Roman" w:hAnsi="Times New Roman"/>
                <w:lang w:eastAsia="ru-RU"/>
              </w:rPr>
            </w:pPr>
            <w:r w:rsidRPr="009600F8">
              <w:rPr>
                <w:rFonts w:ascii="Times New Roman" w:eastAsiaTheme="minorHAnsi" w:hAnsi="Times New Roman"/>
              </w:rPr>
              <w:t>Использование воспитательных возможностей содержания учебного предмета</w:t>
            </w:r>
          </w:p>
        </w:tc>
        <w:tc>
          <w:tcPr>
            <w:tcW w:w="2126" w:type="dxa"/>
            <w:gridSpan w:val="2"/>
            <w:tcBorders>
              <w:top w:val="single" w:sz="4" w:space="0" w:color="auto"/>
              <w:left w:val="single" w:sz="4" w:space="0" w:color="auto"/>
              <w:bottom w:val="nil"/>
              <w:right w:val="nil"/>
            </w:tcBorders>
            <w:shd w:val="clear" w:color="auto" w:fill="FFFFFF"/>
          </w:tcPr>
          <w:p w14:paraId="1F31A1F3" w14:textId="77777777" w:rsidR="009E7BE2" w:rsidRPr="00F70549" w:rsidRDefault="009E7BE2"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4E1EA8EA" w14:textId="77777777" w:rsidR="009E7BE2" w:rsidRPr="00F70549" w:rsidRDefault="009E7BE2"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0942F759" w14:textId="77777777" w:rsidR="009E7BE2" w:rsidRPr="00F70549" w:rsidRDefault="009E7BE2"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Учителя-предметники</w:t>
            </w:r>
          </w:p>
        </w:tc>
      </w:tr>
      <w:tr w:rsidR="009E7BE2" w:rsidRPr="00F24CC3" w14:paraId="6849F893" w14:textId="77777777" w:rsidTr="00AF79B8">
        <w:trPr>
          <w:gridAfter w:val="1"/>
          <w:wAfter w:w="125" w:type="dxa"/>
          <w:trHeight w:val="708"/>
        </w:trPr>
        <w:tc>
          <w:tcPr>
            <w:tcW w:w="6658" w:type="dxa"/>
            <w:tcBorders>
              <w:top w:val="single" w:sz="4" w:space="0" w:color="auto"/>
              <w:left w:val="single" w:sz="4" w:space="0" w:color="auto"/>
              <w:bottom w:val="nil"/>
              <w:right w:val="nil"/>
            </w:tcBorders>
            <w:shd w:val="clear" w:color="auto" w:fill="FFFFFF"/>
            <w:vAlign w:val="bottom"/>
          </w:tcPr>
          <w:p w14:paraId="4E173FB1" w14:textId="0CF36C5A" w:rsidR="009E7BE2" w:rsidRPr="00F70549" w:rsidRDefault="009E7BE2" w:rsidP="00AF79B8">
            <w:pPr>
              <w:spacing w:line="240" w:lineRule="auto"/>
              <w:rPr>
                <w:rFonts w:ascii="Times New Roman" w:eastAsia="Times New Roman" w:hAnsi="Times New Roman"/>
                <w:lang w:eastAsia="ru-RU"/>
              </w:rPr>
            </w:pPr>
            <w:r w:rsidRPr="001A1C96">
              <w:rPr>
                <w:rFonts w:ascii="Times New Roman" w:eastAsia="Times New Roman" w:hAnsi="Times New Roman"/>
                <w:lang w:eastAsia="ru-RU"/>
              </w:rPr>
              <w:t xml:space="preserve">Единые уроки (согласно Календарю образовательных событий в РФ на 2021-2022 учебный год), уроки, приуроченные к государственным и национальным праздникам </w:t>
            </w:r>
            <w:r w:rsidRPr="00B94F8B">
              <w:rPr>
                <w:rFonts w:ascii="Times New Roman" w:eastAsia="Times New Roman" w:hAnsi="Times New Roman"/>
                <w:color w:val="000000"/>
                <w:lang w:eastAsia="ru-RU"/>
              </w:rPr>
              <w:t>РФ, памятным датам и событиям российской истории и культуры на 2021-2022 учебный го</w:t>
            </w:r>
            <w:r>
              <w:rPr>
                <w:rFonts w:ascii="Times New Roman" w:eastAsia="Times New Roman" w:hAnsi="Times New Roman"/>
                <w:color w:val="000000"/>
                <w:lang w:eastAsia="ru-RU"/>
              </w:rPr>
              <w:t>д</w:t>
            </w:r>
          </w:p>
        </w:tc>
        <w:tc>
          <w:tcPr>
            <w:tcW w:w="2126" w:type="dxa"/>
            <w:gridSpan w:val="2"/>
            <w:tcBorders>
              <w:top w:val="single" w:sz="4" w:space="0" w:color="auto"/>
              <w:left w:val="single" w:sz="4" w:space="0" w:color="auto"/>
              <w:bottom w:val="nil"/>
              <w:right w:val="nil"/>
            </w:tcBorders>
            <w:shd w:val="clear" w:color="auto" w:fill="FFFFFF"/>
          </w:tcPr>
          <w:p w14:paraId="6CF34E01" w14:textId="77777777" w:rsidR="009E7BE2" w:rsidRPr="00F70549" w:rsidRDefault="009E7BE2"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 xml:space="preserve">1-4 </w:t>
            </w:r>
            <w:proofErr w:type="spellStart"/>
            <w:r w:rsidRPr="00F70549">
              <w:rPr>
                <w:rFonts w:ascii="Times New Roman" w:eastAsia="Times New Roman" w:hAnsi="Times New Roman"/>
                <w:color w:val="000000"/>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4D045AFF" w14:textId="77777777" w:rsidR="009E7BE2" w:rsidRPr="00F70549" w:rsidRDefault="009E7BE2"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3B23D25C" w14:textId="77777777" w:rsidR="009E7BE2" w:rsidRPr="00F70549" w:rsidRDefault="009E7BE2" w:rsidP="00AF79B8">
            <w:pPr>
              <w:spacing w:line="220" w:lineRule="exact"/>
              <w:rPr>
                <w:rFonts w:ascii="Times New Roman" w:eastAsia="Times New Roman" w:hAnsi="Times New Roman"/>
                <w:lang w:eastAsia="ru-RU"/>
              </w:rPr>
            </w:pPr>
            <w:r w:rsidRPr="00F70549">
              <w:rPr>
                <w:rFonts w:ascii="Times New Roman" w:eastAsia="Times New Roman" w:hAnsi="Times New Roman"/>
                <w:color w:val="000000"/>
                <w:lang w:eastAsia="ru-RU"/>
              </w:rPr>
              <w:t>Кл</w:t>
            </w:r>
            <w:r>
              <w:rPr>
                <w:rFonts w:ascii="Times New Roman" w:eastAsia="Times New Roman" w:hAnsi="Times New Roman"/>
                <w:color w:val="000000"/>
                <w:lang w:eastAsia="ru-RU"/>
              </w:rPr>
              <w:t xml:space="preserve">. </w:t>
            </w:r>
            <w:r w:rsidRPr="00F70549">
              <w:rPr>
                <w:rFonts w:ascii="Times New Roman" w:eastAsia="Times New Roman" w:hAnsi="Times New Roman"/>
                <w:color w:val="000000"/>
                <w:lang w:eastAsia="ru-RU"/>
              </w:rPr>
              <w:t>руководители</w:t>
            </w:r>
          </w:p>
        </w:tc>
      </w:tr>
      <w:tr w:rsidR="009E7BE2" w:rsidRPr="00490F70" w14:paraId="76C6C8BD" w14:textId="77777777" w:rsidTr="00AF79B8">
        <w:trPr>
          <w:gridAfter w:val="1"/>
          <w:wAfter w:w="125" w:type="dxa"/>
        </w:trPr>
        <w:tc>
          <w:tcPr>
            <w:tcW w:w="14560" w:type="dxa"/>
            <w:gridSpan w:val="5"/>
            <w:tcBorders>
              <w:top w:val="single" w:sz="4" w:space="0" w:color="auto"/>
              <w:left w:val="single" w:sz="4" w:space="0" w:color="auto"/>
              <w:bottom w:val="nil"/>
              <w:right w:val="single" w:sz="4" w:space="0" w:color="auto"/>
            </w:tcBorders>
            <w:shd w:val="clear" w:color="auto" w:fill="C5E0B3" w:themeFill="accent6" w:themeFillTint="66"/>
            <w:vAlign w:val="bottom"/>
          </w:tcPr>
          <w:p w14:paraId="116F8196" w14:textId="77777777" w:rsidR="009E7BE2" w:rsidRDefault="009E7BE2" w:rsidP="00AF79B8">
            <w:pPr>
              <w:spacing w:line="260" w:lineRule="exact"/>
              <w:jc w:val="center"/>
              <w:rPr>
                <w:rFonts w:ascii="Times New Roman" w:eastAsia="Times New Roman" w:hAnsi="Times New Roman"/>
                <w:b/>
                <w:bCs/>
                <w:color w:val="000000"/>
                <w:sz w:val="28"/>
                <w:szCs w:val="28"/>
                <w:lang w:eastAsia="ru-RU"/>
              </w:rPr>
            </w:pPr>
          </w:p>
          <w:p w14:paraId="7DCB062B" w14:textId="19242327" w:rsidR="009E7BE2" w:rsidRPr="00F22F1E" w:rsidRDefault="009E7BE2" w:rsidP="00AF79B8">
            <w:pPr>
              <w:spacing w:line="260" w:lineRule="exact"/>
              <w:jc w:val="center"/>
              <w:rPr>
                <w:rFonts w:ascii="Times New Roman" w:eastAsia="Times New Roman" w:hAnsi="Times New Roman"/>
                <w:b/>
                <w:bCs/>
                <w:color w:val="000000"/>
                <w:sz w:val="32"/>
                <w:szCs w:val="32"/>
                <w:lang w:eastAsia="ru-RU"/>
              </w:rPr>
            </w:pPr>
            <w:r w:rsidRPr="00F22F1E">
              <w:rPr>
                <w:rFonts w:ascii="Times New Roman" w:eastAsia="Times New Roman" w:hAnsi="Times New Roman"/>
                <w:b/>
                <w:bCs/>
                <w:color w:val="000000"/>
                <w:sz w:val="32"/>
                <w:szCs w:val="32"/>
                <w:lang w:eastAsia="ru-RU"/>
              </w:rPr>
              <w:t xml:space="preserve">Курсы внеурочной деятельности </w:t>
            </w:r>
          </w:p>
          <w:p w14:paraId="70B8A60A" w14:textId="77777777" w:rsidR="009E7BE2" w:rsidRPr="00CC7095" w:rsidRDefault="009E7BE2" w:rsidP="00AF79B8">
            <w:pPr>
              <w:spacing w:line="260" w:lineRule="exact"/>
              <w:jc w:val="center"/>
              <w:rPr>
                <w:rFonts w:ascii="Times New Roman" w:eastAsia="Times New Roman" w:hAnsi="Times New Roman"/>
                <w:lang w:eastAsia="ru-RU"/>
              </w:rPr>
            </w:pPr>
          </w:p>
        </w:tc>
      </w:tr>
      <w:tr w:rsidR="009E7BE2" w:rsidRPr="00490F70" w14:paraId="5EC90E0E"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430FE549"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Название курса</w:t>
            </w:r>
          </w:p>
        </w:tc>
        <w:tc>
          <w:tcPr>
            <w:tcW w:w="2126" w:type="dxa"/>
            <w:gridSpan w:val="2"/>
            <w:tcBorders>
              <w:top w:val="single" w:sz="4" w:space="0" w:color="auto"/>
              <w:left w:val="single" w:sz="4" w:space="0" w:color="auto"/>
              <w:bottom w:val="nil"/>
              <w:right w:val="nil"/>
            </w:tcBorders>
            <w:shd w:val="clear" w:color="auto" w:fill="FFFFFF"/>
          </w:tcPr>
          <w:p w14:paraId="53DBE747"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36446CC1"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Количество часов в неделю</w:t>
            </w:r>
          </w:p>
        </w:tc>
        <w:tc>
          <w:tcPr>
            <w:tcW w:w="3508" w:type="dxa"/>
            <w:tcBorders>
              <w:top w:val="single" w:sz="4" w:space="0" w:color="auto"/>
              <w:left w:val="single" w:sz="4" w:space="0" w:color="auto"/>
              <w:bottom w:val="nil"/>
              <w:right w:val="single" w:sz="4" w:space="0" w:color="auto"/>
            </w:tcBorders>
            <w:shd w:val="clear" w:color="auto" w:fill="FFFFFF"/>
          </w:tcPr>
          <w:p w14:paraId="7A0CF968"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Ответственные</w:t>
            </w:r>
          </w:p>
        </w:tc>
      </w:tr>
      <w:tr w:rsidR="009E7BE2" w:rsidRPr="00490F70" w14:paraId="4D37C756"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2BB27A06" w14:textId="77777777" w:rsidR="009E7BE2" w:rsidRPr="00D54A1E" w:rsidRDefault="009E7BE2" w:rsidP="00AF79B8">
            <w:pPr>
              <w:spacing w:line="240" w:lineRule="auto"/>
              <w:rPr>
                <w:rFonts w:ascii="Times New Roman" w:eastAsia="Times New Roman" w:hAnsi="Times New Roman"/>
                <w:lang w:eastAsia="ru-RU"/>
              </w:rPr>
            </w:pPr>
            <w:r w:rsidRPr="00B94F8B">
              <w:rPr>
                <w:rFonts w:ascii="Times New Roman" w:eastAsia="Times New Roman" w:hAnsi="Times New Roman"/>
                <w:color w:val="000000"/>
                <w:lang w:eastAsia="ru-RU"/>
              </w:rPr>
              <w:t xml:space="preserve">Согласно учебному плану внеурочной деятельности по </w:t>
            </w:r>
            <w:r w:rsidRPr="00D54A1E">
              <w:rPr>
                <w:rFonts w:ascii="Times New Roman" w:eastAsia="Times New Roman" w:hAnsi="Times New Roman"/>
                <w:lang w:eastAsia="ru-RU"/>
              </w:rPr>
              <w:t>соответствующим направлениям:</w:t>
            </w:r>
          </w:p>
          <w:p w14:paraId="79000C8C" w14:textId="77777777" w:rsidR="009E7BE2" w:rsidRPr="00D54A1E" w:rsidRDefault="009E7BE2" w:rsidP="00AF79B8">
            <w:pPr>
              <w:spacing w:line="240" w:lineRule="auto"/>
              <w:rPr>
                <w:rFonts w:ascii="Times New Roman" w:eastAsia="Times New Roman" w:hAnsi="Times New Roman"/>
                <w:b/>
                <w:bCs/>
                <w:lang w:eastAsia="ru-RU"/>
              </w:rPr>
            </w:pPr>
            <w:r w:rsidRPr="00D54A1E">
              <w:rPr>
                <w:rFonts w:ascii="Times New Roman" w:eastAsia="Times New Roman" w:hAnsi="Times New Roman"/>
                <w:b/>
                <w:bCs/>
                <w:lang w:eastAsia="ru-RU"/>
              </w:rPr>
              <w:t>Спортивно-оздоровительное;</w:t>
            </w:r>
          </w:p>
          <w:p w14:paraId="11EE44EF" w14:textId="77777777" w:rsidR="009E7BE2" w:rsidRPr="00D54A1E" w:rsidRDefault="009E7BE2" w:rsidP="00AF79B8">
            <w:pPr>
              <w:spacing w:line="240" w:lineRule="auto"/>
              <w:rPr>
                <w:rFonts w:ascii="Times New Roman" w:eastAsia="Times New Roman" w:hAnsi="Times New Roman"/>
                <w:b/>
                <w:bCs/>
                <w:lang w:eastAsia="ru-RU"/>
              </w:rPr>
            </w:pPr>
            <w:r w:rsidRPr="00D54A1E">
              <w:rPr>
                <w:rFonts w:ascii="Times New Roman" w:eastAsia="Times New Roman" w:hAnsi="Times New Roman"/>
                <w:b/>
                <w:bCs/>
                <w:lang w:eastAsia="ru-RU"/>
              </w:rPr>
              <w:t>Общекультурное;</w:t>
            </w:r>
          </w:p>
          <w:p w14:paraId="7CD731DA" w14:textId="77777777" w:rsidR="009E7BE2" w:rsidRPr="00D54A1E" w:rsidRDefault="009E7BE2" w:rsidP="00AF79B8">
            <w:pPr>
              <w:spacing w:line="240" w:lineRule="auto"/>
              <w:rPr>
                <w:rFonts w:ascii="Times New Roman" w:eastAsia="Times New Roman" w:hAnsi="Times New Roman"/>
                <w:b/>
                <w:bCs/>
                <w:lang w:eastAsia="ru-RU"/>
              </w:rPr>
            </w:pPr>
            <w:proofErr w:type="spellStart"/>
            <w:r w:rsidRPr="00D54A1E">
              <w:rPr>
                <w:rFonts w:ascii="Times New Roman" w:eastAsia="Times New Roman" w:hAnsi="Times New Roman"/>
                <w:b/>
                <w:bCs/>
                <w:lang w:eastAsia="ru-RU"/>
              </w:rPr>
              <w:t>Общеинтеллектуальное</w:t>
            </w:r>
            <w:proofErr w:type="spellEnd"/>
            <w:r w:rsidRPr="00D54A1E">
              <w:rPr>
                <w:rFonts w:ascii="Times New Roman" w:eastAsia="Times New Roman" w:hAnsi="Times New Roman"/>
                <w:b/>
                <w:bCs/>
                <w:lang w:eastAsia="ru-RU"/>
              </w:rPr>
              <w:t>;</w:t>
            </w:r>
          </w:p>
          <w:p w14:paraId="66A07EC4" w14:textId="77777777" w:rsidR="009E7BE2" w:rsidRPr="00D54A1E" w:rsidRDefault="009E7BE2" w:rsidP="00AF79B8">
            <w:pPr>
              <w:spacing w:line="240" w:lineRule="auto"/>
              <w:rPr>
                <w:rFonts w:ascii="Times New Roman" w:eastAsia="Times New Roman" w:hAnsi="Times New Roman"/>
                <w:b/>
                <w:bCs/>
                <w:lang w:eastAsia="ru-RU"/>
              </w:rPr>
            </w:pPr>
            <w:r w:rsidRPr="00D54A1E">
              <w:rPr>
                <w:rFonts w:ascii="Times New Roman" w:eastAsia="Times New Roman" w:hAnsi="Times New Roman"/>
                <w:b/>
                <w:bCs/>
                <w:lang w:eastAsia="ru-RU"/>
              </w:rPr>
              <w:t>Социальное;</w:t>
            </w:r>
          </w:p>
          <w:p w14:paraId="362C07BC" w14:textId="77777777" w:rsidR="009E7BE2" w:rsidRPr="00D54A1E" w:rsidRDefault="009E7BE2" w:rsidP="00AF79B8">
            <w:pPr>
              <w:spacing w:line="240" w:lineRule="auto"/>
              <w:rPr>
                <w:rFonts w:ascii="Times New Roman" w:eastAsia="Times New Roman" w:hAnsi="Times New Roman"/>
                <w:b/>
                <w:bCs/>
                <w:lang w:eastAsia="ru-RU"/>
              </w:rPr>
            </w:pPr>
            <w:r w:rsidRPr="00D54A1E">
              <w:rPr>
                <w:rFonts w:ascii="Times New Roman" w:eastAsia="Times New Roman" w:hAnsi="Times New Roman"/>
                <w:b/>
                <w:bCs/>
                <w:lang w:eastAsia="ru-RU"/>
              </w:rPr>
              <w:t>Духовно-нравственное</w:t>
            </w:r>
          </w:p>
          <w:p w14:paraId="622D11EA" w14:textId="61FFC196" w:rsidR="009E7BE2" w:rsidRPr="00CC7095" w:rsidRDefault="009E7BE2" w:rsidP="00AF79B8">
            <w:pPr>
              <w:spacing w:line="240" w:lineRule="auto"/>
              <w:rPr>
                <w:rFonts w:ascii="Times New Roman" w:eastAsia="Times New Roman" w:hAnsi="Times New Roman"/>
                <w:lang w:eastAsia="ru-RU"/>
              </w:rPr>
            </w:pPr>
          </w:p>
        </w:tc>
        <w:tc>
          <w:tcPr>
            <w:tcW w:w="2126" w:type="dxa"/>
            <w:gridSpan w:val="2"/>
            <w:tcBorders>
              <w:top w:val="single" w:sz="4" w:space="0" w:color="auto"/>
              <w:left w:val="single" w:sz="4" w:space="0" w:color="auto"/>
              <w:bottom w:val="nil"/>
              <w:right w:val="nil"/>
            </w:tcBorders>
            <w:shd w:val="clear" w:color="auto" w:fill="FFFFFF"/>
          </w:tcPr>
          <w:p w14:paraId="76152E3F" w14:textId="51C7E6D4" w:rsidR="009E7BE2" w:rsidRPr="00CC7095" w:rsidRDefault="009E7BE2" w:rsidP="00AF79B8">
            <w:pPr>
              <w:spacing w:line="220" w:lineRule="exact"/>
              <w:rPr>
                <w:rFonts w:ascii="Times New Roman" w:eastAsia="Times New Roman" w:hAnsi="Times New Roman"/>
                <w:lang w:eastAsia="ru-RU"/>
              </w:rPr>
            </w:pPr>
            <w:r>
              <w:rPr>
                <w:rFonts w:ascii="Times New Roman" w:eastAsia="Times New Roman" w:hAnsi="Times New Roman"/>
                <w:color w:val="000000"/>
                <w:lang w:eastAsia="ru-RU"/>
              </w:rPr>
              <w:t>5-9</w:t>
            </w:r>
          </w:p>
        </w:tc>
        <w:tc>
          <w:tcPr>
            <w:tcW w:w="2268" w:type="dxa"/>
            <w:tcBorders>
              <w:top w:val="single" w:sz="4" w:space="0" w:color="auto"/>
              <w:left w:val="single" w:sz="4" w:space="0" w:color="auto"/>
              <w:bottom w:val="nil"/>
              <w:right w:val="nil"/>
            </w:tcBorders>
            <w:shd w:val="clear" w:color="auto" w:fill="FFFFFF"/>
          </w:tcPr>
          <w:p w14:paraId="259C2AD6" w14:textId="7D9E8A7A" w:rsidR="009E7BE2" w:rsidRPr="00CC7095" w:rsidRDefault="009E7BE2" w:rsidP="00AF79B8">
            <w:pPr>
              <w:spacing w:line="240" w:lineRule="auto"/>
              <w:rPr>
                <w:rFonts w:ascii="Times New Roman" w:eastAsia="Times New Roman" w:hAnsi="Times New Roman"/>
                <w:lang w:eastAsia="ru-RU"/>
              </w:rPr>
            </w:pPr>
            <w:r w:rsidRPr="00B94F8B">
              <w:rPr>
                <w:rFonts w:ascii="Times New Roman" w:eastAsia="Times New Roman" w:hAnsi="Times New Roman"/>
                <w:color w:val="000000"/>
                <w:lang w:eastAsia="ru-RU"/>
              </w:rPr>
              <w:t xml:space="preserve">В соответствии с </w:t>
            </w:r>
            <w:r>
              <w:rPr>
                <w:rFonts w:ascii="Times New Roman" w:eastAsia="Times New Roman" w:hAnsi="Times New Roman"/>
                <w:color w:val="000000"/>
                <w:lang w:eastAsia="ru-RU"/>
              </w:rPr>
              <w:t xml:space="preserve">учебным </w:t>
            </w:r>
            <w:proofErr w:type="gramStart"/>
            <w:r>
              <w:rPr>
                <w:rFonts w:ascii="Times New Roman" w:eastAsia="Times New Roman" w:hAnsi="Times New Roman"/>
                <w:color w:val="000000"/>
                <w:lang w:eastAsia="ru-RU"/>
              </w:rPr>
              <w:t>планом  и</w:t>
            </w:r>
            <w:proofErr w:type="gramEnd"/>
            <w:r>
              <w:rPr>
                <w:rFonts w:ascii="Times New Roman" w:eastAsia="Times New Roman" w:hAnsi="Times New Roman"/>
                <w:color w:val="000000"/>
                <w:lang w:eastAsia="ru-RU"/>
              </w:rPr>
              <w:t xml:space="preserve"> расписанием</w:t>
            </w:r>
          </w:p>
        </w:tc>
        <w:tc>
          <w:tcPr>
            <w:tcW w:w="3508" w:type="dxa"/>
            <w:tcBorders>
              <w:top w:val="single" w:sz="4" w:space="0" w:color="auto"/>
              <w:left w:val="single" w:sz="4" w:space="0" w:color="auto"/>
              <w:bottom w:val="nil"/>
              <w:right w:val="single" w:sz="4" w:space="0" w:color="auto"/>
            </w:tcBorders>
            <w:shd w:val="clear" w:color="auto" w:fill="FFFFFF"/>
          </w:tcPr>
          <w:p w14:paraId="732428A2" w14:textId="3F78D22F" w:rsidR="009E7BE2" w:rsidRPr="00CC7095" w:rsidRDefault="009E7BE2" w:rsidP="00AF79B8">
            <w:pPr>
              <w:spacing w:line="240" w:lineRule="auto"/>
              <w:rPr>
                <w:rFonts w:ascii="Times New Roman" w:eastAsia="Times New Roman" w:hAnsi="Times New Roman"/>
                <w:lang w:eastAsia="ru-RU"/>
              </w:rPr>
            </w:pPr>
            <w:r w:rsidRPr="00B94F8B">
              <w:rPr>
                <w:rFonts w:ascii="Times New Roman" w:eastAsia="Times New Roman" w:hAnsi="Times New Roman"/>
                <w:color w:val="000000"/>
                <w:lang w:eastAsia="ru-RU"/>
              </w:rPr>
              <w:t xml:space="preserve">зам. директора по УВР, классные руководители, педагоги внеурочной деятельности </w:t>
            </w:r>
          </w:p>
        </w:tc>
      </w:tr>
      <w:tr w:rsidR="009E7BE2" w:rsidRPr="00490F70" w14:paraId="2D4213DD" w14:textId="77777777" w:rsidTr="00AF79B8">
        <w:trPr>
          <w:gridAfter w:val="1"/>
          <w:wAfter w:w="125" w:type="dxa"/>
        </w:trPr>
        <w:tc>
          <w:tcPr>
            <w:tcW w:w="14560" w:type="dxa"/>
            <w:gridSpan w:val="5"/>
            <w:tcBorders>
              <w:top w:val="single" w:sz="4" w:space="0" w:color="auto"/>
              <w:left w:val="single" w:sz="4" w:space="0" w:color="auto"/>
              <w:bottom w:val="nil"/>
              <w:right w:val="single" w:sz="4" w:space="0" w:color="auto"/>
            </w:tcBorders>
            <w:shd w:val="clear" w:color="auto" w:fill="C5E0B3" w:themeFill="accent6" w:themeFillTint="66"/>
            <w:vAlign w:val="bottom"/>
          </w:tcPr>
          <w:p w14:paraId="6FE70B13" w14:textId="3C64EE9E" w:rsidR="009E7BE2" w:rsidRDefault="009E7BE2" w:rsidP="00AF79B8">
            <w:pPr>
              <w:spacing w:line="260" w:lineRule="exact"/>
              <w:jc w:val="center"/>
              <w:rPr>
                <w:rFonts w:ascii="Times New Roman" w:eastAsia="Times New Roman" w:hAnsi="Times New Roman"/>
                <w:b/>
                <w:bCs/>
                <w:color w:val="000000"/>
                <w:sz w:val="32"/>
                <w:szCs w:val="32"/>
                <w:lang w:eastAsia="ru-RU"/>
              </w:rPr>
            </w:pPr>
          </w:p>
          <w:p w14:paraId="07230243" w14:textId="77777777" w:rsidR="00F967F7" w:rsidRDefault="00F967F7" w:rsidP="00AF79B8">
            <w:pPr>
              <w:spacing w:line="260" w:lineRule="exact"/>
              <w:jc w:val="center"/>
              <w:rPr>
                <w:rFonts w:ascii="Times New Roman" w:eastAsia="Times New Roman" w:hAnsi="Times New Roman"/>
                <w:b/>
                <w:bCs/>
                <w:color w:val="000000"/>
                <w:sz w:val="32"/>
                <w:szCs w:val="32"/>
                <w:lang w:eastAsia="ru-RU"/>
              </w:rPr>
            </w:pPr>
          </w:p>
          <w:p w14:paraId="0DA0DA22" w14:textId="77777777" w:rsidR="009E7BE2" w:rsidRDefault="009E7BE2" w:rsidP="00AF79B8">
            <w:pPr>
              <w:spacing w:line="260" w:lineRule="exact"/>
              <w:jc w:val="center"/>
              <w:rPr>
                <w:rFonts w:ascii="Times New Roman" w:eastAsia="Times New Roman" w:hAnsi="Times New Roman"/>
                <w:b/>
                <w:bCs/>
                <w:color w:val="000000"/>
                <w:sz w:val="32"/>
                <w:szCs w:val="32"/>
                <w:lang w:eastAsia="ru-RU"/>
              </w:rPr>
            </w:pPr>
            <w:r w:rsidRPr="009352D1">
              <w:rPr>
                <w:rFonts w:ascii="Times New Roman" w:eastAsia="Times New Roman" w:hAnsi="Times New Roman"/>
                <w:b/>
                <w:bCs/>
                <w:color w:val="000000"/>
                <w:sz w:val="32"/>
                <w:szCs w:val="32"/>
                <w:lang w:eastAsia="ru-RU"/>
              </w:rPr>
              <w:t>Профориентация</w:t>
            </w:r>
          </w:p>
          <w:p w14:paraId="6EDCF223" w14:textId="77777777" w:rsidR="009E7BE2" w:rsidRPr="009352D1" w:rsidRDefault="009E7BE2" w:rsidP="00AF79B8">
            <w:pPr>
              <w:spacing w:line="260" w:lineRule="exact"/>
              <w:jc w:val="center"/>
              <w:rPr>
                <w:rFonts w:ascii="Times New Roman" w:eastAsia="Times New Roman" w:hAnsi="Times New Roman"/>
                <w:sz w:val="32"/>
                <w:szCs w:val="32"/>
                <w:lang w:eastAsia="ru-RU"/>
              </w:rPr>
            </w:pPr>
          </w:p>
        </w:tc>
      </w:tr>
      <w:tr w:rsidR="009E7BE2" w:rsidRPr="00C946C4" w14:paraId="6964A897"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5B00D588"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lastRenderedPageBreak/>
              <w:t>Дела, события, мероприятия</w:t>
            </w:r>
          </w:p>
        </w:tc>
        <w:tc>
          <w:tcPr>
            <w:tcW w:w="2126" w:type="dxa"/>
            <w:gridSpan w:val="2"/>
            <w:tcBorders>
              <w:top w:val="single" w:sz="4" w:space="0" w:color="auto"/>
              <w:left w:val="single" w:sz="4" w:space="0" w:color="auto"/>
              <w:bottom w:val="nil"/>
              <w:right w:val="nil"/>
            </w:tcBorders>
            <w:shd w:val="clear" w:color="auto" w:fill="FFFFFF"/>
          </w:tcPr>
          <w:p w14:paraId="4A0CB0DA"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63E96AFE"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Ориентировочное время проведения</w:t>
            </w:r>
          </w:p>
        </w:tc>
        <w:tc>
          <w:tcPr>
            <w:tcW w:w="3508" w:type="dxa"/>
            <w:tcBorders>
              <w:top w:val="single" w:sz="4" w:space="0" w:color="auto"/>
              <w:left w:val="single" w:sz="4" w:space="0" w:color="auto"/>
              <w:bottom w:val="nil"/>
              <w:right w:val="single" w:sz="4" w:space="0" w:color="auto"/>
            </w:tcBorders>
            <w:shd w:val="clear" w:color="auto" w:fill="FFFFFF"/>
          </w:tcPr>
          <w:p w14:paraId="0CBA7D46"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Ответственные</w:t>
            </w:r>
          </w:p>
        </w:tc>
      </w:tr>
      <w:tr w:rsidR="009E7BE2" w:rsidRPr="00C946C4" w14:paraId="42800A73"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55A4919B"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Профориентационные часы общения, направленные на подготовку школьника к осознанному планированию и реализации своего профессионального будущего</w:t>
            </w:r>
          </w:p>
        </w:tc>
        <w:tc>
          <w:tcPr>
            <w:tcW w:w="2126" w:type="dxa"/>
            <w:gridSpan w:val="2"/>
            <w:tcBorders>
              <w:top w:val="single" w:sz="4" w:space="0" w:color="auto"/>
              <w:left w:val="single" w:sz="4" w:space="0" w:color="auto"/>
              <w:bottom w:val="nil"/>
              <w:right w:val="nil"/>
            </w:tcBorders>
            <w:shd w:val="clear" w:color="auto" w:fill="FFFFFF"/>
          </w:tcPr>
          <w:p w14:paraId="2572BE9A"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E06E4E0"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987316E"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 психолог, приглашенные гости</w:t>
            </w:r>
          </w:p>
        </w:tc>
      </w:tr>
      <w:tr w:rsidR="009E7BE2" w:rsidRPr="00296E16" w14:paraId="520DC832"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tcPr>
          <w:p w14:paraId="451DAE2D" w14:textId="77777777" w:rsidR="009E7BE2" w:rsidRPr="00CC7095" w:rsidRDefault="009E7BE2" w:rsidP="00AF79B8">
            <w:pPr>
              <w:jc w:val="left"/>
              <w:rPr>
                <w:rFonts w:ascii="Times New Roman" w:eastAsia="Times New Roman" w:hAnsi="Times New Roman"/>
                <w:lang w:eastAsia="ru-RU"/>
              </w:rPr>
            </w:pPr>
            <w:r w:rsidRPr="00CC7095">
              <w:rPr>
                <w:rFonts w:ascii="Times New Roman" w:eastAsia="Times New Roman" w:hAnsi="Times New Roman"/>
                <w:color w:val="000000"/>
                <w:lang w:eastAsia="ru-RU"/>
              </w:rPr>
              <w:t>Профориентационные игры</w:t>
            </w:r>
          </w:p>
        </w:tc>
        <w:tc>
          <w:tcPr>
            <w:tcW w:w="2126" w:type="dxa"/>
            <w:gridSpan w:val="2"/>
            <w:tcBorders>
              <w:top w:val="single" w:sz="4" w:space="0" w:color="auto"/>
              <w:left w:val="single" w:sz="4" w:space="0" w:color="auto"/>
              <w:bottom w:val="single" w:sz="4" w:space="0" w:color="auto"/>
              <w:right w:val="nil"/>
            </w:tcBorders>
            <w:shd w:val="clear" w:color="auto" w:fill="FFFFFF"/>
            <w:vAlign w:val="bottom"/>
          </w:tcPr>
          <w:p w14:paraId="1EAFCA5E"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single" w:sz="4" w:space="0" w:color="auto"/>
              <w:right w:val="nil"/>
            </w:tcBorders>
            <w:shd w:val="clear" w:color="auto" w:fill="FFFFFF"/>
            <w:vAlign w:val="bottom"/>
          </w:tcPr>
          <w:p w14:paraId="58F33FB4"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06DFC824"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w:t>
            </w:r>
            <w:r>
              <w:rPr>
                <w:rFonts w:ascii="Times New Roman" w:eastAsia="Times New Roman" w:hAnsi="Times New Roman"/>
                <w:color w:val="000000"/>
                <w:lang w:eastAsia="ru-RU"/>
              </w:rPr>
              <w:t>ли</w:t>
            </w:r>
            <w:r w:rsidRPr="00CC7095">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педагог-психолог</w:t>
            </w:r>
          </w:p>
        </w:tc>
      </w:tr>
      <w:tr w:rsidR="009E7BE2" w:rsidRPr="00C946C4" w14:paraId="230892D1"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75C60C10"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Курс внеурочной деятельности «Много есть профессий разных»</w:t>
            </w:r>
          </w:p>
        </w:tc>
        <w:tc>
          <w:tcPr>
            <w:tcW w:w="2126" w:type="dxa"/>
            <w:gridSpan w:val="2"/>
            <w:tcBorders>
              <w:top w:val="single" w:sz="4" w:space="0" w:color="auto"/>
              <w:left w:val="single" w:sz="4" w:space="0" w:color="auto"/>
              <w:bottom w:val="nil"/>
              <w:right w:val="nil"/>
            </w:tcBorders>
            <w:shd w:val="clear" w:color="auto" w:fill="FFFFFF"/>
          </w:tcPr>
          <w:p w14:paraId="49C9C337"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5C52E321"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72E05422"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педагоги внеурочной деятельности</w:t>
            </w:r>
          </w:p>
        </w:tc>
      </w:tr>
      <w:tr w:rsidR="009E7BE2" w:rsidRPr="00C946C4" w14:paraId="588409FF"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1AF51626"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Экскурсии на предприятия города, РК</w:t>
            </w:r>
          </w:p>
        </w:tc>
        <w:tc>
          <w:tcPr>
            <w:tcW w:w="2126" w:type="dxa"/>
            <w:gridSpan w:val="2"/>
            <w:tcBorders>
              <w:top w:val="single" w:sz="4" w:space="0" w:color="auto"/>
              <w:left w:val="single" w:sz="4" w:space="0" w:color="auto"/>
              <w:bottom w:val="nil"/>
              <w:right w:val="nil"/>
            </w:tcBorders>
            <w:shd w:val="clear" w:color="auto" w:fill="FFFFFF"/>
            <w:vAlign w:val="bottom"/>
          </w:tcPr>
          <w:p w14:paraId="475F6873"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3236E9E8"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7FB832DB"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w:t>
            </w:r>
          </w:p>
        </w:tc>
      </w:tr>
      <w:tr w:rsidR="009E7BE2" w:rsidRPr="00C946C4" w14:paraId="207FBC21"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5C806103"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Посещение Города профессий</w:t>
            </w:r>
          </w:p>
        </w:tc>
        <w:tc>
          <w:tcPr>
            <w:tcW w:w="2126" w:type="dxa"/>
            <w:gridSpan w:val="2"/>
            <w:tcBorders>
              <w:top w:val="single" w:sz="4" w:space="0" w:color="auto"/>
              <w:left w:val="single" w:sz="4" w:space="0" w:color="auto"/>
              <w:bottom w:val="nil"/>
              <w:right w:val="nil"/>
            </w:tcBorders>
            <w:shd w:val="clear" w:color="auto" w:fill="FFFFFF"/>
            <w:vAlign w:val="bottom"/>
          </w:tcPr>
          <w:p w14:paraId="4416A713"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2-4</w:t>
            </w:r>
          </w:p>
        </w:tc>
        <w:tc>
          <w:tcPr>
            <w:tcW w:w="2268" w:type="dxa"/>
            <w:tcBorders>
              <w:top w:val="single" w:sz="4" w:space="0" w:color="auto"/>
              <w:left w:val="single" w:sz="4" w:space="0" w:color="auto"/>
              <w:bottom w:val="nil"/>
              <w:right w:val="nil"/>
            </w:tcBorders>
            <w:shd w:val="clear" w:color="auto" w:fill="FFFFFF"/>
            <w:vAlign w:val="bottom"/>
          </w:tcPr>
          <w:p w14:paraId="34146ED3"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EEC7636"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w:t>
            </w:r>
          </w:p>
        </w:tc>
      </w:tr>
      <w:tr w:rsidR="009E7BE2" w:rsidRPr="00C946C4" w14:paraId="0F7F828A"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5F60EE8A"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освоение школьниками основ профессии в рамках различных курсов по выбору или в рамках курсов внеурочной деятельности и дополнительного образования</w:t>
            </w:r>
          </w:p>
        </w:tc>
        <w:tc>
          <w:tcPr>
            <w:tcW w:w="2126" w:type="dxa"/>
            <w:gridSpan w:val="2"/>
            <w:tcBorders>
              <w:top w:val="single" w:sz="4" w:space="0" w:color="auto"/>
              <w:left w:val="single" w:sz="4" w:space="0" w:color="auto"/>
              <w:bottom w:val="nil"/>
              <w:right w:val="nil"/>
            </w:tcBorders>
            <w:shd w:val="clear" w:color="auto" w:fill="FFFFFF"/>
          </w:tcPr>
          <w:p w14:paraId="24AC18F3"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945DC92"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82BB305"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педагоги внеурочной деятельности и дополнительного образования</w:t>
            </w:r>
          </w:p>
        </w:tc>
      </w:tr>
      <w:tr w:rsidR="009E7BE2" w:rsidRPr="00C946C4" w14:paraId="37612545"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29BF92B2"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Комплексная диагностика по определению профиля обучения Диагностика в рамках инновационной деятельности по профориентации:</w:t>
            </w:r>
          </w:p>
          <w:p w14:paraId="356B70BC"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-готовность педагогов к инновационной деятельности:</w:t>
            </w:r>
          </w:p>
          <w:p w14:paraId="75D0AD5E"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 -анкетирование родителей «Что знают дети о профессиях</w:t>
            </w:r>
          </w:p>
          <w:p w14:paraId="6197DD84"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родителей?»</w:t>
            </w:r>
          </w:p>
          <w:p w14:paraId="1A1A0039"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-диагностика «Мотивация профессиональной деятельности» для учеников начальной школы</w:t>
            </w:r>
          </w:p>
        </w:tc>
        <w:tc>
          <w:tcPr>
            <w:tcW w:w="2126" w:type="dxa"/>
            <w:gridSpan w:val="2"/>
            <w:tcBorders>
              <w:top w:val="single" w:sz="4" w:space="0" w:color="auto"/>
              <w:left w:val="single" w:sz="4" w:space="0" w:color="auto"/>
              <w:bottom w:val="nil"/>
              <w:right w:val="nil"/>
            </w:tcBorders>
            <w:shd w:val="clear" w:color="auto" w:fill="FFFFFF"/>
          </w:tcPr>
          <w:p w14:paraId="72875A6E"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4 классы</w:t>
            </w:r>
          </w:p>
          <w:p w14:paraId="4DA511FD"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Педагоги</w:t>
            </w:r>
          </w:p>
          <w:p w14:paraId="50B003A1"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3-4 классы Родители</w:t>
            </w:r>
          </w:p>
          <w:p w14:paraId="0B8826D6"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3-4 классы</w:t>
            </w:r>
          </w:p>
        </w:tc>
        <w:tc>
          <w:tcPr>
            <w:tcW w:w="2268" w:type="dxa"/>
            <w:tcBorders>
              <w:top w:val="single" w:sz="4" w:space="0" w:color="auto"/>
              <w:left w:val="single" w:sz="4" w:space="0" w:color="auto"/>
              <w:bottom w:val="nil"/>
              <w:right w:val="nil"/>
            </w:tcBorders>
            <w:shd w:val="clear" w:color="auto" w:fill="FFFFFF"/>
          </w:tcPr>
          <w:p w14:paraId="01469013"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Январь - февраль</w:t>
            </w:r>
          </w:p>
          <w:p w14:paraId="0B11E273"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Октябрь</w:t>
            </w:r>
          </w:p>
          <w:p w14:paraId="48291C70"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Сентябрь</w:t>
            </w:r>
          </w:p>
          <w:p w14:paraId="6C34BEAD"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Ноябрь</w:t>
            </w:r>
          </w:p>
          <w:p w14:paraId="3E83EE08"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Декабрь-январь</w:t>
            </w:r>
          </w:p>
        </w:tc>
        <w:tc>
          <w:tcPr>
            <w:tcW w:w="3508" w:type="dxa"/>
            <w:tcBorders>
              <w:top w:val="single" w:sz="4" w:space="0" w:color="auto"/>
              <w:left w:val="single" w:sz="4" w:space="0" w:color="auto"/>
              <w:bottom w:val="nil"/>
              <w:right w:val="single" w:sz="4" w:space="0" w:color="auto"/>
            </w:tcBorders>
            <w:shd w:val="clear" w:color="auto" w:fill="FFFFFF"/>
          </w:tcPr>
          <w:p w14:paraId="664F740F"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Психолог</w:t>
            </w:r>
            <w:r>
              <w:rPr>
                <w:rFonts w:ascii="Times New Roman" w:eastAsia="Times New Roman" w:hAnsi="Times New Roman"/>
                <w:color w:val="000000"/>
                <w:lang w:eastAsia="ru-RU"/>
              </w:rPr>
              <w:t>,</w:t>
            </w:r>
          </w:p>
          <w:p w14:paraId="11244469"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w:t>
            </w:r>
          </w:p>
        </w:tc>
      </w:tr>
      <w:tr w:rsidR="009E7BE2" w:rsidRPr="00C946C4" w14:paraId="464E7325"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24DF9997"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Индивидуальные консультации по профориентации и выбору профиля обучения для учеников и родителей</w:t>
            </w:r>
          </w:p>
        </w:tc>
        <w:tc>
          <w:tcPr>
            <w:tcW w:w="2126" w:type="dxa"/>
            <w:gridSpan w:val="2"/>
            <w:tcBorders>
              <w:top w:val="single" w:sz="4" w:space="0" w:color="auto"/>
              <w:left w:val="single" w:sz="4" w:space="0" w:color="auto"/>
              <w:bottom w:val="nil"/>
              <w:right w:val="nil"/>
            </w:tcBorders>
            <w:shd w:val="clear" w:color="auto" w:fill="FFFFFF"/>
          </w:tcPr>
          <w:p w14:paraId="3114014F"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4 классы</w:t>
            </w:r>
          </w:p>
        </w:tc>
        <w:tc>
          <w:tcPr>
            <w:tcW w:w="2268" w:type="dxa"/>
            <w:tcBorders>
              <w:top w:val="single" w:sz="4" w:space="0" w:color="auto"/>
              <w:left w:val="single" w:sz="4" w:space="0" w:color="auto"/>
              <w:bottom w:val="nil"/>
              <w:right w:val="nil"/>
            </w:tcBorders>
            <w:shd w:val="clear" w:color="auto" w:fill="FFFFFF"/>
          </w:tcPr>
          <w:p w14:paraId="67830A2A"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2929DEA0"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Психолог,</w:t>
            </w:r>
          </w:p>
        </w:tc>
      </w:tr>
      <w:tr w:rsidR="009E7BE2" w:rsidRPr="00C946C4" w14:paraId="761C7A2F"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4AA4362C"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Работа психолога по отдельному плану</w:t>
            </w:r>
          </w:p>
        </w:tc>
        <w:tc>
          <w:tcPr>
            <w:tcW w:w="2126" w:type="dxa"/>
            <w:gridSpan w:val="2"/>
            <w:tcBorders>
              <w:top w:val="single" w:sz="4" w:space="0" w:color="auto"/>
              <w:left w:val="single" w:sz="4" w:space="0" w:color="auto"/>
              <w:bottom w:val="nil"/>
              <w:right w:val="nil"/>
            </w:tcBorders>
            <w:shd w:val="clear" w:color="auto" w:fill="FFFFFF"/>
          </w:tcPr>
          <w:p w14:paraId="18BF06C3"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737312F8"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20ABB3C6"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психолог</w:t>
            </w:r>
          </w:p>
        </w:tc>
      </w:tr>
      <w:tr w:rsidR="009E7BE2" w:rsidRPr="00C946C4" w14:paraId="567D76FE"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3D885350"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Организация экскурсий (в т.ч. виртуальных) на предприятия города</w:t>
            </w:r>
          </w:p>
        </w:tc>
        <w:tc>
          <w:tcPr>
            <w:tcW w:w="2126" w:type="dxa"/>
            <w:gridSpan w:val="2"/>
            <w:tcBorders>
              <w:top w:val="single" w:sz="4" w:space="0" w:color="auto"/>
              <w:left w:val="single" w:sz="4" w:space="0" w:color="auto"/>
              <w:bottom w:val="nil"/>
              <w:right w:val="nil"/>
            </w:tcBorders>
            <w:shd w:val="clear" w:color="auto" w:fill="FFFFFF"/>
          </w:tcPr>
          <w:p w14:paraId="31F0EFD1"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032CF0E8"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в лечение учебного года (по плану</w:t>
            </w:r>
          </w:p>
          <w:p w14:paraId="6E22AECC"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профориента</w:t>
            </w:r>
            <w:r w:rsidRPr="00CC7095">
              <w:rPr>
                <w:rFonts w:ascii="Times New Roman" w:eastAsia="Times New Roman" w:hAnsi="Times New Roman"/>
                <w:color w:val="000000"/>
                <w:lang w:eastAsia="ru-RU"/>
              </w:rPr>
              <w:softHyphen/>
              <w:t>ционной работы)</w:t>
            </w:r>
          </w:p>
        </w:tc>
        <w:tc>
          <w:tcPr>
            <w:tcW w:w="3508" w:type="dxa"/>
            <w:tcBorders>
              <w:top w:val="single" w:sz="4" w:space="0" w:color="auto"/>
              <w:left w:val="single" w:sz="4" w:space="0" w:color="auto"/>
              <w:bottom w:val="nil"/>
              <w:right w:val="single" w:sz="4" w:space="0" w:color="auto"/>
            </w:tcBorders>
            <w:shd w:val="clear" w:color="auto" w:fill="FFFFFF"/>
          </w:tcPr>
          <w:p w14:paraId="4398C2FF"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 xml:space="preserve">зам. директора по </w:t>
            </w:r>
            <w:r>
              <w:rPr>
                <w:rFonts w:ascii="Times New Roman" w:eastAsia="Times New Roman" w:hAnsi="Times New Roman"/>
                <w:color w:val="000000"/>
                <w:lang w:eastAsia="ru-RU"/>
              </w:rPr>
              <w:t>У</w:t>
            </w:r>
            <w:r w:rsidRPr="00CC7095">
              <w:rPr>
                <w:rFonts w:ascii="Times New Roman" w:eastAsia="Times New Roman" w:hAnsi="Times New Roman"/>
                <w:color w:val="000000"/>
                <w:lang w:eastAsia="ru-RU"/>
              </w:rPr>
              <w:t>ВР. классные руководители</w:t>
            </w:r>
          </w:p>
        </w:tc>
      </w:tr>
      <w:tr w:rsidR="009E7BE2" w:rsidRPr="00C946C4" w14:paraId="3256CC47"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264ADD9E"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Всероссийские классные часы «Шоу профессий»</w:t>
            </w:r>
          </w:p>
        </w:tc>
        <w:tc>
          <w:tcPr>
            <w:tcW w:w="2126" w:type="dxa"/>
            <w:gridSpan w:val="2"/>
            <w:tcBorders>
              <w:top w:val="single" w:sz="4" w:space="0" w:color="auto"/>
              <w:left w:val="single" w:sz="4" w:space="0" w:color="auto"/>
              <w:bottom w:val="nil"/>
              <w:right w:val="nil"/>
            </w:tcBorders>
            <w:shd w:val="clear" w:color="auto" w:fill="FFFFFF"/>
            <w:vAlign w:val="bottom"/>
          </w:tcPr>
          <w:p w14:paraId="2124CD18"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1BDCCB44"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06EB65D"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w:t>
            </w:r>
          </w:p>
        </w:tc>
      </w:tr>
      <w:tr w:rsidR="009E7BE2" w:rsidRPr="00C946C4" w14:paraId="21FB6189" w14:textId="77777777" w:rsidTr="00AF79B8">
        <w:trPr>
          <w:gridAfter w:val="1"/>
          <w:wAfter w:w="125" w:type="dxa"/>
          <w:trHeight w:val="429"/>
        </w:trPr>
        <w:tc>
          <w:tcPr>
            <w:tcW w:w="6658" w:type="dxa"/>
            <w:tcBorders>
              <w:top w:val="single" w:sz="4" w:space="0" w:color="auto"/>
              <w:left w:val="single" w:sz="4" w:space="0" w:color="auto"/>
              <w:bottom w:val="nil"/>
              <w:right w:val="nil"/>
            </w:tcBorders>
            <w:shd w:val="clear" w:color="auto" w:fill="FFFFFF"/>
            <w:vAlign w:val="bottom"/>
          </w:tcPr>
          <w:p w14:paraId="46E78600"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 xml:space="preserve">Родительские собрания по вопросам </w:t>
            </w:r>
            <w:proofErr w:type="spellStart"/>
            <w:r w:rsidRPr="00CC7095">
              <w:rPr>
                <w:rFonts w:ascii="Times New Roman" w:eastAsia="Times New Roman" w:hAnsi="Times New Roman"/>
                <w:color w:val="000000"/>
                <w:lang w:eastAsia="ru-RU"/>
              </w:rPr>
              <w:t>профилизации</w:t>
            </w:r>
            <w:proofErr w:type="spellEnd"/>
          </w:p>
        </w:tc>
        <w:tc>
          <w:tcPr>
            <w:tcW w:w="2126" w:type="dxa"/>
            <w:gridSpan w:val="2"/>
            <w:tcBorders>
              <w:top w:val="single" w:sz="4" w:space="0" w:color="auto"/>
              <w:left w:val="single" w:sz="4" w:space="0" w:color="auto"/>
              <w:bottom w:val="nil"/>
              <w:right w:val="nil"/>
            </w:tcBorders>
            <w:shd w:val="clear" w:color="auto" w:fill="FFFFFF"/>
            <w:vAlign w:val="bottom"/>
          </w:tcPr>
          <w:p w14:paraId="3B0C9AE9"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 xml:space="preserve">4 </w:t>
            </w:r>
            <w:proofErr w:type="spellStart"/>
            <w:r w:rsidRPr="00CC7095">
              <w:rPr>
                <w:rFonts w:ascii="Times New Roman" w:eastAsia="Times New Roman" w:hAnsi="Times New Roman"/>
                <w:color w:val="000000"/>
                <w:lang w:eastAsia="ru-RU"/>
              </w:rPr>
              <w:t>кл</w:t>
            </w:r>
            <w:proofErr w:type="spellEnd"/>
            <w:r>
              <w:rPr>
                <w:rFonts w:ascii="Times New Roman" w:eastAsia="Times New Roman" w:hAnsi="Times New Roman"/>
                <w:color w:val="000000"/>
                <w:lang w:eastAsia="ru-RU"/>
              </w:rPr>
              <w:t>.</w:t>
            </w:r>
          </w:p>
        </w:tc>
        <w:tc>
          <w:tcPr>
            <w:tcW w:w="2268" w:type="dxa"/>
            <w:tcBorders>
              <w:top w:val="single" w:sz="4" w:space="0" w:color="auto"/>
              <w:left w:val="single" w:sz="4" w:space="0" w:color="auto"/>
              <w:bottom w:val="nil"/>
              <w:right w:val="nil"/>
            </w:tcBorders>
            <w:shd w:val="clear" w:color="auto" w:fill="FFFFFF"/>
            <w:vAlign w:val="bottom"/>
          </w:tcPr>
          <w:p w14:paraId="6D9FA3D3"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май</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05CC4EC"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w:t>
            </w:r>
          </w:p>
        </w:tc>
      </w:tr>
      <w:tr w:rsidR="009E7BE2" w:rsidRPr="00C946C4" w14:paraId="128E8B44" w14:textId="77777777" w:rsidTr="00AF79B8">
        <w:trPr>
          <w:gridAfter w:val="1"/>
          <w:wAfter w:w="125" w:type="dxa"/>
        </w:trPr>
        <w:tc>
          <w:tcPr>
            <w:tcW w:w="14560" w:type="dxa"/>
            <w:gridSpan w:val="5"/>
            <w:tcBorders>
              <w:top w:val="single" w:sz="4" w:space="0" w:color="auto"/>
              <w:left w:val="single" w:sz="4" w:space="0" w:color="auto"/>
              <w:bottom w:val="nil"/>
              <w:right w:val="single" w:sz="4" w:space="0" w:color="auto"/>
            </w:tcBorders>
            <w:shd w:val="clear" w:color="auto" w:fill="C5E0B3" w:themeFill="accent6" w:themeFillTint="66"/>
            <w:vAlign w:val="bottom"/>
          </w:tcPr>
          <w:p w14:paraId="43D98967" w14:textId="77777777" w:rsidR="009E7BE2" w:rsidRDefault="009E7BE2" w:rsidP="00AF79B8">
            <w:pPr>
              <w:spacing w:line="240" w:lineRule="exact"/>
              <w:jc w:val="center"/>
              <w:rPr>
                <w:rFonts w:ascii="Times New Roman" w:eastAsia="Times New Roman" w:hAnsi="Times New Roman"/>
                <w:b/>
                <w:bCs/>
                <w:color w:val="000000"/>
                <w:sz w:val="32"/>
                <w:szCs w:val="32"/>
                <w:lang w:eastAsia="ru-RU"/>
              </w:rPr>
            </w:pPr>
          </w:p>
          <w:p w14:paraId="0B791CF2" w14:textId="77777777" w:rsidR="009E7BE2" w:rsidRDefault="009E7BE2" w:rsidP="00AF79B8">
            <w:pPr>
              <w:spacing w:line="240" w:lineRule="auto"/>
              <w:jc w:val="center"/>
              <w:rPr>
                <w:rFonts w:ascii="Times New Roman" w:eastAsia="Times New Roman" w:hAnsi="Times New Roman"/>
                <w:b/>
                <w:bCs/>
                <w:color w:val="000000"/>
                <w:sz w:val="32"/>
                <w:szCs w:val="32"/>
                <w:lang w:eastAsia="ru-RU"/>
              </w:rPr>
            </w:pPr>
            <w:r w:rsidRPr="00E408CA">
              <w:rPr>
                <w:rFonts w:ascii="Times New Roman" w:eastAsia="Times New Roman" w:hAnsi="Times New Roman"/>
                <w:b/>
                <w:bCs/>
                <w:color w:val="000000"/>
                <w:sz w:val="32"/>
                <w:szCs w:val="32"/>
                <w:lang w:eastAsia="ru-RU"/>
              </w:rPr>
              <w:t>Работа с родителями</w:t>
            </w:r>
          </w:p>
          <w:p w14:paraId="4058324D" w14:textId="77777777" w:rsidR="009E7BE2" w:rsidRPr="00E408CA" w:rsidRDefault="009E7BE2" w:rsidP="00AF79B8">
            <w:pPr>
              <w:spacing w:line="240" w:lineRule="exact"/>
              <w:jc w:val="center"/>
              <w:rPr>
                <w:rFonts w:ascii="Times New Roman" w:eastAsia="Times New Roman" w:hAnsi="Times New Roman"/>
                <w:sz w:val="32"/>
                <w:szCs w:val="32"/>
                <w:lang w:eastAsia="ru-RU"/>
              </w:rPr>
            </w:pPr>
          </w:p>
        </w:tc>
      </w:tr>
      <w:tr w:rsidR="009E7BE2" w:rsidRPr="00C946C4" w14:paraId="1873A692"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tcPr>
          <w:p w14:paraId="01817AA3" w14:textId="77777777" w:rsidR="009E7BE2" w:rsidRPr="00CC7095" w:rsidRDefault="009E7BE2" w:rsidP="00AF79B8">
            <w:pPr>
              <w:spacing w:line="100" w:lineRule="exact"/>
              <w:rPr>
                <w:rFonts w:ascii="Times New Roman" w:eastAsia="Times New Roman" w:hAnsi="Times New Roman"/>
                <w:lang w:eastAsia="ru-RU"/>
              </w:rPr>
            </w:pPr>
            <w:r w:rsidRPr="00CC7095">
              <w:rPr>
                <w:rFonts w:ascii="Times New Roman" w:eastAsia="Times New Roman" w:hAnsi="Times New Roman"/>
                <w:b/>
                <w:bCs/>
                <w:color w:val="000000"/>
                <w:w w:val="33"/>
                <w:sz w:val="10"/>
                <w:szCs w:val="10"/>
                <w:lang w:val="en-US"/>
              </w:rPr>
              <w:t>j</w:t>
            </w:r>
          </w:p>
          <w:p w14:paraId="5F4A64E7"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Дела, события, мероприятия</w:t>
            </w:r>
          </w:p>
        </w:tc>
        <w:tc>
          <w:tcPr>
            <w:tcW w:w="2126" w:type="dxa"/>
            <w:gridSpan w:val="2"/>
            <w:tcBorders>
              <w:top w:val="single" w:sz="4" w:space="0" w:color="auto"/>
              <w:left w:val="single" w:sz="4" w:space="0" w:color="auto"/>
              <w:bottom w:val="single" w:sz="4" w:space="0" w:color="auto"/>
              <w:right w:val="nil"/>
            </w:tcBorders>
            <w:shd w:val="clear" w:color="auto" w:fill="FFFFFF"/>
            <w:vAlign w:val="center"/>
          </w:tcPr>
          <w:p w14:paraId="440DD9C5" w14:textId="77777777" w:rsidR="009E7BE2" w:rsidRPr="00CC7095" w:rsidRDefault="009E7BE2" w:rsidP="00AF79B8">
            <w:pPr>
              <w:spacing w:line="220" w:lineRule="exact"/>
              <w:rPr>
                <w:rFonts w:ascii="Times New Roman" w:eastAsia="Times New Roman" w:hAnsi="Times New Roman"/>
                <w:lang w:eastAsia="ru-RU"/>
              </w:rPr>
            </w:pPr>
            <w:r>
              <w:rPr>
                <w:rFonts w:ascii="Times New Roman" w:eastAsia="Times New Roman" w:hAnsi="Times New Roman"/>
                <w:color w:val="000000"/>
                <w:lang w:eastAsia="ru-RU"/>
              </w:rPr>
              <w:t>К</w:t>
            </w:r>
            <w:r w:rsidRPr="00CC7095">
              <w:rPr>
                <w:rFonts w:ascii="Times New Roman" w:eastAsia="Times New Roman" w:hAnsi="Times New Roman"/>
                <w:color w:val="000000"/>
                <w:lang w:eastAsia="ru-RU"/>
              </w:rPr>
              <w:t>лассы</w:t>
            </w:r>
          </w:p>
        </w:tc>
        <w:tc>
          <w:tcPr>
            <w:tcW w:w="2268" w:type="dxa"/>
            <w:tcBorders>
              <w:top w:val="single" w:sz="4" w:space="0" w:color="auto"/>
              <w:left w:val="single" w:sz="4" w:space="0" w:color="auto"/>
              <w:bottom w:val="single" w:sz="4" w:space="0" w:color="auto"/>
              <w:right w:val="nil"/>
            </w:tcBorders>
            <w:shd w:val="clear" w:color="auto" w:fill="FFFFFF"/>
            <w:vAlign w:val="bottom"/>
          </w:tcPr>
          <w:p w14:paraId="6268366D"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Ориентировочное</w:t>
            </w:r>
          </w:p>
          <w:p w14:paraId="52FCE7F6"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время</w:t>
            </w:r>
          </w:p>
          <w:p w14:paraId="4B5BA594"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проведения</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center"/>
          </w:tcPr>
          <w:p w14:paraId="15EBF71C"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Ответственные</w:t>
            </w:r>
          </w:p>
        </w:tc>
      </w:tr>
      <w:tr w:rsidR="009E7BE2" w:rsidRPr="00C946C4" w14:paraId="18C43C4C"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27C9E7C3"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Общешкольные родительские собрания</w:t>
            </w:r>
          </w:p>
        </w:tc>
        <w:tc>
          <w:tcPr>
            <w:tcW w:w="2126" w:type="dxa"/>
            <w:gridSpan w:val="2"/>
            <w:tcBorders>
              <w:top w:val="single" w:sz="4" w:space="0" w:color="auto"/>
              <w:left w:val="single" w:sz="4" w:space="0" w:color="auto"/>
              <w:bottom w:val="nil"/>
              <w:right w:val="nil"/>
            </w:tcBorders>
            <w:shd w:val="clear" w:color="auto" w:fill="FFFFFF"/>
            <w:vAlign w:val="bottom"/>
          </w:tcPr>
          <w:p w14:paraId="07CCEA93"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5B4FCEDC"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Август, май</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1FBFB660"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Администрация</w:t>
            </w:r>
          </w:p>
        </w:tc>
      </w:tr>
      <w:tr w:rsidR="009E7BE2" w:rsidRPr="00C946C4" w14:paraId="62DED568"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3B49E4A9" w14:textId="77777777" w:rsidR="009E7BE2" w:rsidRDefault="009E7BE2" w:rsidP="00AF79B8">
            <w:pPr>
              <w:spacing w:line="240" w:lineRule="auto"/>
              <w:rPr>
                <w:rFonts w:ascii="Times New Roman" w:eastAsia="Times New Roman" w:hAnsi="Times New Roman"/>
                <w:color w:val="000000"/>
                <w:lang w:eastAsia="ru-RU"/>
              </w:rPr>
            </w:pPr>
            <w:r w:rsidRPr="00CC7095">
              <w:rPr>
                <w:rFonts w:ascii="Times New Roman" w:eastAsia="Times New Roman" w:hAnsi="Times New Roman"/>
                <w:color w:val="000000"/>
                <w:lang w:eastAsia="ru-RU"/>
              </w:rPr>
              <w:t>Родительские собрания</w:t>
            </w:r>
          </w:p>
          <w:p w14:paraId="1CD5F1F3" w14:textId="77777777" w:rsidR="009E7BE2" w:rsidRPr="00CC7095" w:rsidRDefault="009E7BE2" w:rsidP="00AF79B8">
            <w:pPr>
              <w:spacing w:after="160" w:line="259" w:lineRule="auto"/>
              <w:rPr>
                <w:rFonts w:ascii="Times New Roman" w:eastAsia="Times New Roman" w:hAnsi="Times New Roman"/>
                <w:lang w:eastAsia="ru-RU"/>
              </w:rPr>
            </w:pPr>
            <w:bookmarkStart w:id="1" w:name="_Hlk79603096"/>
            <w:r w:rsidRPr="005607FF">
              <w:rPr>
                <w:rFonts w:ascii="Times New Roman" w:eastAsiaTheme="minorHAnsi" w:hAnsi="Times New Roman"/>
                <w:b/>
                <w:bCs/>
                <w:lang w:eastAsia="ru-RU"/>
              </w:rPr>
              <w:t>«</w:t>
            </w:r>
            <w:r w:rsidRPr="005607FF">
              <w:rPr>
                <w:rFonts w:ascii="Times New Roman" w:eastAsiaTheme="minorHAnsi" w:hAnsi="Times New Roman"/>
                <w:b/>
                <w:bCs/>
              </w:rPr>
              <w:t>Содружество взрослых и детей – залог качества обучения и воспитания»</w:t>
            </w:r>
            <w:r w:rsidRPr="005607FF">
              <w:rPr>
                <w:rFonts w:ascii="Times New Roman" w:eastAsiaTheme="minorHAnsi" w:hAnsi="Times New Roman"/>
                <w:b/>
                <w:bCs/>
                <w:lang w:eastAsia="ru-RU"/>
              </w:rPr>
              <w:t>:</w:t>
            </w:r>
            <w:r w:rsidRPr="005607FF">
              <w:rPr>
                <w:rFonts w:ascii="Times New Roman" w:eastAsiaTheme="minorHAnsi" w:hAnsi="Times New Roman"/>
                <w:b/>
                <w:bCs/>
              </w:rPr>
              <w:t xml:space="preserve"> </w:t>
            </w:r>
            <w:r w:rsidRPr="005607FF">
              <w:rPr>
                <w:rFonts w:ascii="Times New Roman" w:eastAsiaTheme="minorHAnsi" w:hAnsi="Times New Roman"/>
              </w:rPr>
              <w:t>организация учебно-воспитательного процесса в 2021/2022 уч. году.</w:t>
            </w:r>
            <w:r w:rsidRPr="005607FF">
              <w:rPr>
                <w:rFonts w:ascii="Times New Roman" w:eastAsiaTheme="minorHAnsi" w:hAnsi="Times New Roman"/>
                <w:lang w:eastAsia="ru-RU"/>
              </w:rPr>
              <w:t xml:space="preserve"> </w:t>
            </w:r>
            <w:r w:rsidRPr="005607FF">
              <w:rPr>
                <w:rFonts w:ascii="Times New Roman" w:eastAsiaTheme="minorHAnsi" w:hAnsi="Times New Roman"/>
              </w:rPr>
              <w:t>Приоритетные направления деятельности ОУ в рамках реализации государственной политики в области образования и воспитания. Цифровая образовательная среда»</w:t>
            </w:r>
            <w:bookmarkEnd w:id="1"/>
          </w:p>
        </w:tc>
        <w:tc>
          <w:tcPr>
            <w:tcW w:w="2126" w:type="dxa"/>
            <w:gridSpan w:val="2"/>
            <w:tcBorders>
              <w:top w:val="single" w:sz="4" w:space="0" w:color="auto"/>
              <w:left w:val="single" w:sz="4" w:space="0" w:color="auto"/>
              <w:bottom w:val="nil"/>
              <w:right w:val="nil"/>
            </w:tcBorders>
            <w:shd w:val="clear" w:color="auto" w:fill="FFFFFF"/>
          </w:tcPr>
          <w:p w14:paraId="56AFC6DA"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b/>
                <w:bCs/>
                <w:color w:val="000000"/>
                <w:lang w:eastAsia="ru-RU"/>
              </w:rPr>
              <w:t xml:space="preserve">1 </w:t>
            </w:r>
            <w:r w:rsidRPr="00CC7095">
              <w:rPr>
                <w:rFonts w:ascii="Times New Roman" w:eastAsia="Times New Roman" w:hAnsi="Times New Roman"/>
                <w:color w:val="000000"/>
                <w:lang w:eastAsia="ru-RU"/>
              </w:rPr>
              <w:t>- 4 классы</w:t>
            </w:r>
          </w:p>
        </w:tc>
        <w:tc>
          <w:tcPr>
            <w:tcW w:w="2268" w:type="dxa"/>
            <w:tcBorders>
              <w:top w:val="single" w:sz="4" w:space="0" w:color="auto"/>
              <w:left w:val="single" w:sz="4" w:space="0" w:color="auto"/>
              <w:bottom w:val="nil"/>
              <w:right w:val="nil"/>
            </w:tcBorders>
            <w:shd w:val="clear" w:color="auto" w:fill="FFFFFF"/>
          </w:tcPr>
          <w:p w14:paraId="306C6F4A" w14:textId="77777777" w:rsidR="009E7BE2" w:rsidRPr="00CC7095" w:rsidRDefault="009E7BE2" w:rsidP="00AF79B8">
            <w:pPr>
              <w:spacing w:line="220" w:lineRule="exact"/>
              <w:rPr>
                <w:rFonts w:ascii="Times New Roman" w:eastAsia="Times New Roman" w:hAnsi="Times New Roman"/>
                <w:lang w:eastAsia="ru-RU"/>
              </w:rPr>
            </w:pPr>
            <w:r>
              <w:rPr>
                <w:rFonts w:ascii="Times New Roman" w:eastAsia="Times New Roman" w:hAnsi="Times New Roman"/>
                <w:color w:val="000000"/>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tcPr>
          <w:p w14:paraId="4AF63868"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w:t>
            </w:r>
          </w:p>
        </w:tc>
      </w:tr>
      <w:tr w:rsidR="009E7BE2" w:rsidRPr="00C946C4" w14:paraId="16C59DFE"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19ADD8A4"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Составление социального паспорта классов, школы</w:t>
            </w:r>
          </w:p>
        </w:tc>
        <w:tc>
          <w:tcPr>
            <w:tcW w:w="2126" w:type="dxa"/>
            <w:gridSpan w:val="2"/>
            <w:tcBorders>
              <w:top w:val="single" w:sz="4" w:space="0" w:color="auto"/>
              <w:left w:val="single" w:sz="4" w:space="0" w:color="auto"/>
              <w:bottom w:val="nil"/>
              <w:right w:val="nil"/>
            </w:tcBorders>
            <w:shd w:val="clear" w:color="auto" w:fill="FFFFFF"/>
          </w:tcPr>
          <w:p w14:paraId="3D5CC799"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1 - 4 классы</w:t>
            </w:r>
          </w:p>
        </w:tc>
        <w:tc>
          <w:tcPr>
            <w:tcW w:w="2268" w:type="dxa"/>
            <w:tcBorders>
              <w:top w:val="single" w:sz="4" w:space="0" w:color="auto"/>
              <w:left w:val="single" w:sz="4" w:space="0" w:color="auto"/>
              <w:bottom w:val="nil"/>
              <w:right w:val="nil"/>
            </w:tcBorders>
            <w:shd w:val="clear" w:color="auto" w:fill="FFFFFF"/>
          </w:tcPr>
          <w:p w14:paraId="2B61FF04"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9810C66"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Социальный педагог, классные руководители</w:t>
            </w:r>
          </w:p>
        </w:tc>
      </w:tr>
      <w:tr w:rsidR="009E7BE2" w:rsidRPr="00C946C4" w14:paraId="3DD1F10D"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364AD332"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Участие родителей в классных, общешкольных мероприятиях, помощь детям в конкурсах</w:t>
            </w:r>
          </w:p>
        </w:tc>
        <w:tc>
          <w:tcPr>
            <w:tcW w:w="2126" w:type="dxa"/>
            <w:gridSpan w:val="2"/>
            <w:tcBorders>
              <w:top w:val="single" w:sz="4" w:space="0" w:color="auto"/>
              <w:left w:val="single" w:sz="4" w:space="0" w:color="auto"/>
              <w:bottom w:val="nil"/>
              <w:right w:val="nil"/>
            </w:tcBorders>
            <w:shd w:val="clear" w:color="auto" w:fill="FFFFFF"/>
          </w:tcPr>
          <w:p w14:paraId="6F94E84C"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1-4 классы</w:t>
            </w:r>
          </w:p>
        </w:tc>
        <w:tc>
          <w:tcPr>
            <w:tcW w:w="2268" w:type="dxa"/>
            <w:tcBorders>
              <w:top w:val="single" w:sz="4" w:space="0" w:color="auto"/>
              <w:left w:val="single" w:sz="4" w:space="0" w:color="auto"/>
              <w:bottom w:val="nil"/>
              <w:right w:val="nil"/>
            </w:tcBorders>
            <w:shd w:val="clear" w:color="auto" w:fill="FFFFFF"/>
          </w:tcPr>
          <w:p w14:paraId="3EA0A239"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337C2CDD" w14:textId="77777777" w:rsidR="009E7BE2" w:rsidRPr="00CC7095" w:rsidRDefault="009E7BE2" w:rsidP="00AF79B8">
            <w:pPr>
              <w:spacing w:line="240" w:lineRule="auto"/>
              <w:rPr>
                <w:rFonts w:ascii="Times New Roman" w:eastAsia="Times New Roman" w:hAnsi="Times New Roman"/>
                <w:sz w:val="10"/>
                <w:szCs w:val="10"/>
                <w:lang w:eastAsia="ru-RU"/>
              </w:rPr>
            </w:pPr>
          </w:p>
        </w:tc>
      </w:tr>
      <w:tr w:rsidR="009E7BE2" w:rsidRPr="00C946C4" w14:paraId="0DF5F8E6"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3A19669A" w14:textId="77777777" w:rsidR="009E7BE2" w:rsidRPr="00CC7095" w:rsidRDefault="009E7BE2" w:rsidP="00AF79B8">
            <w:pPr>
              <w:rPr>
                <w:rFonts w:ascii="Times New Roman" w:eastAsia="Times New Roman" w:hAnsi="Times New Roman"/>
                <w:lang w:eastAsia="ru-RU"/>
              </w:rPr>
            </w:pPr>
            <w:r w:rsidRPr="00CC7095">
              <w:rPr>
                <w:rFonts w:ascii="Times New Roman" w:eastAsia="Times New Roman" w:hAnsi="Times New Roman"/>
                <w:color w:val="000000"/>
                <w:lang w:eastAsia="ru-RU"/>
              </w:rPr>
              <w:t>Родительские собрания</w:t>
            </w:r>
          </w:p>
          <w:p w14:paraId="7B81E47A" w14:textId="77777777" w:rsidR="009E7BE2" w:rsidRPr="005607FF" w:rsidRDefault="009E7BE2" w:rsidP="00AF79B8">
            <w:pPr>
              <w:jc w:val="left"/>
              <w:rPr>
                <w:rFonts w:ascii="Times New Roman" w:eastAsiaTheme="minorHAnsi" w:hAnsi="Times New Roman"/>
                <w:b/>
                <w:bCs/>
              </w:rPr>
            </w:pPr>
            <w:r w:rsidRPr="005607FF">
              <w:rPr>
                <w:rFonts w:ascii="Times New Roman" w:eastAsiaTheme="minorHAnsi" w:hAnsi="Times New Roman"/>
                <w:b/>
                <w:bCs/>
              </w:rPr>
              <w:t xml:space="preserve">Особенности задач семьи и школы в воспитании и социализации ребенка. </w:t>
            </w:r>
          </w:p>
          <w:p w14:paraId="412727E9" w14:textId="77777777" w:rsidR="009E7BE2" w:rsidRPr="005607FF" w:rsidRDefault="009E7BE2" w:rsidP="00AF79B8">
            <w:pPr>
              <w:jc w:val="left"/>
              <w:rPr>
                <w:rFonts w:ascii="Times New Roman" w:eastAsiaTheme="minorHAnsi" w:hAnsi="Times New Roman"/>
                <w:b/>
                <w:bCs/>
              </w:rPr>
            </w:pPr>
            <w:r w:rsidRPr="005607FF">
              <w:rPr>
                <w:rFonts w:ascii="Times New Roman" w:eastAsiaTheme="minorHAnsi" w:hAnsi="Times New Roman"/>
                <w:b/>
                <w:bCs/>
              </w:rPr>
              <w:t xml:space="preserve">1 </w:t>
            </w:r>
            <w:proofErr w:type="spellStart"/>
            <w:r w:rsidRPr="005607FF">
              <w:rPr>
                <w:rFonts w:ascii="Times New Roman" w:eastAsiaTheme="minorHAnsi" w:hAnsi="Times New Roman"/>
                <w:b/>
                <w:bCs/>
              </w:rPr>
              <w:t>кл</w:t>
            </w:r>
            <w:proofErr w:type="spellEnd"/>
            <w:r w:rsidRPr="005607FF">
              <w:rPr>
                <w:rFonts w:ascii="Times New Roman" w:eastAsiaTheme="minorHAnsi" w:hAnsi="Times New Roman"/>
                <w:b/>
                <w:bCs/>
              </w:rPr>
              <w:t>.</w:t>
            </w:r>
          </w:p>
          <w:p w14:paraId="1632FEC6" w14:textId="77777777" w:rsidR="009E7BE2" w:rsidRPr="005607FF" w:rsidRDefault="009E7BE2" w:rsidP="00AF79B8">
            <w:pPr>
              <w:jc w:val="left"/>
              <w:rPr>
                <w:rFonts w:ascii="Times New Roman" w:eastAsiaTheme="minorHAnsi" w:hAnsi="Times New Roman"/>
              </w:rPr>
            </w:pPr>
            <w:r w:rsidRPr="005607FF">
              <w:rPr>
                <w:rFonts w:ascii="Times New Roman" w:eastAsiaTheme="minorHAnsi" w:hAnsi="Times New Roman"/>
              </w:rPr>
              <w:t>Роль семьи и ее значение в адаптации первоклассников к условиям обучения в школе</w:t>
            </w:r>
          </w:p>
          <w:p w14:paraId="3D649F56" w14:textId="77777777" w:rsidR="009E7BE2" w:rsidRPr="005607FF" w:rsidRDefault="009E7BE2" w:rsidP="00AF79B8">
            <w:pPr>
              <w:jc w:val="left"/>
              <w:rPr>
                <w:rFonts w:ascii="Times New Roman" w:eastAsiaTheme="minorHAnsi" w:hAnsi="Times New Roman"/>
              </w:rPr>
            </w:pPr>
            <w:r w:rsidRPr="005607FF">
              <w:rPr>
                <w:rFonts w:ascii="Times New Roman" w:eastAsiaTheme="minorHAnsi" w:hAnsi="Times New Roman"/>
                <w:b/>
                <w:bCs/>
              </w:rPr>
              <w:t xml:space="preserve">2-4 </w:t>
            </w:r>
            <w:proofErr w:type="spellStart"/>
            <w:r w:rsidRPr="005607FF">
              <w:rPr>
                <w:rFonts w:ascii="Times New Roman" w:eastAsiaTheme="minorHAnsi" w:hAnsi="Times New Roman"/>
                <w:b/>
                <w:bCs/>
              </w:rPr>
              <w:t>кл</w:t>
            </w:r>
            <w:proofErr w:type="spellEnd"/>
            <w:r w:rsidRPr="005607FF">
              <w:rPr>
                <w:rFonts w:ascii="Times New Roman" w:eastAsiaTheme="minorHAnsi" w:hAnsi="Times New Roman"/>
                <w:b/>
                <w:bCs/>
              </w:rPr>
              <w:t>.</w:t>
            </w:r>
          </w:p>
          <w:p w14:paraId="584182ED" w14:textId="77777777" w:rsidR="009E7BE2" w:rsidRPr="00CC7095" w:rsidRDefault="009E7BE2" w:rsidP="00AF79B8">
            <w:pPr>
              <w:jc w:val="left"/>
              <w:rPr>
                <w:rFonts w:ascii="Times New Roman" w:eastAsia="Times New Roman" w:hAnsi="Times New Roman"/>
                <w:lang w:eastAsia="ru-RU"/>
              </w:rPr>
            </w:pPr>
            <w:r w:rsidRPr="005607FF">
              <w:rPr>
                <w:rFonts w:ascii="Times New Roman" w:eastAsiaTheme="minorHAnsi" w:hAnsi="Times New Roman"/>
              </w:rPr>
              <w:t>Отношение в семье – образец социальных отношений</w:t>
            </w:r>
          </w:p>
        </w:tc>
        <w:tc>
          <w:tcPr>
            <w:tcW w:w="2126" w:type="dxa"/>
            <w:gridSpan w:val="2"/>
            <w:tcBorders>
              <w:top w:val="single" w:sz="4" w:space="0" w:color="auto"/>
              <w:left w:val="single" w:sz="4" w:space="0" w:color="auto"/>
              <w:bottom w:val="nil"/>
              <w:right w:val="nil"/>
            </w:tcBorders>
            <w:shd w:val="clear" w:color="auto" w:fill="FFFFFF"/>
            <w:vAlign w:val="center"/>
          </w:tcPr>
          <w:p w14:paraId="6448B262" w14:textId="77777777" w:rsidR="009E7BE2" w:rsidRDefault="009E7BE2" w:rsidP="00AF79B8">
            <w:pPr>
              <w:spacing w:line="220" w:lineRule="exact"/>
              <w:rPr>
                <w:rFonts w:ascii="Times New Roman" w:eastAsia="Times New Roman" w:hAnsi="Times New Roman"/>
                <w:color w:val="000000"/>
                <w:lang w:eastAsia="ru-RU"/>
              </w:rPr>
            </w:pPr>
          </w:p>
          <w:p w14:paraId="53F05635" w14:textId="77777777" w:rsidR="009E7BE2" w:rsidRDefault="009E7BE2" w:rsidP="00AF79B8">
            <w:pPr>
              <w:spacing w:line="220" w:lineRule="exact"/>
              <w:rPr>
                <w:rFonts w:ascii="Times New Roman" w:eastAsia="Times New Roman" w:hAnsi="Times New Roman"/>
                <w:color w:val="000000"/>
                <w:lang w:eastAsia="ru-RU"/>
              </w:rPr>
            </w:pPr>
          </w:p>
          <w:p w14:paraId="46280BB7" w14:textId="77777777" w:rsidR="009E7BE2" w:rsidRDefault="009E7BE2" w:rsidP="00AF79B8">
            <w:pPr>
              <w:spacing w:line="220" w:lineRule="exact"/>
              <w:rPr>
                <w:rFonts w:ascii="Times New Roman" w:eastAsia="Times New Roman" w:hAnsi="Times New Roman"/>
                <w:color w:val="000000"/>
                <w:lang w:eastAsia="ru-RU"/>
              </w:rPr>
            </w:pPr>
          </w:p>
          <w:p w14:paraId="09564ADE" w14:textId="77777777" w:rsidR="009E7BE2" w:rsidRDefault="009E7BE2" w:rsidP="00AF79B8">
            <w:pPr>
              <w:spacing w:line="220" w:lineRule="exact"/>
              <w:rPr>
                <w:rFonts w:ascii="Times New Roman" w:eastAsia="Times New Roman" w:hAnsi="Times New Roman"/>
                <w:color w:val="000000"/>
                <w:lang w:eastAsia="ru-RU"/>
              </w:rPr>
            </w:pPr>
          </w:p>
          <w:p w14:paraId="4E82E2E4" w14:textId="77777777" w:rsidR="009E7BE2" w:rsidRDefault="009E7BE2" w:rsidP="00AF79B8">
            <w:pPr>
              <w:spacing w:line="220" w:lineRule="exact"/>
              <w:rPr>
                <w:rFonts w:ascii="Times New Roman" w:eastAsia="Times New Roman" w:hAnsi="Times New Roman"/>
                <w:color w:val="000000"/>
                <w:lang w:eastAsia="ru-RU"/>
              </w:rPr>
            </w:pPr>
          </w:p>
          <w:p w14:paraId="0E47202B" w14:textId="77777777" w:rsidR="009E7BE2" w:rsidRDefault="009E7BE2" w:rsidP="00AF79B8">
            <w:pPr>
              <w:spacing w:line="220" w:lineRule="exact"/>
              <w:rPr>
                <w:rFonts w:ascii="Times New Roman" w:eastAsia="Times New Roman" w:hAnsi="Times New Roman"/>
                <w:color w:val="000000"/>
                <w:lang w:eastAsia="ru-RU"/>
              </w:rPr>
            </w:pPr>
            <w:r w:rsidRPr="00CC7095">
              <w:rPr>
                <w:rFonts w:ascii="Times New Roman" w:eastAsia="Times New Roman" w:hAnsi="Times New Roman"/>
                <w:color w:val="000000"/>
                <w:lang w:eastAsia="ru-RU"/>
              </w:rPr>
              <w:t xml:space="preserve">1 </w:t>
            </w:r>
            <w:proofErr w:type="spellStart"/>
            <w:r w:rsidRPr="00CC7095">
              <w:rPr>
                <w:rFonts w:ascii="Times New Roman" w:eastAsia="Times New Roman" w:hAnsi="Times New Roman"/>
                <w:color w:val="000000"/>
                <w:lang w:eastAsia="ru-RU"/>
              </w:rPr>
              <w:t>кл</w:t>
            </w:r>
            <w:proofErr w:type="spellEnd"/>
          </w:p>
          <w:p w14:paraId="59A9D535" w14:textId="77777777" w:rsidR="009E7BE2" w:rsidRDefault="009E7BE2" w:rsidP="00AF79B8">
            <w:pPr>
              <w:spacing w:line="220" w:lineRule="exact"/>
              <w:rPr>
                <w:rFonts w:ascii="Times New Roman" w:eastAsia="Times New Roman" w:hAnsi="Times New Roman"/>
                <w:color w:val="000000"/>
                <w:lang w:eastAsia="ru-RU"/>
              </w:rPr>
            </w:pPr>
          </w:p>
          <w:p w14:paraId="636525F2" w14:textId="77777777" w:rsidR="009E7BE2" w:rsidRDefault="009E7BE2" w:rsidP="00AF79B8">
            <w:pPr>
              <w:spacing w:line="220" w:lineRule="exact"/>
              <w:rPr>
                <w:rFonts w:ascii="Times New Roman" w:eastAsia="Times New Roman" w:hAnsi="Times New Roman"/>
                <w:color w:val="000000"/>
                <w:lang w:eastAsia="ru-RU"/>
              </w:rPr>
            </w:pPr>
          </w:p>
          <w:p w14:paraId="3A6DB0FF" w14:textId="77777777" w:rsidR="009E7BE2" w:rsidRPr="00CC7095" w:rsidRDefault="009E7BE2" w:rsidP="00AF79B8">
            <w:pPr>
              <w:spacing w:line="220" w:lineRule="exact"/>
              <w:rPr>
                <w:rFonts w:ascii="Times New Roman" w:eastAsia="Times New Roman" w:hAnsi="Times New Roman"/>
                <w:lang w:eastAsia="ru-RU"/>
              </w:rPr>
            </w:pPr>
          </w:p>
          <w:p w14:paraId="1D2BF8B0"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 xml:space="preserve">2-4 </w:t>
            </w:r>
            <w:proofErr w:type="spellStart"/>
            <w:r w:rsidRPr="00CC7095">
              <w:rPr>
                <w:rFonts w:ascii="Times New Roman" w:eastAsia="Times New Roman" w:hAnsi="Times New Roman"/>
                <w:color w:val="000000"/>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3AF02771"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ноябрь</w:t>
            </w:r>
          </w:p>
        </w:tc>
        <w:tc>
          <w:tcPr>
            <w:tcW w:w="3508" w:type="dxa"/>
            <w:tcBorders>
              <w:top w:val="single" w:sz="4" w:space="0" w:color="auto"/>
              <w:left w:val="single" w:sz="4" w:space="0" w:color="auto"/>
              <w:bottom w:val="nil"/>
              <w:right w:val="single" w:sz="4" w:space="0" w:color="auto"/>
            </w:tcBorders>
            <w:shd w:val="clear" w:color="auto" w:fill="FFFFFF"/>
          </w:tcPr>
          <w:p w14:paraId="2A25FA09"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w:t>
            </w:r>
          </w:p>
        </w:tc>
      </w:tr>
      <w:tr w:rsidR="009E7BE2" w:rsidRPr="00C946C4" w14:paraId="07C1EC4C"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305A49ED"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Родительские собрания</w:t>
            </w:r>
          </w:p>
          <w:p w14:paraId="12D2CFAF" w14:textId="77777777" w:rsidR="009E7BE2" w:rsidRPr="008557A7" w:rsidRDefault="009E7BE2" w:rsidP="00AF79B8">
            <w:pPr>
              <w:jc w:val="left"/>
              <w:rPr>
                <w:rFonts w:ascii="Times New Roman" w:eastAsiaTheme="minorHAnsi" w:hAnsi="Times New Roman"/>
                <w:b/>
                <w:bCs/>
              </w:rPr>
            </w:pPr>
            <w:r w:rsidRPr="008557A7">
              <w:rPr>
                <w:rFonts w:ascii="Times New Roman" w:eastAsiaTheme="minorHAnsi" w:hAnsi="Times New Roman"/>
                <w:b/>
                <w:bCs/>
              </w:rPr>
              <w:t>Социально-психологическое сопровождение образовательного процесса. Актуальные проблемы профилактики негативных проявлений среди обучающихся</w:t>
            </w:r>
          </w:p>
          <w:p w14:paraId="3C762419" w14:textId="77777777" w:rsidR="009E7BE2" w:rsidRPr="00CC7095" w:rsidRDefault="009E7BE2" w:rsidP="00AF79B8">
            <w:pPr>
              <w:jc w:val="left"/>
              <w:rPr>
                <w:rFonts w:ascii="Times New Roman" w:eastAsia="Times New Roman" w:hAnsi="Times New Roman"/>
                <w:lang w:eastAsia="ru-RU"/>
              </w:rPr>
            </w:pPr>
            <w:r w:rsidRPr="008557A7">
              <w:rPr>
                <w:rFonts w:ascii="Times New Roman" w:eastAsiaTheme="minorHAnsi" w:hAnsi="Times New Roman"/>
              </w:rPr>
              <w:t>Есть такая профессия – ученик. Стимулирование ответственного отношения к учебе.</w:t>
            </w:r>
          </w:p>
        </w:tc>
        <w:tc>
          <w:tcPr>
            <w:tcW w:w="2126" w:type="dxa"/>
            <w:gridSpan w:val="2"/>
            <w:tcBorders>
              <w:top w:val="single" w:sz="4" w:space="0" w:color="auto"/>
              <w:left w:val="single" w:sz="4" w:space="0" w:color="auto"/>
              <w:bottom w:val="nil"/>
              <w:right w:val="nil"/>
            </w:tcBorders>
            <w:shd w:val="clear" w:color="auto" w:fill="FFFFFF"/>
          </w:tcPr>
          <w:p w14:paraId="1B539D6A" w14:textId="77777777" w:rsidR="009E7BE2" w:rsidRDefault="009E7BE2" w:rsidP="00AF79B8">
            <w:pPr>
              <w:spacing w:line="220" w:lineRule="exact"/>
              <w:rPr>
                <w:rFonts w:ascii="Times New Roman" w:eastAsia="Times New Roman" w:hAnsi="Times New Roman"/>
                <w:color w:val="000000"/>
                <w:lang w:eastAsia="ru-RU"/>
              </w:rPr>
            </w:pPr>
          </w:p>
          <w:p w14:paraId="71CAA62D" w14:textId="77777777" w:rsidR="009E7BE2" w:rsidRDefault="009E7BE2" w:rsidP="00AF79B8">
            <w:pPr>
              <w:spacing w:line="220" w:lineRule="exact"/>
              <w:rPr>
                <w:rFonts w:ascii="Times New Roman" w:eastAsia="Times New Roman" w:hAnsi="Times New Roman"/>
                <w:color w:val="000000"/>
                <w:lang w:eastAsia="ru-RU"/>
              </w:rPr>
            </w:pPr>
          </w:p>
          <w:p w14:paraId="0655EECF" w14:textId="77777777" w:rsidR="009E7BE2" w:rsidRDefault="009E7BE2" w:rsidP="00AF79B8">
            <w:pPr>
              <w:spacing w:line="220" w:lineRule="exact"/>
              <w:rPr>
                <w:rFonts w:ascii="Times New Roman" w:eastAsia="Times New Roman" w:hAnsi="Times New Roman"/>
                <w:color w:val="000000"/>
                <w:lang w:eastAsia="ru-RU"/>
              </w:rPr>
            </w:pPr>
          </w:p>
          <w:p w14:paraId="29B72263" w14:textId="77777777" w:rsidR="009E7BE2" w:rsidRDefault="009E7BE2" w:rsidP="00AF79B8">
            <w:pPr>
              <w:spacing w:line="220" w:lineRule="exact"/>
              <w:rPr>
                <w:rFonts w:ascii="Times New Roman" w:eastAsia="Times New Roman" w:hAnsi="Times New Roman"/>
                <w:color w:val="000000"/>
                <w:lang w:eastAsia="ru-RU"/>
              </w:rPr>
            </w:pPr>
          </w:p>
          <w:p w14:paraId="71AF09BA" w14:textId="77777777" w:rsidR="009E7BE2" w:rsidRPr="00CC7095" w:rsidRDefault="009E7BE2" w:rsidP="00AF79B8">
            <w:pPr>
              <w:spacing w:line="220" w:lineRule="exact"/>
              <w:rPr>
                <w:rFonts w:ascii="Times New Roman" w:eastAsia="Times New Roman" w:hAnsi="Times New Roman"/>
                <w:lang w:eastAsia="ru-RU"/>
              </w:rPr>
            </w:pPr>
            <w:r>
              <w:rPr>
                <w:rFonts w:ascii="Times New Roman" w:eastAsia="Times New Roman" w:hAnsi="Times New Roman"/>
                <w:color w:val="000000"/>
                <w:lang w:eastAsia="ru-RU"/>
              </w:rPr>
              <w:t>1-</w:t>
            </w:r>
            <w:r w:rsidRPr="00D0156F">
              <w:rPr>
                <w:rFonts w:ascii="Times New Roman" w:eastAsia="Times New Roman" w:hAnsi="Times New Roman"/>
                <w:color w:val="000000"/>
                <w:lang w:eastAsia="ru-RU"/>
              </w:rPr>
              <w:t xml:space="preserve">4 </w:t>
            </w:r>
            <w:proofErr w:type="spellStart"/>
            <w:r w:rsidRPr="00D0156F">
              <w:rPr>
                <w:rFonts w:ascii="Times New Roman" w:eastAsia="Times New Roman" w:hAnsi="Times New Roman"/>
                <w:color w:val="000000"/>
                <w:lang w:eastAsia="ru-RU"/>
              </w:rPr>
              <w:t>кл</w:t>
            </w:r>
            <w:proofErr w:type="spellEnd"/>
            <w:r w:rsidRPr="00CC7095">
              <w:rPr>
                <w:rFonts w:ascii="Times New Roman" w:eastAsia="Times New Roman" w:hAnsi="Times New Roman"/>
                <w:b/>
                <w:bCs/>
                <w:color w:val="000000"/>
                <w:lang w:eastAsia="ru-RU"/>
              </w:rPr>
              <w:t>.</w:t>
            </w:r>
          </w:p>
        </w:tc>
        <w:tc>
          <w:tcPr>
            <w:tcW w:w="2268" w:type="dxa"/>
            <w:tcBorders>
              <w:top w:val="single" w:sz="4" w:space="0" w:color="auto"/>
              <w:left w:val="single" w:sz="4" w:space="0" w:color="auto"/>
              <w:bottom w:val="nil"/>
              <w:right w:val="nil"/>
            </w:tcBorders>
            <w:shd w:val="clear" w:color="auto" w:fill="FFFFFF"/>
          </w:tcPr>
          <w:p w14:paraId="631515A3"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январь</w:t>
            </w:r>
          </w:p>
        </w:tc>
        <w:tc>
          <w:tcPr>
            <w:tcW w:w="3508" w:type="dxa"/>
            <w:tcBorders>
              <w:top w:val="single" w:sz="4" w:space="0" w:color="auto"/>
              <w:left w:val="single" w:sz="4" w:space="0" w:color="auto"/>
              <w:bottom w:val="nil"/>
              <w:right w:val="single" w:sz="4" w:space="0" w:color="auto"/>
            </w:tcBorders>
            <w:shd w:val="clear" w:color="auto" w:fill="FFFFFF"/>
          </w:tcPr>
          <w:p w14:paraId="3AEBEBCD"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w:t>
            </w:r>
          </w:p>
        </w:tc>
      </w:tr>
      <w:tr w:rsidR="009E7BE2" w:rsidRPr="00C946C4" w14:paraId="5ABB9956"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3592C466"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lastRenderedPageBreak/>
              <w:t>Посещение неблагополучных семей, семей детей с девиантным поведением с целью изучения домашних условий.</w:t>
            </w:r>
          </w:p>
        </w:tc>
        <w:tc>
          <w:tcPr>
            <w:tcW w:w="2126" w:type="dxa"/>
            <w:gridSpan w:val="2"/>
            <w:tcBorders>
              <w:top w:val="single" w:sz="4" w:space="0" w:color="auto"/>
              <w:left w:val="single" w:sz="4" w:space="0" w:color="auto"/>
              <w:bottom w:val="nil"/>
              <w:right w:val="nil"/>
            </w:tcBorders>
            <w:shd w:val="clear" w:color="auto" w:fill="FFFFFF"/>
          </w:tcPr>
          <w:p w14:paraId="5A855E03"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49747494"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ноябрь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13A9234A"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Социальный педагог, психолог, классные руководители</w:t>
            </w:r>
          </w:p>
        </w:tc>
      </w:tr>
      <w:tr w:rsidR="009E7BE2" w:rsidRPr="00C946C4" w14:paraId="4437FE97"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69F64EB5" w14:textId="77777777" w:rsidR="009E7BE2" w:rsidRPr="008557A7" w:rsidRDefault="009E7BE2" w:rsidP="00AF79B8">
            <w:pPr>
              <w:rPr>
                <w:rFonts w:ascii="Times New Roman" w:eastAsia="Times New Roman" w:hAnsi="Times New Roman"/>
                <w:color w:val="000000"/>
                <w:lang w:eastAsia="ru-RU"/>
              </w:rPr>
            </w:pPr>
            <w:r w:rsidRPr="008557A7">
              <w:rPr>
                <w:rFonts w:ascii="Times New Roman" w:eastAsia="Times New Roman" w:hAnsi="Times New Roman"/>
                <w:color w:val="000000"/>
                <w:lang w:eastAsia="ru-RU"/>
              </w:rPr>
              <w:t xml:space="preserve">Родительские собрания </w:t>
            </w:r>
          </w:p>
          <w:p w14:paraId="2936671F" w14:textId="77777777" w:rsidR="009E7BE2" w:rsidRPr="008557A7" w:rsidRDefault="009E7BE2" w:rsidP="00AF79B8">
            <w:pPr>
              <w:jc w:val="left"/>
              <w:rPr>
                <w:rFonts w:ascii="Times New Roman" w:eastAsiaTheme="minorHAnsi" w:hAnsi="Times New Roman"/>
                <w:b/>
                <w:bCs/>
                <w:shd w:val="clear" w:color="auto" w:fill="FFFFFF"/>
              </w:rPr>
            </w:pPr>
            <w:r w:rsidRPr="008557A7">
              <w:rPr>
                <w:rFonts w:ascii="Times New Roman" w:eastAsiaTheme="minorHAnsi" w:hAnsi="Times New Roman"/>
                <w:b/>
                <w:bCs/>
              </w:rPr>
              <w:t xml:space="preserve">Влияние внутрисемейных отношений на эмоциональное состояние, здоровье, интеллект ребенка. </w:t>
            </w:r>
          </w:p>
          <w:p w14:paraId="271EE349" w14:textId="77777777" w:rsidR="009E7BE2" w:rsidRPr="008557A7" w:rsidRDefault="009E7BE2" w:rsidP="00AF79B8">
            <w:pPr>
              <w:suppressLineNumbers/>
              <w:suppressAutoHyphens/>
              <w:snapToGrid w:val="0"/>
              <w:ind w:left="80"/>
              <w:rPr>
                <w:rFonts w:ascii="Times New Roman" w:eastAsia="Times New Roman" w:hAnsi="Times New Roman"/>
                <w:b/>
                <w:bCs/>
                <w:lang w:eastAsia="zh-CN"/>
              </w:rPr>
            </w:pPr>
            <w:r w:rsidRPr="008557A7">
              <w:rPr>
                <w:rFonts w:ascii="Times New Roman" w:eastAsia="Times New Roman" w:hAnsi="Times New Roman"/>
                <w:b/>
                <w:bCs/>
                <w:lang w:eastAsia="zh-CN"/>
              </w:rPr>
              <w:t xml:space="preserve">1-4 </w:t>
            </w:r>
            <w:proofErr w:type="spellStart"/>
            <w:r w:rsidRPr="008557A7">
              <w:rPr>
                <w:rFonts w:ascii="Times New Roman" w:eastAsia="Times New Roman" w:hAnsi="Times New Roman"/>
                <w:b/>
                <w:bCs/>
                <w:lang w:eastAsia="zh-CN"/>
              </w:rPr>
              <w:t>кл</w:t>
            </w:r>
            <w:proofErr w:type="spellEnd"/>
            <w:r w:rsidRPr="008557A7">
              <w:rPr>
                <w:rFonts w:ascii="Times New Roman" w:eastAsia="Times New Roman" w:hAnsi="Times New Roman"/>
                <w:b/>
                <w:bCs/>
                <w:lang w:eastAsia="zh-CN"/>
              </w:rPr>
              <w:t xml:space="preserve">. </w:t>
            </w:r>
          </w:p>
          <w:p w14:paraId="670224E2" w14:textId="77777777" w:rsidR="009E7BE2" w:rsidRPr="00CC7095" w:rsidRDefault="009E7BE2" w:rsidP="00AF79B8">
            <w:pPr>
              <w:suppressLineNumbers/>
              <w:suppressAutoHyphens/>
              <w:snapToGrid w:val="0"/>
              <w:ind w:left="35"/>
              <w:rPr>
                <w:rFonts w:ascii="Times New Roman" w:eastAsia="Times New Roman" w:hAnsi="Times New Roman"/>
                <w:lang w:eastAsia="ru-RU"/>
              </w:rPr>
            </w:pPr>
            <w:r w:rsidRPr="008557A7">
              <w:rPr>
                <w:rFonts w:ascii="Times New Roman" w:eastAsia="Times New Roman" w:hAnsi="Times New Roman"/>
                <w:lang w:eastAsia="zh-CN"/>
              </w:rPr>
              <w:t>Эмоциональный мир ребенка. Его значение и пути развития.</w:t>
            </w:r>
          </w:p>
        </w:tc>
        <w:tc>
          <w:tcPr>
            <w:tcW w:w="2126" w:type="dxa"/>
            <w:gridSpan w:val="2"/>
            <w:tcBorders>
              <w:top w:val="single" w:sz="4" w:space="0" w:color="auto"/>
              <w:left w:val="single" w:sz="4" w:space="0" w:color="auto"/>
              <w:bottom w:val="nil"/>
              <w:right w:val="nil"/>
            </w:tcBorders>
            <w:shd w:val="clear" w:color="auto" w:fill="FFFFFF"/>
          </w:tcPr>
          <w:p w14:paraId="584DE93D"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FF99BA8"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апрель</w:t>
            </w:r>
          </w:p>
        </w:tc>
        <w:tc>
          <w:tcPr>
            <w:tcW w:w="3508" w:type="dxa"/>
            <w:tcBorders>
              <w:top w:val="single" w:sz="4" w:space="0" w:color="auto"/>
              <w:left w:val="single" w:sz="4" w:space="0" w:color="auto"/>
              <w:bottom w:val="nil"/>
              <w:right w:val="single" w:sz="4" w:space="0" w:color="auto"/>
            </w:tcBorders>
            <w:shd w:val="clear" w:color="auto" w:fill="FFFFFF"/>
          </w:tcPr>
          <w:p w14:paraId="65D55558"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w:t>
            </w:r>
          </w:p>
        </w:tc>
      </w:tr>
      <w:tr w:rsidR="009E7BE2" w:rsidRPr="00C946C4" w14:paraId="18ED0EFB"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332EB6BB" w14:textId="77777777" w:rsidR="009E7BE2" w:rsidRPr="008557A7" w:rsidRDefault="009E7BE2" w:rsidP="00AF79B8">
            <w:pPr>
              <w:spacing w:line="240" w:lineRule="auto"/>
              <w:rPr>
                <w:rFonts w:ascii="Times New Roman" w:eastAsia="Times New Roman" w:hAnsi="Times New Roman"/>
                <w:color w:val="000000"/>
                <w:lang w:eastAsia="ru-RU"/>
              </w:rPr>
            </w:pPr>
            <w:r w:rsidRPr="008557A7">
              <w:rPr>
                <w:rFonts w:ascii="Times New Roman" w:eastAsia="Times New Roman" w:hAnsi="Times New Roman"/>
                <w:color w:val="000000"/>
                <w:lang w:eastAsia="ru-RU"/>
              </w:rPr>
              <w:t xml:space="preserve">Родительские собрания </w:t>
            </w:r>
          </w:p>
          <w:p w14:paraId="2224EF8A" w14:textId="77777777" w:rsidR="009E7BE2" w:rsidRPr="008557A7" w:rsidRDefault="009E7BE2" w:rsidP="00AF79B8">
            <w:pPr>
              <w:spacing w:line="240" w:lineRule="auto"/>
              <w:rPr>
                <w:rFonts w:ascii="Times New Roman" w:eastAsia="Times New Roman" w:hAnsi="Times New Roman"/>
                <w:color w:val="000000"/>
                <w:lang w:eastAsia="ru-RU"/>
              </w:rPr>
            </w:pPr>
            <w:r w:rsidRPr="008557A7">
              <w:rPr>
                <w:rFonts w:ascii="Times New Roman" w:hAnsi="Times New Roman"/>
              </w:rPr>
              <w:t>«Союз семьи и школы в делах и достижениях»</w:t>
            </w:r>
          </w:p>
          <w:p w14:paraId="7E063F2C" w14:textId="77777777" w:rsidR="009E7BE2" w:rsidRPr="00CC7095" w:rsidRDefault="009E7BE2" w:rsidP="00AF79B8">
            <w:pPr>
              <w:spacing w:line="240" w:lineRule="auto"/>
              <w:rPr>
                <w:rFonts w:ascii="Times New Roman" w:eastAsia="Times New Roman" w:hAnsi="Times New Roman"/>
                <w:lang w:eastAsia="ru-RU"/>
              </w:rPr>
            </w:pPr>
            <w:r w:rsidRPr="008557A7">
              <w:rPr>
                <w:rFonts w:ascii="Times New Roman" w:eastAsia="Times New Roman" w:hAnsi="Times New Roman"/>
                <w:b/>
                <w:bCs/>
                <w:color w:val="000000"/>
                <w:lang w:eastAsia="ru-RU"/>
              </w:rPr>
              <w:t>Итоги 2021/2022 учебного года. Безопасные каникулы</w:t>
            </w:r>
          </w:p>
        </w:tc>
        <w:tc>
          <w:tcPr>
            <w:tcW w:w="2126" w:type="dxa"/>
            <w:gridSpan w:val="2"/>
            <w:tcBorders>
              <w:top w:val="single" w:sz="4" w:space="0" w:color="auto"/>
              <w:left w:val="single" w:sz="4" w:space="0" w:color="auto"/>
              <w:bottom w:val="nil"/>
              <w:right w:val="nil"/>
            </w:tcBorders>
            <w:shd w:val="clear" w:color="auto" w:fill="FFFFFF"/>
          </w:tcPr>
          <w:p w14:paraId="50B2641C"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66B75A04"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май</w:t>
            </w:r>
          </w:p>
        </w:tc>
        <w:tc>
          <w:tcPr>
            <w:tcW w:w="3508" w:type="dxa"/>
            <w:tcBorders>
              <w:top w:val="single" w:sz="4" w:space="0" w:color="auto"/>
              <w:left w:val="single" w:sz="4" w:space="0" w:color="auto"/>
              <w:bottom w:val="nil"/>
              <w:right w:val="single" w:sz="4" w:space="0" w:color="auto"/>
            </w:tcBorders>
            <w:shd w:val="clear" w:color="auto" w:fill="FFFFFF"/>
          </w:tcPr>
          <w:p w14:paraId="23052F1C" w14:textId="77777777" w:rsidR="009E7BE2" w:rsidRPr="00CC7095" w:rsidRDefault="009E7BE2" w:rsidP="00AF79B8">
            <w:pPr>
              <w:spacing w:line="220" w:lineRule="exact"/>
              <w:rPr>
                <w:rFonts w:ascii="Times New Roman" w:eastAsia="Times New Roman" w:hAnsi="Times New Roman"/>
                <w:lang w:eastAsia="ru-RU"/>
              </w:rPr>
            </w:pPr>
            <w:r w:rsidRPr="00CC7095">
              <w:rPr>
                <w:rFonts w:ascii="Times New Roman" w:eastAsia="Times New Roman" w:hAnsi="Times New Roman"/>
                <w:color w:val="000000"/>
                <w:lang w:eastAsia="ru-RU"/>
              </w:rPr>
              <w:t>классные руководители</w:t>
            </w:r>
          </w:p>
        </w:tc>
      </w:tr>
      <w:tr w:rsidR="009E7BE2" w:rsidRPr="00C946C4" w14:paraId="653BB08B"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tcPr>
          <w:p w14:paraId="59646370"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Дни открытых дверей</w:t>
            </w:r>
          </w:p>
        </w:tc>
        <w:tc>
          <w:tcPr>
            <w:tcW w:w="2126" w:type="dxa"/>
            <w:gridSpan w:val="2"/>
            <w:tcBorders>
              <w:top w:val="single" w:sz="4" w:space="0" w:color="auto"/>
              <w:left w:val="single" w:sz="4" w:space="0" w:color="auto"/>
              <w:bottom w:val="single" w:sz="4" w:space="0" w:color="auto"/>
              <w:right w:val="nil"/>
            </w:tcBorders>
            <w:shd w:val="clear" w:color="auto" w:fill="FFFFFF"/>
          </w:tcPr>
          <w:p w14:paraId="7B4798A0"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04B72345"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В лечение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00D0CC56" w14:textId="77777777" w:rsidR="009E7BE2" w:rsidRPr="00CC7095" w:rsidRDefault="009E7BE2" w:rsidP="00AF79B8">
            <w:pPr>
              <w:spacing w:line="240" w:lineRule="auto"/>
              <w:rPr>
                <w:rFonts w:ascii="Times New Roman" w:eastAsia="Times New Roman" w:hAnsi="Times New Roman"/>
                <w:lang w:eastAsia="ru-RU"/>
              </w:rPr>
            </w:pPr>
            <w:r w:rsidRPr="00CC7095">
              <w:rPr>
                <w:rFonts w:ascii="Times New Roman" w:eastAsia="Times New Roman" w:hAnsi="Times New Roman"/>
                <w:color w:val="000000"/>
                <w:lang w:eastAsia="ru-RU"/>
              </w:rPr>
              <w:t xml:space="preserve">директор, зам директора, </w:t>
            </w:r>
            <w:r>
              <w:rPr>
                <w:rFonts w:ascii="Times New Roman" w:eastAsia="Times New Roman" w:hAnsi="Times New Roman"/>
                <w:color w:val="000000"/>
                <w:lang w:eastAsia="ru-RU"/>
              </w:rPr>
              <w:t>учителя-предметники,</w:t>
            </w:r>
            <w:r w:rsidRPr="004B00B4">
              <w:rPr>
                <w:rFonts w:ascii="Times New Roman" w:eastAsia="Times New Roman" w:hAnsi="Times New Roman"/>
                <w:color w:val="000000"/>
                <w:lang w:eastAsia="ru-RU"/>
              </w:rPr>
              <w:t xml:space="preserve"> классные руководители</w:t>
            </w:r>
          </w:p>
        </w:tc>
      </w:tr>
      <w:tr w:rsidR="009E7BE2" w:rsidRPr="00C946C4" w14:paraId="62F5E415"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3DF0B245"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Летняя оздоровительная кампания</w:t>
            </w:r>
          </w:p>
        </w:tc>
        <w:tc>
          <w:tcPr>
            <w:tcW w:w="2126" w:type="dxa"/>
            <w:gridSpan w:val="2"/>
            <w:tcBorders>
              <w:top w:val="single" w:sz="4" w:space="0" w:color="auto"/>
              <w:left w:val="single" w:sz="4" w:space="0" w:color="auto"/>
              <w:bottom w:val="nil"/>
              <w:right w:val="nil"/>
            </w:tcBorders>
            <w:shd w:val="clear" w:color="auto" w:fill="FFFFFF"/>
          </w:tcPr>
          <w:p w14:paraId="55F3C3FA"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03B22F88"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Июнь-август</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5D6227C"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зам. директора, социальный педагог, классные руководители</w:t>
            </w:r>
          </w:p>
        </w:tc>
      </w:tr>
      <w:tr w:rsidR="009E7BE2" w:rsidRPr="00C946C4" w14:paraId="50B88232"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0E3BEF32"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Дни правовой помощи</w:t>
            </w:r>
          </w:p>
        </w:tc>
        <w:tc>
          <w:tcPr>
            <w:tcW w:w="2126" w:type="dxa"/>
            <w:gridSpan w:val="2"/>
            <w:tcBorders>
              <w:top w:val="single" w:sz="4" w:space="0" w:color="auto"/>
              <w:left w:val="single" w:sz="4" w:space="0" w:color="auto"/>
              <w:bottom w:val="nil"/>
              <w:right w:val="nil"/>
            </w:tcBorders>
            <w:shd w:val="clear" w:color="auto" w:fill="FFFFFF"/>
          </w:tcPr>
          <w:p w14:paraId="2C54046B"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2E3A39A4"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AC207F9"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директор, зам. директора, социальный педагог, классные руководители, учителя права</w:t>
            </w:r>
          </w:p>
        </w:tc>
      </w:tr>
      <w:tr w:rsidR="009E7BE2" w:rsidRPr="00C946C4" w14:paraId="62B95E3F"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51678E7B"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Акция «Сообщи, где торгуют смертью»</w:t>
            </w:r>
          </w:p>
        </w:tc>
        <w:tc>
          <w:tcPr>
            <w:tcW w:w="2126" w:type="dxa"/>
            <w:gridSpan w:val="2"/>
            <w:tcBorders>
              <w:top w:val="single" w:sz="4" w:space="0" w:color="auto"/>
              <w:left w:val="single" w:sz="4" w:space="0" w:color="auto"/>
              <w:bottom w:val="nil"/>
              <w:right w:val="nil"/>
            </w:tcBorders>
            <w:shd w:val="clear" w:color="auto" w:fill="FFFFFF"/>
          </w:tcPr>
          <w:p w14:paraId="0CD1E81E"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6BC27BCC"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1F142418"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социальный педагог, классные руководители</w:t>
            </w:r>
          </w:p>
        </w:tc>
      </w:tr>
      <w:tr w:rsidR="009E7BE2" w:rsidRPr="00C946C4" w14:paraId="4340D964"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7C617332"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Родительский патруль (совместно с инспекторами ГИБДД)</w:t>
            </w:r>
          </w:p>
        </w:tc>
        <w:tc>
          <w:tcPr>
            <w:tcW w:w="2126" w:type="dxa"/>
            <w:gridSpan w:val="2"/>
            <w:tcBorders>
              <w:top w:val="single" w:sz="4" w:space="0" w:color="auto"/>
              <w:left w:val="single" w:sz="4" w:space="0" w:color="auto"/>
              <w:bottom w:val="nil"/>
              <w:right w:val="nil"/>
            </w:tcBorders>
            <w:shd w:val="clear" w:color="auto" w:fill="FFFFFF"/>
          </w:tcPr>
          <w:p w14:paraId="418D3CFA"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62690761"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В течение</w:t>
            </w:r>
          </w:p>
          <w:p w14:paraId="724CF5CB"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D7E599F"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Специалист по ОТ классные руководители</w:t>
            </w:r>
          </w:p>
        </w:tc>
      </w:tr>
      <w:tr w:rsidR="009E7BE2" w:rsidRPr="00C946C4" w14:paraId="316CB709"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29E0A6C0"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Общешкольный родительский комитет</w:t>
            </w:r>
          </w:p>
        </w:tc>
        <w:tc>
          <w:tcPr>
            <w:tcW w:w="2126" w:type="dxa"/>
            <w:gridSpan w:val="2"/>
            <w:tcBorders>
              <w:top w:val="single" w:sz="4" w:space="0" w:color="auto"/>
              <w:left w:val="single" w:sz="4" w:space="0" w:color="auto"/>
              <w:bottom w:val="nil"/>
              <w:right w:val="nil"/>
            </w:tcBorders>
            <w:shd w:val="clear" w:color="auto" w:fill="FFFFFF"/>
            <w:vAlign w:val="bottom"/>
          </w:tcPr>
          <w:p w14:paraId="2A69C9ED" w14:textId="77777777" w:rsidR="009E7BE2" w:rsidRPr="0076215D" w:rsidRDefault="009E7BE2" w:rsidP="00AF79B8">
            <w:pPr>
              <w:spacing w:line="240" w:lineRule="auto"/>
              <w:rPr>
                <w:rFonts w:ascii="Times New Roman" w:eastAsia="Times New Roman" w:hAnsi="Times New Roman"/>
                <w:lang w:eastAsia="ru-RU"/>
              </w:rPr>
            </w:pPr>
            <w:r w:rsidRPr="0076215D">
              <w:rPr>
                <w:rFonts w:ascii="Times New Roman" w:eastAsia="Times New Roman" w:hAnsi="Times New Roman"/>
                <w:color w:val="000000"/>
                <w:spacing w:val="10"/>
                <w:lang w:eastAsia="ru-RU"/>
              </w:rPr>
              <w:t>1-11</w:t>
            </w:r>
          </w:p>
        </w:tc>
        <w:tc>
          <w:tcPr>
            <w:tcW w:w="2268" w:type="dxa"/>
            <w:tcBorders>
              <w:top w:val="single" w:sz="4" w:space="0" w:color="auto"/>
              <w:left w:val="single" w:sz="4" w:space="0" w:color="auto"/>
              <w:bottom w:val="nil"/>
              <w:right w:val="nil"/>
            </w:tcBorders>
            <w:shd w:val="clear" w:color="auto" w:fill="FFFFFF"/>
            <w:vAlign w:val="bottom"/>
          </w:tcPr>
          <w:p w14:paraId="37744916"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Не реже 2 раз в год</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324AF7B"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директор, зам. директора</w:t>
            </w:r>
          </w:p>
        </w:tc>
      </w:tr>
      <w:tr w:rsidR="009E7BE2" w:rsidRPr="00C946C4" w14:paraId="05687EE0"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32B69456"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Управляющий совет школы</w:t>
            </w:r>
          </w:p>
        </w:tc>
        <w:tc>
          <w:tcPr>
            <w:tcW w:w="2126" w:type="dxa"/>
            <w:gridSpan w:val="2"/>
            <w:tcBorders>
              <w:top w:val="single" w:sz="4" w:space="0" w:color="auto"/>
              <w:left w:val="single" w:sz="4" w:space="0" w:color="auto"/>
              <w:bottom w:val="nil"/>
              <w:right w:val="nil"/>
            </w:tcBorders>
            <w:shd w:val="clear" w:color="auto" w:fill="FFFFFF"/>
            <w:vAlign w:val="center"/>
          </w:tcPr>
          <w:p w14:paraId="21657D56" w14:textId="77777777" w:rsidR="009E7BE2" w:rsidRPr="0076215D" w:rsidRDefault="009E7BE2" w:rsidP="00AF79B8">
            <w:pPr>
              <w:spacing w:line="240" w:lineRule="auto"/>
              <w:rPr>
                <w:rFonts w:ascii="Times New Roman" w:eastAsia="Times New Roman" w:hAnsi="Times New Roman"/>
                <w:lang w:eastAsia="ru-RU"/>
              </w:rPr>
            </w:pPr>
            <w:r w:rsidRPr="0076215D">
              <w:rPr>
                <w:rFonts w:ascii="Times New Roman" w:eastAsia="Times New Roman" w:hAnsi="Times New Roman"/>
                <w:color w:val="000000"/>
                <w:spacing w:val="10"/>
                <w:lang w:eastAsia="ru-RU"/>
              </w:rPr>
              <w:t>1-11</w:t>
            </w:r>
          </w:p>
        </w:tc>
        <w:tc>
          <w:tcPr>
            <w:tcW w:w="2268" w:type="dxa"/>
            <w:tcBorders>
              <w:top w:val="single" w:sz="4" w:space="0" w:color="auto"/>
              <w:left w:val="single" w:sz="4" w:space="0" w:color="auto"/>
              <w:bottom w:val="nil"/>
              <w:right w:val="nil"/>
            </w:tcBorders>
            <w:shd w:val="clear" w:color="auto" w:fill="FFFFFF"/>
            <w:vAlign w:val="bottom"/>
          </w:tcPr>
          <w:p w14:paraId="4D861AC4"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Н</w:t>
            </w:r>
            <w:r>
              <w:rPr>
                <w:rFonts w:ascii="Times New Roman" w:eastAsia="Times New Roman" w:hAnsi="Times New Roman"/>
                <w:color w:val="000000"/>
                <w:lang w:eastAsia="ru-RU"/>
              </w:rPr>
              <w:t>е</w:t>
            </w:r>
            <w:r w:rsidRPr="004B00B4">
              <w:rPr>
                <w:rFonts w:ascii="Times New Roman" w:eastAsia="Times New Roman" w:hAnsi="Times New Roman"/>
                <w:color w:val="000000"/>
                <w:lang w:eastAsia="ru-RU"/>
              </w:rPr>
              <w:t xml:space="preserve"> реже 2 раз в год</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CBDB8D5"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директор, зам. директора</w:t>
            </w:r>
          </w:p>
        </w:tc>
      </w:tr>
      <w:tr w:rsidR="009E7BE2" w:rsidRPr="00C946C4" w14:paraId="3CF2C8BE"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14D81365"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Представление информации родителям (законным представителям) учащихся через официальный сайт образовательной организации</w:t>
            </w:r>
          </w:p>
        </w:tc>
        <w:tc>
          <w:tcPr>
            <w:tcW w:w="2126" w:type="dxa"/>
            <w:gridSpan w:val="2"/>
            <w:tcBorders>
              <w:top w:val="single" w:sz="4" w:space="0" w:color="auto"/>
              <w:left w:val="single" w:sz="4" w:space="0" w:color="auto"/>
              <w:bottom w:val="nil"/>
              <w:right w:val="nil"/>
            </w:tcBorders>
            <w:shd w:val="clear" w:color="auto" w:fill="FFFFFF"/>
          </w:tcPr>
          <w:p w14:paraId="406CD020"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29792B93"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в течение учебного года (по мере необходимости)</w:t>
            </w:r>
          </w:p>
        </w:tc>
        <w:tc>
          <w:tcPr>
            <w:tcW w:w="3508" w:type="dxa"/>
            <w:tcBorders>
              <w:top w:val="single" w:sz="4" w:space="0" w:color="auto"/>
              <w:left w:val="single" w:sz="4" w:space="0" w:color="auto"/>
              <w:bottom w:val="nil"/>
              <w:right w:val="single" w:sz="4" w:space="0" w:color="auto"/>
            </w:tcBorders>
            <w:shd w:val="clear" w:color="auto" w:fill="FFFFFF"/>
          </w:tcPr>
          <w:p w14:paraId="288978FA"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директор, зам. директора</w:t>
            </w:r>
          </w:p>
        </w:tc>
      </w:tr>
      <w:tr w:rsidR="009E7BE2" w:rsidRPr="00C946C4" w14:paraId="3ECC1F65"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490BE429"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Проведение индивидуальных консультаций с родителями (законными представителями) обучающихся</w:t>
            </w:r>
          </w:p>
        </w:tc>
        <w:tc>
          <w:tcPr>
            <w:tcW w:w="2126" w:type="dxa"/>
            <w:gridSpan w:val="2"/>
            <w:tcBorders>
              <w:top w:val="single" w:sz="4" w:space="0" w:color="auto"/>
              <w:left w:val="single" w:sz="4" w:space="0" w:color="auto"/>
              <w:bottom w:val="nil"/>
              <w:right w:val="nil"/>
            </w:tcBorders>
            <w:shd w:val="clear" w:color="auto" w:fill="FFFFFF"/>
          </w:tcPr>
          <w:p w14:paraId="683CC924"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7EFD5885"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в течение учебного года (по мере необходимости)</w:t>
            </w:r>
          </w:p>
        </w:tc>
        <w:tc>
          <w:tcPr>
            <w:tcW w:w="3508" w:type="dxa"/>
            <w:tcBorders>
              <w:top w:val="single" w:sz="4" w:space="0" w:color="auto"/>
              <w:left w:val="single" w:sz="4" w:space="0" w:color="auto"/>
              <w:bottom w:val="nil"/>
              <w:right w:val="single" w:sz="4" w:space="0" w:color="auto"/>
            </w:tcBorders>
            <w:shd w:val="clear" w:color="auto" w:fill="FFFFFF"/>
          </w:tcPr>
          <w:p w14:paraId="5839DC7A"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директор, зам. директора, классные руководители</w:t>
            </w:r>
          </w:p>
        </w:tc>
      </w:tr>
      <w:tr w:rsidR="009E7BE2" w:rsidRPr="00C946C4" w14:paraId="6F694971"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37DD2ED2"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Работа Совета профилактики с неблагополучными семьями учащихся по вопросам воспитания и обучения детей</w:t>
            </w:r>
          </w:p>
        </w:tc>
        <w:tc>
          <w:tcPr>
            <w:tcW w:w="2126" w:type="dxa"/>
            <w:gridSpan w:val="2"/>
            <w:tcBorders>
              <w:top w:val="single" w:sz="4" w:space="0" w:color="auto"/>
              <w:left w:val="single" w:sz="4" w:space="0" w:color="auto"/>
              <w:bottom w:val="nil"/>
              <w:right w:val="nil"/>
            </w:tcBorders>
            <w:shd w:val="clear" w:color="auto" w:fill="FFFFFF"/>
          </w:tcPr>
          <w:p w14:paraId="3B5A12EB"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0994990A"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в течение учебного года (по мере необходимости)</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4BFDC0B"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директор, члены Совета профилактики, классные руководители</w:t>
            </w:r>
          </w:p>
        </w:tc>
      </w:tr>
      <w:tr w:rsidR="009E7BE2" w:rsidRPr="00C946C4" w14:paraId="428C4C45"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35335DC7"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lastRenderedPageBreak/>
              <w:t>Участие команды ОУ в конкурсе «Семейный очаг»</w:t>
            </w:r>
          </w:p>
        </w:tc>
        <w:tc>
          <w:tcPr>
            <w:tcW w:w="2126" w:type="dxa"/>
            <w:gridSpan w:val="2"/>
            <w:tcBorders>
              <w:top w:val="single" w:sz="4" w:space="0" w:color="auto"/>
              <w:left w:val="single" w:sz="4" w:space="0" w:color="auto"/>
              <w:bottom w:val="nil"/>
              <w:right w:val="nil"/>
            </w:tcBorders>
            <w:shd w:val="clear" w:color="auto" w:fill="FFFFFF"/>
            <w:vAlign w:val="bottom"/>
          </w:tcPr>
          <w:p w14:paraId="0EA15A29"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5F0C9994"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февраль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016CB5EF"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 xml:space="preserve">зам. директора по </w:t>
            </w:r>
            <w:r>
              <w:rPr>
                <w:rFonts w:ascii="Times New Roman" w:eastAsia="Times New Roman" w:hAnsi="Times New Roman"/>
                <w:color w:val="000000"/>
                <w:lang w:eastAsia="ru-RU"/>
              </w:rPr>
              <w:t>У</w:t>
            </w:r>
            <w:r w:rsidRPr="004B00B4">
              <w:rPr>
                <w:rFonts w:ascii="Times New Roman" w:eastAsia="Times New Roman" w:hAnsi="Times New Roman"/>
                <w:color w:val="000000"/>
                <w:lang w:eastAsia="ru-RU"/>
              </w:rPr>
              <w:t>ВР</w:t>
            </w:r>
          </w:p>
        </w:tc>
      </w:tr>
      <w:tr w:rsidR="009E7BE2" w:rsidRPr="00C946C4" w14:paraId="6934E69C"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1B56C09F"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Участие родителей в независимой оценке качества образования</w:t>
            </w:r>
          </w:p>
        </w:tc>
        <w:tc>
          <w:tcPr>
            <w:tcW w:w="2126" w:type="dxa"/>
            <w:gridSpan w:val="2"/>
            <w:tcBorders>
              <w:top w:val="single" w:sz="4" w:space="0" w:color="auto"/>
              <w:left w:val="single" w:sz="4" w:space="0" w:color="auto"/>
              <w:bottom w:val="nil"/>
              <w:right w:val="nil"/>
            </w:tcBorders>
            <w:shd w:val="clear" w:color="auto" w:fill="FFFFFF"/>
            <w:vAlign w:val="bottom"/>
          </w:tcPr>
          <w:p w14:paraId="6A2852A0"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27F6AD2D"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Май</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3D5E6426"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зам. директора по УВР</w:t>
            </w:r>
          </w:p>
        </w:tc>
      </w:tr>
      <w:tr w:rsidR="009E7BE2" w:rsidRPr="00C946C4" w14:paraId="720884B8" w14:textId="77777777" w:rsidTr="00AF79B8">
        <w:trPr>
          <w:gridAfter w:val="1"/>
          <w:wAfter w:w="125" w:type="dxa"/>
        </w:trPr>
        <w:tc>
          <w:tcPr>
            <w:tcW w:w="14560" w:type="dxa"/>
            <w:gridSpan w:val="5"/>
            <w:tcBorders>
              <w:top w:val="single" w:sz="4" w:space="0" w:color="auto"/>
              <w:left w:val="single" w:sz="4" w:space="0" w:color="auto"/>
              <w:bottom w:val="nil"/>
              <w:right w:val="single" w:sz="4" w:space="0" w:color="auto"/>
            </w:tcBorders>
            <w:shd w:val="clear" w:color="auto" w:fill="C5E0B3" w:themeFill="accent6" w:themeFillTint="66"/>
            <w:vAlign w:val="bottom"/>
          </w:tcPr>
          <w:p w14:paraId="2D7FE296" w14:textId="77777777" w:rsidR="009E7BE2" w:rsidRDefault="009E7BE2" w:rsidP="00AF79B8">
            <w:pPr>
              <w:spacing w:line="240" w:lineRule="auto"/>
              <w:jc w:val="center"/>
              <w:rPr>
                <w:rFonts w:ascii="Times New Roman" w:eastAsia="Times New Roman" w:hAnsi="Times New Roman"/>
                <w:b/>
                <w:bCs/>
                <w:color w:val="000000"/>
                <w:spacing w:val="10"/>
                <w:sz w:val="32"/>
                <w:szCs w:val="32"/>
                <w:lang w:eastAsia="ru-RU"/>
              </w:rPr>
            </w:pPr>
          </w:p>
          <w:p w14:paraId="1E246E42" w14:textId="77777777" w:rsidR="009E7BE2" w:rsidRDefault="009E7BE2" w:rsidP="00AF79B8">
            <w:pPr>
              <w:spacing w:line="240" w:lineRule="auto"/>
              <w:ind w:firstLine="22"/>
              <w:jc w:val="center"/>
              <w:rPr>
                <w:rFonts w:ascii="Times New Roman" w:eastAsia="Times New Roman" w:hAnsi="Times New Roman"/>
                <w:b/>
                <w:bCs/>
                <w:color w:val="000000"/>
                <w:spacing w:val="10"/>
                <w:sz w:val="32"/>
                <w:szCs w:val="32"/>
                <w:lang w:eastAsia="ru-RU"/>
              </w:rPr>
            </w:pPr>
            <w:r w:rsidRPr="00303A41">
              <w:rPr>
                <w:rFonts w:ascii="Times New Roman" w:eastAsia="Times New Roman" w:hAnsi="Times New Roman"/>
                <w:b/>
                <w:bCs/>
                <w:color w:val="000000"/>
                <w:spacing w:val="10"/>
                <w:sz w:val="32"/>
                <w:szCs w:val="32"/>
                <w:lang w:eastAsia="ru-RU"/>
              </w:rPr>
              <w:t>Самоуправление</w:t>
            </w:r>
          </w:p>
          <w:p w14:paraId="76A6A4AD" w14:textId="77777777" w:rsidR="009E7BE2" w:rsidRPr="00303A41" w:rsidRDefault="009E7BE2" w:rsidP="00AF79B8">
            <w:pPr>
              <w:spacing w:line="240" w:lineRule="auto"/>
              <w:jc w:val="center"/>
              <w:rPr>
                <w:rFonts w:ascii="Times New Roman" w:eastAsia="Times New Roman" w:hAnsi="Times New Roman"/>
                <w:sz w:val="32"/>
                <w:szCs w:val="32"/>
                <w:lang w:eastAsia="ru-RU"/>
              </w:rPr>
            </w:pPr>
          </w:p>
        </w:tc>
      </w:tr>
      <w:tr w:rsidR="009E7BE2" w:rsidRPr="00C946C4" w14:paraId="165C229D"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center"/>
          </w:tcPr>
          <w:p w14:paraId="4BD87B0F"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Дела</w:t>
            </w:r>
            <w:r>
              <w:rPr>
                <w:rFonts w:ascii="Times New Roman" w:eastAsia="Times New Roman" w:hAnsi="Times New Roman"/>
                <w:color w:val="000000"/>
                <w:lang w:eastAsia="ru-RU"/>
              </w:rPr>
              <w:t>, события, мероприятия</w:t>
            </w:r>
          </w:p>
        </w:tc>
        <w:tc>
          <w:tcPr>
            <w:tcW w:w="2126" w:type="dxa"/>
            <w:gridSpan w:val="2"/>
            <w:tcBorders>
              <w:top w:val="single" w:sz="4" w:space="0" w:color="auto"/>
              <w:left w:val="single" w:sz="4" w:space="0" w:color="auto"/>
              <w:bottom w:val="nil"/>
              <w:right w:val="nil"/>
            </w:tcBorders>
            <w:shd w:val="clear" w:color="auto" w:fill="FFFFFF"/>
            <w:vAlign w:val="center"/>
          </w:tcPr>
          <w:p w14:paraId="4AF5BDCC"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507F22A9"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Ориентировочное</w:t>
            </w:r>
          </w:p>
          <w:p w14:paraId="38618849"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время</w:t>
            </w:r>
          </w:p>
          <w:p w14:paraId="10B618A9"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проведения</w:t>
            </w:r>
          </w:p>
        </w:tc>
        <w:tc>
          <w:tcPr>
            <w:tcW w:w="3508" w:type="dxa"/>
            <w:tcBorders>
              <w:top w:val="single" w:sz="4" w:space="0" w:color="auto"/>
              <w:left w:val="single" w:sz="4" w:space="0" w:color="auto"/>
              <w:bottom w:val="nil"/>
              <w:right w:val="single" w:sz="4" w:space="0" w:color="auto"/>
            </w:tcBorders>
            <w:shd w:val="clear" w:color="auto" w:fill="FFFFFF"/>
            <w:vAlign w:val="center"/>
          </w:tcPr>
          <w:p w14:paraId="34DCD174"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Ответственные</w:t>
            </w:r>
          </w:p>
        </w:tc>
      </w:tr>
      <w:tr w:rsidR="009E7BE2" w:rsidRPr="00C946C4" w14:paraId="2CA22BA1"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67A8A1D9" w14:textId="77777777" w:rsidR="009E7BE2" w:rsidRDefault="009E7BE2" w:rsidP="00AF79B8">
            <w:pPr>
              <w:spacing w:line="240" w:lineRule="auto"/>
              <w:rPr>
                <w:rFonts w:ascii="Times New Roman" w:eastAsia="Times New Roman" w:hAnsi="Times New Roman"/>
                <w:color w:val="000000"/>
                <w:lang w:eastAsia="ru-RU"/>
              </w:rPr>
            </w:pPr>
            <w:r w:rsidRPr="004B00B4">
              <w:rPr>
                <w:rFonts w:ascii="Times New Roman" w:eastAsia="Times New Roman" w:hAnsi="Times New Roman"/>
                <w:color w:val="000000"/>
                <w:lang w:eastAsia="ru-RU"/>
              </w:rPr>
              <w:t>Распределение обязанностей между учениками в классах</w:t>
            </w:r>
          </w:p>
          <w:p w14:paraId="4B55E03E" w14:textId="77777777" w:rsidR="009E7BE2" w:rsidRPr="004B00B4" w:rsidRDefault="009E7BE2" w:rsidP="00AF79B8">
            <w:pPr>
              <w:spacing w:line="240" w:lineRule="auto"/>
              <w:rPr>
                <w:rFonts w:ascii="Times New Roman" w:eastAsia="Times New Roman" w:hAnsi="Times New Roman"/>
                <w:lang w:eastAsia="ru-RU"/>
              </w:rPr>
            </w:pPr>
          </w:p>
        </w:tc>
        <w:tc>
          <w:tcPr>
            <w:tcW w:w="2126" w:type="dxa"/>
            <w:gridSpan w:val="2"/>
            <w:tcBorders>
              <w:top w:val="single" w:sz="4" w:space="0" w:color="auto"/>
              <w:left w:val="single" w:sz="4" w:space="0" w:color="auto"/>
              <w:bottom w:val="nil"/>
              <w:right w:val="nil"/>
            </w:tcBorders>
            <w:shd w:val="clear" w:color="auto" w:fill="FFFFFF"/>
          </w:tcPr>
          <w:p w14:paraId="38887F45"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67873E40" w14:textId="77777777" w:rsidR="009E7BE2" w:rsidRPr="004B00B4" w:rsidRDefault="009E7BE2" w:rsidP="00AF79B8">
            <w:pPr>
              <w:spacing w:line="240" w:lineRule="auto"/>
              <w:rPr>
                <w:rFonts w:ascii="Times New Roman" w:eastAsia="Times New Roman" w:hAnsi="Times New Roman"/>
                <w:sz w:val="10"/>
                <w:szCs w:val="10"/>
                <w:lang w:eastAsia="ru-RU"/>
              </w:rPr>
            </w:pPr>
          </w:p>
        </w:tc>
        <w:tc>
          <w:tcPr>
            <w:tcW w:w="3508" w:type="dxa"/>
            <w:tcBorders>
              <w:top w:val="single" w:sz="4" w:space="0" w:color="auto"/>
              <w:left w:val="single" w:sz="4" w:space="0" w:color="auto"/>
              <w:bottom w:val="nil"/>
              <w:right w:val="single" w:sz="4" w:space="0" w:color="auto"/>
            </w:tcBorders>
            <w:shd w:val="clear" w:color="auto" w:fill="FFFFFF"/>
          </w:tcPr>
          <w:p w14:paraId="4A6C0254" w14:textId="77777777" w:rsidR="009E7BE2" w:rsidRPr="004B00B4" w:rsidRDefault="009E7BE2" w:rsidP="00AF79B8">
            <w:pPr>
              <w:spacing w:line="240" w:lineRule="auto"/>
              <w:rPr>
                <w:rFonts w:ascii="Times New Roman" w:eastAsia="Times New Roman" w:hAnsi="Times New Roman"/>
                <w:lang w:eastAsia="ru-RU"/>
              </w:rPr>
            </w:pPr>
            <w:r w:rsidRPr="004B00B4">
              <w:rPr>
                <w:rFonts w:ascii="Times New Roman" w:eastAsia="Times New Roman" w:hAnsi="Times New Roman"/>
                <w:color w:val="000000"/>
                <w:lang w:eastAsia="ru-RU"/>
              </w:rPr>
              <w:t>Классные руководители</w:t>
            </w:r>
          </w:p>
        </w:tc>
      </w:tr>
      <w:tr w:rsidR="009E7BE2" w:rsidRPr="00C946C4" w14:paraId="7A3C70A8" w14:textId="77777777" w:rsidTr="00AF79B8">
        <w:trPr>
          <w:gridAfter w:val="1"/>
          <w:wAfter w:w="125" w:type="dxa"/>
        </w:trPr>
        <w:tc>
          <w:tcPr>
            <w:tcW w:w="14560" w:type="dxa"/>
            <w:gridSpan w:val="5"/>
            <w:tcBorders>
              <w:top w:val="single" w:sz="4" w:space="0" w:color="auto"/>
              <w:left w:val="single" w:sz="4" w:space="0" w:color="auto"/>
              <w:bottom w:val="nil"/>
              <w:right w:val="single" w:sz="4" w:space="0" w:color="auto"/>
            </w:tcBorders>
            <w:shd w:val="clear" w:color="auto" w:fill="C5E0B3" w:themeFill="accent6" w:themeFillTint="66"/>
          </w:tcPr>
          <w:p w14:paraId="64709488" w14:textId="77777777" w:rsidR="009E7BE2" w:rsidRDefault="009E7BE2" w:rsidP="00AF79B8">
            <w:pPr>
              <w:spacing w:line="240" w:lineRule="auto"/>
              <w:jc w:val="center"/>
              <w:rPr>
                <w:rFonts w:ascii="Times New Roman" w:eastAsia="Times New Roman" w:hAnsi="Times New Roman"/>
                <w:b/>
                <w:bCs/>
                <w:color w:val="000000"/>
                <w:sz w:val="32"/>
                <w:szCs w:val="32"/>
                <w:lang w:eastAsia="ru-RU"/>
              </w:rPr>
            </w:pPr>
          </w:p>
          <w:p w14:paraId="4DFF0577" w14:textId="77777777" w:rsidR="009E7BE2" w:rsidRPr="0076215D" w:rsidRDefault="009E7BE2" w:rsidP="00AF79B8">
            <w:pPr>
              <w:spacing w:line="240" w:lineRule="auto"/>
              <w:jc w:val="center"/>
              <w:rPr>
                <w:rFonts w:ascii="Times New Roman" w:eastAsia="Times New Roman" w:hAnsi="Times New Roman"/>
                <w:sz w:val="32"/>
                <w:szCs w:val="32"/>
                <w:lang w:eastAsia="ru-RU"/>
              </w:rPr>
            </w:pPr>
            <w:r w:rsidRPr="0076215D">
              <w:rPr>
                <w:rFonts w:ascii="Times New Roman" w:eastAsia="Times New Roman" w:hAnsi="Times New Roman"/>
                <w:b/>
                <w:bCs/>
                <w:color w:val="000000"/>
                <w:sz w:val="32"/>
                <w:szCs w:val="32"/>
                <w:lang w:eastAsia="ru-RU"/>
              </w:rPr>
              <w:t>Ключевые общешкольные дела</w:t>
            </w:r>
          </w:p>
          <w:p w14:paraId="4B817AD3" w14:textId="77777777" w:rsidR="009E7BE2" w:rsidRDefault="009E7BE2" w:rsidP="00AF79B8">
            <w:pPr>
              <w:spacing w:line="240" w:lineRule="auto"/>
              <w:jc w:val="center"/>
              <w:rPr>
                <w:rFonts w:ascii="Times New Roman" w:eastAsia="Times New Roman" w:hAnsi="Times New Roman"/>
                <w:b/>
                <w:bCs/>
                <w:i/>
                <w:iCs/>
                <w:color w:val="000000"/>
                <w:sz w:val="26"/>
                <w:szCs w:val="26"/>
                <w:lang w:eastAsia="ru-RU"/>
              </w:rPr>
            </w:pPr>
            <w:r w:rsidRPr="0076215D">
              <w:rPr>
                <w:rFonts w:ascii="Times New Roman" w:eastAsia="Times New Roman" w:hAnsi="Times New Roman"/>
                <w:b/>
                <w:bCs/>
                <w:i/>
                <w:iCs/>
                <w:color w:val="000000"/>
                <w:sz w:val="26"/>
                <w:szCs w:val="26"/>
                <w:lang w:eastAsia="ru-RU"/>
              </w:rPr>
              <w:t>(направлены на формирование чувств патриотизма и гражданственности, бережное отношение к культурному наследию и традициям многонационального народа РФ, природе, уважение к закону)</w:t>
            </w:r>
          </w:p>
          <w:p w14:paraId="4151CD44" w14:textId="77777777" w:rsidR="009E7BE2" w:rsidRPr="004B00B4" w:rsidRDefault="009E7BE2" w:rsidP="00AF79B8">
            <w:pPr>
              <w:spacing w:line="240" w:lineRule="auto"/>
              <w:jc w:val="center"/>
              <w:rPr>
                <w:rFonts w:ascii="Times New Roman" w:eastAsia="Times New Roman" w:hAnsi="Times New Roman"/>
                <w:color w:val="000000"/>
                <w:lang w:eastAsia="ru-RU"/>
              </w:rPr>
            </w:pPr>
          </w:p>
        </w:tc>
      </w:tr>
      <w:tr w:rsidR="009E7BE2" w:rsidRPr="00C946C4" w14:paraId="228A2C10" w14:textId="77777777" w:rsidTr="00AF79B8">
        <w:trPr>
          <w:gridAfter w:val="1"/>
          <w:wAfter w:w="125" w:type="dxa"/>
        </w:trPr>
        <w:tc>
          <w:tcPr>
            <w:tcW w:w="14560" w:type="dxa"/>
            <w:gridSpan w:val="5"/>
            <w:tcBorders>
              <w:top w:val="single" w:sz="4" w:space="0" w:color="auto"/>
              <w:left w:val="single" w:sz="4" w:space="0" w:color="auto"/>
              <w:bottom w:val="nil"/>
              <w:right w:val="single" w:sz="4" w:space="0" w:color="auto"/>
            </w:tcBorders>
            <w:shd w:val="clear" w:color="auto" w:fill="FFFFFF"/>
          </w:tcPr>
          <w:tbl>
            <w:tblPr>
              <w:tblW w:w="14831" w:type="dxa"/>
              <w:tblLayout w:type="fixed"/>
              <w:tblCellMar>
                <w:left w:w="0" w:type="dxa"/>
                <w:right w:w="0" w:type="dxa"/>
              </w:tblCellMar>
              <w:tblLook w:val="0000" w:firstRow="0" w:lastRow="0" w:firstColumn="0" w:lastColumn="0" w:noHBand="0" w:noVBand="0"/>
            </w:tblPr>
            <w:tblGrid>
              <w:gridCol w:w="6944"/>
              <w:gridCol w:w="2126"/>
              <w:gridCol w:w="2268"/>
              <w:gridCol w:w="3260"/>
              <w:gridCol w:w="74"/>
              <w:gridCol w:w="159"/>
            </w:tblGrid>
            <w:tr w:rsidR="009E7BE2" w:rsidRPr="004B00B4" w14:paraId="5BAAFE8F" w14:textId="77777777" w:rsidTr="0082133E">
              <w:trPr>
                <w:trHeight w:val="1123"/>
              </w:trPr>
              <w:tc>
                <w:tcPr>
                  <w:tcW w:w="6944" w:type="dxa"/>
                  <w:tcBorders>
                    <w:top w:val="single" w:sz="4" w:space="0" w:color="auto"/>
                    <w:left w:val="single" w:sz="4" w:space="0" w:color="auto"/>
                    <w:bottom w:val="nil"/>
                    <w:right w:val="nil"/>
                  </w:tcBorders>
                  <w:shd w:val="clear" w:color="auto" w:fill="FFFFFF"/>
                  <w:vAlign w:val="bottom"/>
                </w:tcPr>
                <w:p w14:paraId="7BBADDC1" w14:textId="77777777" w:rsidR="009E7BE2" w:rsidRPr="004B00B4"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4B00B4">
                    <w:rPr>
                      <w:rFonts w:ascii="Times New Roman" w:eastAsia="Times New Roman" w:hAnsi="Times New Roman"/>
                      <w:color w:val="000000"/>
                      <w:lang w:eastAsia="ru-RU"/>
                    </w:rPr>
                    <w:t>Участие в мероприятиях согласно Календарю образовательных событий, приуроченных к государственным и национальным праздникам РФ, памятным датам и событиям российской истории и культуры</w:t>
                  </w:r>
                </w:p>
              </w:tc>
              <w:tc>
                <w:tcPr>
                  <w:tcW w:w="2126" w:type="dxa"/>
                  <w:tcBorders>
                    <w:top w:val="single" w:sz="4" w:space="0" w:color="auto"/>
                    <w:left w:val="single" w:sz="4" w:space="0" w:color="auto"/>
                    <w:bottom w:val="nil"/>
                    <w:right w:val="nil"/>
                  </w:tcBorders>
                  <w:shd w:val="clear" w:color="auto" w:fill="FFFFFF"/>
                </w:tcPr>
                <w:p w14:paraId="4ADA37B7"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0983209"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tcPr>
                <w:p w14:paraId="59C452D8" w14:textId="77777777" w:rsidR="009E7BE2" w:rsidRPr="004B00B4" w:rsidRDefault="009E7BE2" w:rsidP="00AF79B8">
                  <w:pPr>
                    <w:framePr w:hSpace="180" w:wrap="around" w:vAnchor="page" w:hAnchor="margin" w:y="1231"/>
                    <w:tabs>
                      <w:tab w:val="left" w:pos="2715"/>
                    </w:tabs>
                    <w:spacing w:line="240" w:lineRule="auto"/>
                    <w:ind w:right="781"/>
                    <w:rPr>
                      <w:rFonts w:ascii="Times New Roman" w:eastAsia="Times New Roman" w:hAnsi="Times New Roman"/>
                      <w:lang w:eastAsia="ru-RU"/>
                    </w:rPr>
                  </w:pPr>
                  <w:r w:rsidRPr="004B00B4">
                    <w:rPr>
                      <w:rFonts w:ascii="Times New Roman" w:eastAsia="Times New Roman" w:hAnsi="Times New Roman"/>
                      <w:color w:val="000000"/>
                      <w:lang w:eastAsia="ru-RU"/>
                    </w:rPr>
                    <w:t xml:space="preserve">зам. директора по </w:t>
                  </w:r>
                  <w:r>
                    <w:rPr>
                      <w:rFonts w:ascii="Times New Roman" w:eastAsia="Times New Roman" w:hAnsi="Times New Roman"/>
                      <w:color w:val="000000"/>
                      <w:lang w:eastAsia="ru-RU"/>
                    </w:rPr>
                    <w:t>У</w:t>
                  </w:r>
                  <w:r w:rsidRPr="004B00B4">
                    <w:rPr>
                      <w:rFonts w:ascii="Times New Roman" w:eastAsia="Times New Roman" w:hAnsi="Times New Roman"/>
                      <w:color w:val="000000"/>
                      <w:lang w:eastAsia="ru-RU"/>
                    </w:rPr>
                    <w:t>ВР, педагог-организатор, классные руководители</w:t>
                  </w:r>
                </w:p>
              </w:tc>
            </w:tr>
            <w:tr w:rsidR="009E7BE2" w:rsidRPr="004B00B4" w14:paraId="4D180AD2" w14:textId="77777777" w:rsidTr="0082133E">
              <w:trPr>
                <w:trHeight w:val="531"/>
              </w:trPr>
              <w:tc>
                <w:tcPr>
                  <w:tcW w:w="6944" w:type="dxa"/>
                  <w:tcBorders>
                    <w:top w:val="single" w:sz="4" w:space="0" w:color="auto"/>
                    <w:left w:val="single" w:sz="4" w:space="0" w:color="auto"/>
                    <w:bottom w:val="nil"/>
                    <w:right w:val="nil"/>
                  </w:tcBorders>
                  <w:shd w:val="clear" w:color="auto" w:fill="FFFFFF"/>
                </w:tcPr>
                <w:p w14:paraId="49F4A8D6" w14:textId="77777777" w:rsidR="009E7BE2" w:rsidRPr="00B94F8B" w:rsidRDefault="009E7BE2" w:rsidP="00AF79B8">
                  <w:pPr>
                    <w:framePr w:hSpace="180" w:wrap="around" w:vAnchor="page" w:hAnchor="margin" w:y="1231"/>
                    <w:spacing w:line="240" w:lineRule="auto"/>
                    <w:ind w:right="143"/>
                    <w:jc w:val="left"/>
                    <w:rPr>
                      <w:rFonts w:ascii="Times New Roman" w:eastAsia="Times New Roman" w:hAnsi="Times New Roman"/>
                      <w:color w:val="000000"/>
                      <w:lang w:eastAsia="ru-RU"/>
                    </w:rPr>
                  </w:pPr>
                  <w:r>
                    <w:rPr>
                      <w:rFonts w:ascii="Times New Roman" w:eastAsia="Times New Roman" w:hAnsi="Times New Roman"/>
                      <w:color w:val="000000"/>
                      <w:lang w:eastAsia="ru-RU"/>
                    </w:rPr>
                    <w:t>Предметные недели</w:t>
                  </w:r>
                </w:p>
              </w:tc>
              <w:tc>
                <w:tcPr>
                  <w:tcW w:w="2126" w:type="dxa"/>
                  <w:tcBorders>
                    <w:top w:val="single" w:sz="4" w:space="0" w:color="auto"/>
                    <w:left w:val="single" w:sz="4" w:space="0" w:color="auto"/>
                    <w:bottom w:val="nil"/>
                    <w:right w:val="nil"/>
                  </w:tcBorders>
                  <w:shd w:val="clear" w:color="auto" w:fill="FFFFFF"/>
                </w:tcPr>
                <w:p w14:paraId="49FE015E" w14:textId="77777777" w:rsidR="009E7BE2" w:rsidRDefault="009E7BE2" w:rsidP="00AF79B8">
                  <w:pPr>
                    <w:framePr w:hSpace="180" w:wrap="around" w:vAnchor="page" w:hAnchor="margin" w:y="1231"/>
                    <w:spacing w:line="220" w:lineRule="exact"/>
                    <w:ind w:right="143"/>
                    <w:rPr>
                      <w:rFonts w:ascii="Times New Roman" w:eastAsia="Times New Roman" w:hAnsi="Times New Roman"/>
                      <w:color w:val="000000"/>
                      <w:lang w:eastAsia="ru-RU"/>
                    </w:rPr>
                  </w:pPr>
                  <w:r>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0875502" w14:textId="77777777" w:rsidR="009E7BE2" w:rsidRPr="00B94F8B" w:rsidRDefault="009E7BE2" w:rsidP="00AF79B8">
                  <w:pPr>
                    <w:framePr w:hSpace="180" w:wrap="around" w:vAnchor="page" w:hAnchor="margin" w:y="1231"/>
                    <w:spacing w:line="220" w:lineRule="exact"/>
                    <w:ind w:right="143"/>
                    <w:rPr>
                      <w:rFonts w:ascii="Times New Roman" w:eastAsia="Times New Roman" w:hAnsi="Times New Roman"/>
                      <w:color w:val="000000"/>
                      <w:lang w:eastAsia="ru-RU"/>
                    </w:rPr>
                  </w:pPr>
                  <w:r w:rsidRPr="00B94F8B">
                    <w:rPr>
                      <w:rFonts w:ascii="Times New Roman" w:eastAsia="Times New Roman" w:hAnsi="Times New Roman"/>
                      <w:color w:val="000000"/>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tcPr>
                <w:p w14:paraId="52D4E9BE" w14:textId="77777777" w:rsidR="009E7BE2" w:rsidRPr="00B94F8B" w:rsidRDefault="009E7BE2" w:rsidP="00AF79B8">
                  <w:pPr>
                    <w:framePr w:hSpace="180" w:wrap="around" w:vAnchor="page" w:hAnchor="margin" w:y="1231"/>
                    <w:tabs>
                      <w:tab w:val="left" w:pos="2715"/>
                    </w:tabs>
                    <w:spacing w:line="240" w:lineRule="auto"/>
                    <w:ind w:right="781"/>
                    <w:rPr>
                      <w:rFonts w:ascii="Times New Roman" w:eastAsia="Times New Roman" w:hAnsi="Times New Roman"/>
                      <w:color w:val="000000"/>
                      <w:lang w:eastAsia="ru-RU"/>
                    </w:rPr>
                  </w:pPr>
                  <w:r>
                    <w:rPr>
                      <w:rFonts w:ascii="Times New Roman" w:eastAsia="Times New Roman" w:hAnsi="Times New Roman"/>
                      <w:color w:val="000000"/>
                      <w:lang w:eastAsia="ru-RU"/>
                    </w:rPr>
                    <w:t>Учителя-предметники. Классные руководители</w:t>
                  </w:r>
                </w:p>
              </w:tc>
            </w:tr>
            <w:tr w:rsidR="009E7BE2" w:rsidRPr="004B00B4" w14:paraId="78D8D7EE" w14:textId="77777777" w:rsidTr="0082133E">
              <w:trPr>
                <w:trHeight w:val="571"/>
              </w:trPr>
              <w:tc>
                <w:tcPr>
                  <w:tcW w:w="6944" w:type="dxa"/>
                  <w:tcBorders>
                    <w:top w:val="single" w:sz="4" w:space="0" w:color="auto"/>
                    <w:left w:val="single" w:sz="4" w:space="0" w:color="auto"/>
                    <w:bottom w:val="nil"/>
                    <w:right w:val="nil"/>
                  </w:tcBorders>
                  <w:shd w:val="clear" w:color="auto" w:fill="FFFFFF"/>
                </w:tcPr>
                <w:p w14:paraId="2E63EA3D"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Торжественная линейка «День знаний»</w:t>
                  </w:r>
                </w:p>
              </w:tc>
              <w:tc>
                <w:tcPr>
                  <w:tcW w:w="2126" w:type="dxa"/>
                  <w:tcBorders>
                    <w:top w:val="single" w:sz="4" w:space="0" w:color="auto"/>
                    <w:left w:val="single" w:sz="4" w:space="0" w:color="auto"/>
                    <w:bottom w:val="nil"/>
                    <w:right w:val="nil"/>
                  </w:tcBorders>
                  <w:shd w:val="clear" w:color="auto" w:fill="FFFFFF"/>
                </w:tcPr>
                <w:p w14:paraId="4A1DF8BB"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 xml:space="preserve">1 </w:t>
                  </w:r>
                  <w:proofErr w:type="spellStart"/>
                  <w:r w:rsidRPr="004B00B4">
                    <w:rPr>
                      <w:rFonts w:ascii="Times New Roman" w:eastAsia="Times New Roman" w:hAnsi="Times New Roman"/>
                      <w:color w:val="000000"/>
                      <w:lang w:eastAsia="ru-RU"/>
                    </w:rPr>
                    <w:t>кл</w:t>
                  </w:r>
                  <w:proofErr w:type="spellEnd"/>
                  <w:r w:rsidRPr="004B00B4">
                    <w:rPr>
                      <w:rFonts w:ascii="Times New Roman" w:eastAsia="Times New Roman" w:hAnsi="Times New Roman"/>
                      <w:color w:val="000000"/>
                      <w:lang w:eastAsia="ru-RU"/>
                    </w:rPr>
                    <w:t>.</w:t>
                  </w:r>
                </w:p>
              </w:tc>
              <w:tc>
                <w:tcPr>
                  <w:tcW w:w="2268" w:type="dxa"/>
                  <w:tcBorders>
                    <w:top w:val="single" w:sz="4" w:space="0" w:color="auto"/>
                    <w:left w:val="single" w:sz="4" w:space="0" w:color="auto"/>
                    <w:bottom w:val="nil"/>
                    <w:right w:val="nil"/>
                  </w:tcBorders>
                  <w:shd w:val="clear" w:color="auto" w:fill="FFFFFF"/>
                </w:tcPr>
                <w:p w14:paraId="7ADBFE37"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01.09</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64B46D7A" w14:textId="77777777" w:rsidR="009E7BE2" w:rsidRPr="004B00B4" w:rsidRDefault="009E7BE2" w:rsidP="00AF79B8">
                  <w:pPr>
                    <w:framePr w:hSpace="180" w:wrap="around" w:vAnchor="page" w:hAnchor="margin" w:y="1231"/>
                    <w:tabs>
                      <w:tab w:val="left" w:pos="2715"/>
                    </w:tabs>
                    <w:spacing w:line="240" w:lineRule="auto"/>
                    <w:ind w:right="497"/>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264E5271" w14:textId="77777777" w:rsidTr="0082133E">
              <w:trPr>
                <w:trHeight w:val="562"/>
              </w:trPr>
              <w:tc>
                <w:tcPr>
                  <w:tcW w:w="6944" w:type="dxa"/>
                  <w:tcBorders>
                    <w:top w:val="single" w:sz="4" w:space="0" w:color="auto"/>
                    <w:left w:val="single" w:sz="4" w:space="0" w:color="auto"/>
                    <w:bottom w:val="nil"/>
                    <w:right w:val="nil"/>
                  </w:tcBorders>
                  <w:shd w:val="clear" w:color="auto" w:fill="FFFFFF"/>
                </w:tcPr>
                <w:p w14:paraId="31E0B3E8"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Проект «Окна»</w:t>
                  </w:r>
                </w:p>
              </w:tc>
              <w:tc>
                <w:tcPr>
                  <w:tcW w:w="2126" w:type="dxa"/>
                  <w:tcBorders>
                    <w:top w:val="single" w:sz="4" w:space="0" w:color="auto"/>
                    <w:left w:val="single" w:sz="4" w:space="0" w:color="auto"/>
                    <w:bottom w:val="nil"/>
                    <w:right w:val="nil"/>
                  </w:tcBorders>
                  <w:shd w:val="clear" w:color="auto" w:fill="FFFFFF"/>
                </w:tcPr>
                <w:p w14:paraId="14629B3C"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 xml:space="preserve">1-4 </w:t>
                  </w:r>
                  <w:proofErr w:type="spellStart"/>
                  <w:r w:rsidRPr="004B00B4">
                    <w:rPr>
                      <w:rFonts w:ascii="Times New Roman" w:eastAsia="Times New Roman" w:hAnsi="Times New Roman"/>
                      <w:color w:val="000000"/>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25E9F902"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1C027BA6"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144A277B" w14:textId="77777777" w:rsidTr="0082133E">
              <w:trPr>
                <w:trHeight w:val="283"/>
              </w:trPr>
              <w:tc>
                <w:tcPr>
                  <w:tcW w:w="6944" w:type="dxa"/>
                  <w:tcBorders>
                    <w:top w:val="single" w:sz="4" w:space="0" w:color="auto"/>
                    <w:left w:val="single" w:sz="4" w:space="0" w:color="auto"/>
                    <w:bottom w:val="nil"/>
                    <w:right w:val="nil"/>
                  </w:tcBorders>
                  <w:shd w:val="clear" w:color="auto" w:fill="FFFFFF"/>
                  <w:vAlign w:val="bottom"/>
                </w:tcPr>
                <w:p w14:paraId="25BD894D"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«Чистый двор - чистый город»</w:t>
                  </w:r>
                </w:p>
              </w:tc>
              <w:tc>
                <w:tcPr>
                  <w:tcW w:w="2126" w:type="dxa"/>
                  <w:tcBorders>
                    <w:top w:val="single" w:sz="4" w:space="0" w:color="auto"/>
                    <w:left w:val="single" w:sz="4" w:space="0" w:color="auto"/>
                    <w:bottom w:val="nil"/>
                    <w:right w:val="nil"/>
                  </w:tcBorders>
                  <w:shd w:val="clear" w:color="auto" w:fill="FFFFFF"/>
                  <w:vAlign w:val="bottom"/>
                </w:tcPr>
                <w:p w14:paraId="7349170D"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 xml:space="preserve">1-4 </w:t>
                  </w:r>
                  <w:proofErr w:type="spellStart"/>
                  <w:r w:rsidRPr="004B00B4">
                    <w:rPr>
                      <w:rFonts w:ascii="Times New Roman" w:eastAsia="Times New Roman" w:hAnsi="Times New Roman"/>
                      <w:color w:val="000000"/>
                      <w:lang w:eastAsia="ru-RU"/>
                    </w:rPr>
                    <w:t>кл</w:t>
                  </w:r>
                  <w:proofErr w:type="spellEnd"/>
                </w:p>
              </w:tc>
              <w:tc>
                <w:tcPr>
                  <w:tcW w:w="2268" w:type="dxa"/>
                  <w:tcBorders>
                    <w:top w:val="single" w:sz="4" w:space="0" w:color="auto"/>
                    <w:left w:val="single" w:sz="4" w:space="0" w:color="auto"/>
                    <w:bottom w:val="nil"/>
                    <w:right w:val="nil"/>
                  </w:tcBorders>
                  <w:shd w:val="clear" w:color="auto" w:fill="FFFFFF"/>
                  <w:vAlign w:val="bottom"/>
                </w:tcPr>
                <w:p w14:paraId="560643E2"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4967202D" w14:textId="77777777" w:rsidR="009E7BE2" w:rsidRPr="004B00B4" w:rsidRDefault="009E7BE2" w:rsidP="00AF79B8">
                  <w:pPr>
                    <w:framePr w:hSpace="180" w:wrap="around" w:vAnchor="page" w:hAnchor="margin" w:y="1231"/>
                    <w:tabs>
                      <w:tab w:val="left" w:pos="2857"/>
                    </w:tabs>
                    <w:spacing w:line="220" w:lineRule="exact"/>
                    <w:ind w:right="474"/>
                    <w:rPr>
                      <w:rFonts w:ascii="Times New Roman" w:eastAsia="Times New Roman" w:hAnsi="Times New Roman"/>
                      <w:lang w:eastAsia="ru-RU"/>
                    </w:rPr>
                  </w:pP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536DC516" w14:textId="77777777" w:rsidTr="0082133E">
              <w:trPr>
                <w:trHeight w:val="562"/>
              </w:trPr>
              <w:tc>
                <w:tcPr>
                  <w:tcW w:w="6944" w:type="dxa"/>
                  <w:tcBorders>
                    <w:top w:val="single" w:sz="4" w:space="0" w:color="auto"/>
                    <w:left w:val="single" w:sz="4" w:space="0" w:color="auto"/>
                    <w:bottom w:val="nil"/>
                    <w:right w:val="nil"/>
                  </w:tcBorders>
                  <w:shd w:val="clear" w:color="auto" w:fill="FFFFFF"/>
                </w:tcPr>
                <w:p w14:paraId="7BD957F2"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Дни воинской славы</w:t>
                  </w:r>
                </w:p>
              </w:tc>
              <w:tc>
                <w:tcPr>
                  <w:tcW w:w="2126" w:type="dxa"/>
                  <w:tcBorders>
                    <w:top w:val="single" w:sz="4" w:space="0" w:color="auto"/>
                    <w:left w:val="single" w:sz="4" w:space="0" w:color="auto"/>
                    <w:bottom w:val="nil"/>
                    <w:right w:val="nil"/>
                  </w:tcBorders>
                  <w:shd w:val="clear" w:color="auto" w:fill="FFFFFF"/>
                </w:tcPr>
                <w:p w14:paraId="5C0FDCF1"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 xml:space="preserve">1 -4 </w:t>
                  </w:r>
                  <w:proofErr w:type="spellStart"/>
                  <w:r w:rsidRPr="004B00B4">
                    <w:rPr>
                      <w:rFonts w:ascii="Times New Roman" w:eastAsia="Times New Roman" w:hAnsi="Times New Roman"/>
                      <w:color w:val="000000"/>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679BF778"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В течение года</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6571A257"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Педагог-организатор </w:t>
                  </w:r>
                  <w:proofErr w:type="spellStart"/>
                  <w:r w:rsidRPr="004B00B4">
                    <w:rPr>
                      <w:rFonts w:ascii="Times New Roman" w:eastAsia="Times New Roman" w:hAnsi="Times New Roman"/>
                      <w:color w:val="000000"/>
                      <w:lang w:eastAsia="ru-RU"/>
                    </w:rPr>
                    <w:t>кл</w:t>
                  </w:r>
                  <w:proofErr w:type="spellEnd"/>
                  <w:r w:rsidRPr="004B00B4">
                    <w:rPr>
                      <w:rFonts w:ascii="Times New Roman" w:eastAsia="Times New Roman" w:hAnsi="Times New Roman"/>
                      <w:color w:val="000000"/>
                      <w:lang w:eastAsia="ru-RU"/>
                    </w:rPr>
                    <w:t>. руководители</w:t>
                  </w:r>
                </w:p>
              </w:tc>
            </w:tr>
            <w:tr w:rsidR="009E7BE2" w:rsidRPr="004B00B4" w14:paraId="49F5C3A2" w14:textId="77777777" w:rsidTr="0082133E">
              <w:trPr>
                <w:trHeight w:val="562"/>
              </w:trPr>
              <w:tc>
                <w:tcPr>
                  <w:tcW w:w="6944" w:type="dxa"/>
                  <w:tcBorders>
                    <w:top w:val="single" w:sz="4" w:space="0" w:color="auto"/>
                    <w:left w:val="single" w:sz="4" w:space="0" w:color="auto"/>
                    <w:bottom w:val="nil"/>
                    <w:right w:val="nil"/>
                  </w:tcBorders>
                  <w:shd w:val="clear" w:color="auto" w:fill="FFFFFF"/>
                </w:tcPr>
                <w:p w14:paraId="352EC2E5"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День памяти жертв фашизма</w:t>
                  </w:r>
                </w:p>
              </w:tc>
              <w:tc>
                <w:tcPr>
                  <w:tcW w:w="2126" w:type="dxa"/>
                  <w:tcBorders>
                    <w:top w:val="single" w:sz="4" w:space="0" w:color="auto"/>
                    <w:left w:val="single" w:sz="4" w:space="0" w:color="auto"/>
                    <w:bottom w:val="nil"/>
                    <w:right w:val="nil"/>
                  </w:tcBorders>
                  <w:shd w:val="clear" w:color="auto" w:fill="FFFFFF"/>
                </w:tcPr>
                <w:p w14:paraId="5DF7A63A"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00B0F383"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сентябрь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1F7AA668" w14:textId="77777777" w:rsidR="009E7BE2" w:rsidRPr="004B00B4" w:rsidRDefault="009E7BE2" w:rsidP="00AF79B8">
                  <w:pPr>
                    <w:framePr w:hSpace="180" w:wrap="around" w:vAnchor="page" w:hAnchor="margin" w:y="1231"/>
                    <w:tabs>
                      <w:tab w:val="left" w:pos="2857"/>
                    </w:tabs>
                    <w:spacing w:line="220" w:lineRule="exact"/>
                    <w:ind w:right="474"/>
                    <w:rPr>
                      <w:rFonts w:ascii="Times New Roman" w:eastAsia="Times New Roman" w:hAnsi="Times New Roman"/>
                      <w:lang w:eastAsia="ru-RU"/>
                    </w:rPr>
                  </w:pPr>
                  <w:r w:rsidRPr="004B00B4">
                    <w:rPr>
                      <w:rFonts w:ascii="Times New Roman" w:eastAsia="Times New Roman" w:hAnsi="Times New Roman"/>
                      <w:color w:val="000000"/>
                      <w:lang w:eastAsia="ru-RU"/>
                    </w:rPr>
                    <w:t>Педагог-организатор</w:t>
                  </w:r>
                </w:p>
                <w:p w14:paraId="3F4EB801" w14:textId="77777777" w:rsidR="009E7BE2" w:rsidRPr="004B00B4" w:rsidRDefault="009E7BE2" w:rsidP="00AF79B8">
                  <w:pPr>
                    <w:framePr w:hSpace="180" w:wrap="around" w:vAnchor="page" w:hAnchor="margin" w:y="1231"/>
                    <w:tabs>
                      <w:tab w:val="left" w:pos="2857"/>
                    </w:tabs>
                    <w:spacing w:line="220" w:lineRule="exact"/>
                    <w:ind w:right="474"/>
                    <w:rPr>
                      <w:rFonts w:ascii="Times New Roman" w:eastAsia="Times New Roman" w:hAnsi="Times New Roman"/>
                      <w:lang w:eastAsia="ru-RU"/>
                    </w:rPr>
                  </w:pP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580644C6" w14:textId="77777777" w:rsidTr="0082133E">
              <w:trPr>
                <w:trHeight w:val="566"/>
              </w:trPr>
              <w:tc>
                <w:tcPr>
                  <w:tcW w:w="6944" w:type="dxa"/>
                  <w:tcBorders>
                    <w:top w:val="single" w:sz="4" w:space="0" w:color="auto"/>
                    <w:left w:val="single" w:sz="4" w:space="0" w:color="auto"/>
                    <w:bottom w:val="nil"/>
                    <w:right w:val="nil"/>
                  </w:tcBorders>
                  <w:shd w:val="clear" w:color="auto" w:fill="FFFFFF"/>
                </w:tcPr>
                <w:p w14:paraId="745F0819"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lastRenderedPageBreak/>
                    <w:t>Мероприятия к Международному дню грамотности (по плану)</w:t>
                  </w:r>
                </w:p>
              </w:tc>
              <w:tc>
                <w:tcPr>
                  <w:tcW w:w="2126" w:type="dxa"/>
                  <w:tcBorders>
                    <w:top w:val="single" w:sz="4" w:space="0" w:color="auto"/>
                    <w:left w:val="single" w:sz="4" w:space="0" w:color="auto"/>
                    <w:bottom w:val="nil"/>
                    <w:right w:val="nil"/>
                  </w:tcBorders>
                  <w:shd w:val="clear" w:color="auto" w:fill="FFFFFF"/>
                </w:tcPr>
                <w:p w14:paraId="7CC696A6"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698E49F9"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08.09</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12B8D669"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Учителя русского языка и литературы</w:t>
                  </w:r>
                </w:p>
              </w:tc>
            </w:tr>
            <w:tr w:rsidR="009E7BE2" w:rsidRPr="004B00B4" w14:paraId="2915B74C" w14:textId="77777777" w:rsidTr="0082133E">
              <w:trPr>
                <w:trHeight w:val="562"/>
              </w:trPr>
              <w:tc>
                <w:tcPr>
                  <w:tcW w:w="6944" w:type="dxa"/>
                  <w:tcBorders>
                    <w:top w:val="single" w:sz="4" w:space="0" w:color="auto"/>
                    <w:left w:val="single" w:sz="4" w:space="0" w:color="auto"/>
                    <w:bottom w:val="nil"/>
                    <w:right w:val="nil"/>
                  </w:tcBorders>
                  <w:shd w:val="clear" w:color="auto" w:fill="FFFFFF"/>
                </w:tcPr>
                <w:p w14:paraId="0389367A"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«11освящение в первоклассники»</w:t>
                  </w:r>
                </w:p>
              </w:tc>
              <w:tc>
                <w:tcPr>
                  <w:tcW w:w="2126" w:type="dxa"/>
                  <w:tcBorders>
                    <w:top w:val="single" w:sz="4" w:space="0" w:color="auto"/>
                    <w:left w:val="single" w:sz="4" w:space="0" w:color="auto"/>
                    <w:bottom w:val="nil"/>
                    <w:right w:val="nil"/>
                  </w:tcBorders>
                  <w:shd w:val="clear" w:color="auto" w:fill="FFFFFF"/>
                </w:tcPr>
                <w:p w14:paraId="41FB91EE"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 xml:space="preserve">1 </w:t>
                  </w:r>
                  <w:proofErr w:type="spellStart"/>
                  <w:r w:rsidRPr="004B00B4">
                    <w:rPr>
                      <w:rFonts w:ascii="Times New Roman" w:eastAsia="Times New Roman" w:hAnsi="Times New Roman"/>
                      <w:color w:val="000000"/>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6B1A265C"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сентябрь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653E7B86"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r w:rsidRPr="004B00B4">
                    <w:rPr>
                      <w:rFonts w:ascii="Times New Roman" w:eastAsia="Times New Roman" w:hAnsi="Times New Roman"/>
                      <w:color w:val="000000"/>
                      <w:lang w:eastAsia="ru-RU"/>
                    </w:rPr>
                    <w:t>кл</w:t>
                  </w:r>
                  <w:proofErr w:type="spellEnd"/>
                  <w:r w:rsidRPr="004B00B4">
                    <w:rPr>
                      <w:rFonts w:ascii="Times New Roman" w:eastAsia="Times New Roman" w:hAnsi="Times New Roman"/>
                      <w:color w:val="000000"/>
                      <w:lang w:eastAsia="ru-RU"/>
                    </w:rPr>
                    <w:t>. руководители</w:t>
                  </w:r>
                </w:p>
              </w:tc>
            </w:tr>
            <w:tr w:rsidR="009E7BE2" w:rsidRPr="004B00B4" w14:paraId="64DC5CF2" w14:textId="77777777" w:rsidTr="0082133E">
              <w:trPr>
                <w:trHeight w:val="566"/>
              </w:trPr>
              <w:tc>
                <w:tcPr>
                  <w:tcW w:w="6944" w:type="dxa"/>
                  <w:tcBorders>
                    <w:top w:val="single" w:sz="4" w:space="0" w:color="auto"/>
                    <w:left w:val="single" w:sz="4" w:space="0" w:color="auto"/>
                    <w:bottom w:val="nil"/>
                    <w:right w:val="nil"/>
                  </w:tcBorders>
                  <w:shd w:val="clear" w:color="auto" w:fill="FFFFFF"/>
                </w:tcPr>
                <w:p w14:paraId="41259C80"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Благотворительная акция «Белый цветок»</w:t>
                  </w:r>
                </w:p>
              </w:tc>
              <w:tc>
                <w:tcPr>
                  <w:tcW w:w="2126" w:type="dxa"/>
                  <w:tcBorders>
                    <w:top w:val="single" w:sz="4" w:space="0" w:color="auto"/>
                    <w:left w:val="single" w:sz="4" w:space="0" w:color="auto"/>
                    <w:bottom w:val="nil"/>
                    <w:right w:val="nil"/>
                  </w:tcBorders>
                  <w:shd w:val="clear" w:color="auto" w:fill="FFFFFF"/>
                </w:tcPr>
                <w:p w14:paraId="5AF1B5B0"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05D3FCF4"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сентябрь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309BD237"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01FDBF81" w14:textId="77777777" w:rsidTr="0082133E">
              <w:trPr>
                <w:trHeight w:val="566"/>
              </w:trPr>
              <w:tc>
                <w:tcPr>
                  <w:tcW w:w="6944" w:type="dxa"/>
                  <w:tcBorders>
                    <w:top w:val="single" w:sz="4" w:space="0" w:color="auto"/>
                    <w:left w:val="single" w:sz="4" w:space="0" w:color="auto"/>
                    <w:bottom w:val="nil"/>
                    <w:right w:val="nil"/>
                  </w:tcBorders>
                  <w:shd w:val="clear" w:color="auto" w:fill="FFFFFF"/>
                </w:tcPr>
                <w:p w14:paraId="74E6AF5D"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День здоровья</w:t>
                  </w:r>
                </w:p>
              </w:tc>
              <w:tc>
                <w:tcPr>
                  <w:tcW w:w="2126" w:type="dxa"/>
                  <w:tcBorders>
                    <w:top w:val="single" w:sz="4" w:space="0" w:color="auto"/>
                    <w:left w:val="single" w:sz="4" w:space="0" w:color="auto"/>
                    <w:bottom w:val="nil"/>
                    <w:right w:val="nil"/>
                  </w:tcBorders>
                  <w:shd w:val="clear" w:color="auto" w:fill="FFFFFF"/>
                </w:tcPr>
                <w:p w14:paraId="50E281DD"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C9CD786"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сентябрь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4804FA29"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68F92300" w14:textId="77777777" w:rsidTr="0082133E">
              <w:trPr>
                <w:trHeight w:val="562"/>
              </w:trPr>
              <w:tc>
                <w:tcPr>
                  <w:tcW w:w="6944" w:type="dxa"/>
                  <w:tcBorders>
                    <w:top w:val="single" w:sz="4" w:space="0" w:color="auto"/>
                    <w:left w:val="single" w:sz="4" w:space="0" w:color="auto"/>
                    <w:bottom w:val="nil"/>
                    <w:right w:val="nil"/>
                  </w:tcBorders>
                  <w:shd w:val="clear" w:color="auto" w:fill="FFFFFF"/>
                </w:tcPr>
                <w:p w14:paraId="7EA86BB6"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Конкурс «Алло, мы ищем таланты!»</w:t>
                  </w:r>
                </w:p>
              </w:tc>
              <w:tc>
                <w:tcPr>
                  <w:tcW w:w="2126" w:type="dxa"/>
                  <w:tcBorders>
                    <w:top w:val="single" w:sz="4" w:space="0" w:color="auto"/>
                    <w:left w:val="single" w:sz="4" w:space="0" w:color="auto"/>
                    <w:bottom w:val="nil"/>
                    <w:right w:val="nil"/>
                  </w:tcBorders>
                  <w:shd w:val="clear" w:color="auto" w:fill="FFFFFF"/>
                </w:tcPr>
                <w:p w14:paraId="1E3919A3"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0F9937A4"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Октябрь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03F8559D"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r w:rsidRPr="004B00B4">
                    <w:rPr>
                      <w:rFonts w:ascii="Times New Roman" w:eastAsia="Times New Roman" w:hAnsi="Times New Roman"/>
                      <w:color w:val="000000"/>
                      <w:lang w:eastAsia="ru-RU"/>
                    </w:rPr>
                    <w:t>кл</w:t>
                  </w:r>
                  <w:proofErr w:type="spellEnd"/>
                  <w:r w:rsidRPr="004B00B4">
                    <w:rPr>
                      <w:rFonts w:ascii="Times New Roman" w:eastAsia="Times New Roman" w:hAnsi="Times New Roman"/>
                      <w:color w:val="000000"/>
                      <w:lang w:eastAsia="ru-RU"/>
                    </w:rPr>
                    <w:t>. руководители</w:t>
                  </w:r>
                </w:p>
              </w:tc>
            </w:tr>
            <w:tr w:rsidR="009E7BE2" w:rsidRPr="004B00B4" w14:paraId="3A2AC3ED" w14:textId="77777777" w:rsidTr="0082133E">
              <w:trPr>
                <w:trHeight w:val="562"/>
              </w:trPr>
              <w:tc>
                <w:tcPr>
                  <w:tcW w:w="6944" w:type="dxa"/>
                  <w:tcBorders>
                    <w:top w:val="single" w:sz="4" w:space="0" w:color="auto"/>
                    <w:left w:val="single" w:sz="4" w:space="0" w:color="auto"/>
                    <w:bottom w:val="nil"/>
                    <w:right w:val="nil"/>
                  </w:tcBorders>
                  <w:shd w:val="clear" w:color="auto" w:fill="FFFFFF"/>
                </w:tcPr>
                <w:p w14:paraId="38C0B554"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Международный день школьных библиотек</w:t>
                  </w:r>
                </w:p>
              </w:tc>
              <w:tc>
                <w:tcPr>
                  <w:tcW w:w="2126" w:type="dxa"/>
                  <w:tcBorders>
                    <w:top w:val="single" w:sz="4" w:space="0" w:color="auto"/>
                    <w:left w:val="single" w:sz="4" w:space="0" w:color="auto"/>
                    <w:bottom w:val="nil"/>
                    <w:right w:val="nil"/>
                  </w:tcBorders>
                  <w:shd w:val="clear" w:color="auto" w:fill="FFFFFF"/>
                </w:tcPr>
                <w:p w14:paraId="53F93ACB"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B517170"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октябрь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1E799A8D"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Библиотекари, </w:t>
                  </w:r>
                  <w:proofErr w:type="spellStart"/>
                  <w:r w:rsidRPr="004B00B4">
                    <w:rPr>
                      <w:rFonts w:ascii="Times New Roman" w:eastAsia="Times New Roman" w:hAnsi="Times New Roman"/>
                      <w:color w:val="000000"/>
                      <w:lang w:eastAsia="ru-RU"/>
                    </w:rPr>
                    <w:t>кл</w:t>
                  </w:r>
                  <w:proofErr w:type="spellEnd"/>
                  <w:r w:rsidRPr="004B00B4">
                    <w:rPr>
                      <w:rFonts w:ascii="Times New Roman" w:eastAsia="Times New Roman" w:hAnsi="Times New Roman"/>
                      <w:color w:val="000000"/>
                      <w:lang w:eastAsia="ru-RU"/>
                    </w:rPr>
                    <w:t>. руководи гели</w:t>
                  </w:r>
                </w:p>
              </w:tc>
            </w:tr>
            <w:tr w:rsidR="009E7BE2" w:rsidRPr="004B00B4" w14:paraId="2AC3B12F" w14:textId="77777777" w:rsidTr="0082133E">
              <w:trPr>
                <w:trHeight w:val="562"/>
              </w:trPr>
              <w:tc>
                <w:tcPr>
                  <w:tcW w:w="6944" w:type="dxa"/>
                  <w:tcBorders>
                    <w:top w:val="single" w:sz="4" w:space="0" w:color="auto"/>
                    <w:left w:val="single" w:sz="4" w:space="0" w:color="auto"/>
                    <w:bottom w:val="nil"/>
                    <w:right w:val="nil"/>
                  </w:tcBorders>
                  <w:shd w:val="clear" w:color="auto" w:fill="FFFFFF"/>
                  <w:vAlign w:val="bottom"/>
                </w:tcPr>
                <w:p w14:paraId="15AB377D" w14:textId="77777777" w:rsidR="009E7BE2" w:rsidRPr="004B00B4"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4B00B4">
                    <w:rPr>
                      <w:rFonts w:ascii="Times New Roman" w:eastAsia="Times New Roman" w:hAnsi="Times New Roman"/>
                      <w:color w:val="000000"/>
                      <w:lang w:eastAsia="ru-RU"/>
                    </w:rPr>
                    <w:t>Акция «День добра и уважения», посвященная международному дню пожилого человека</w:t>
                  </w:r>
                </w:p>
              </w:tc>
              <w:tc>
                <w:tcPr>
                  <w:tcW w:w="2126" w:type="dxa"/>
                  <w:tcBorders>
                    <w:top w:val="single" w:sz="4" w:space="0" w:color="auto"/>
                    <w:left w:val="single" w:sz="4" w:space="0" w:color="auto"/>
                    <w:bottom w:val="nil"/>
                    <w:right w:val="nil"/>
                  </w:tcBorders>
                  <w:shd w:val="clear" w:color="auto" w:fill="FFFFFF"/>
                </w:tcPr>
                <w:p w14:paraId="647C6876"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3C05D99"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октябрь</w:t>
                  </w:r>
                </w:p>
              </w:tc>
              <w:tc>
                <w:tcPr>
                  <w:tcW w:w="3493" w:type="dxa"/>
                  <w:gridSpan w:val="3"/>
                  <w:tcBorders>
                    <w:top w:val="single" w:sz="4" w:space="0" w:color="auto"/>
                    <w:left w:val="single" w:sz="4" w:space="0" w:color="auto"/>
                    <w:bottom w:val="nil"/>
                    <w:right w:val="single" w:sz="4" w:space="0" w:color="auto"/>
                  </w:tcBorders>
                  <w:shd w:val="clear" w:color="auto" w:fill="FFFFFF"/>
                  <w:vAlign w:val="bottom"/>
                </w:tcPr>
                <w:p w14:paraId="55D36B2E"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r w:rsidRPr="004B00B4">
                    <w:rPr>
                      <w:rFonts w:ascii="Times New Roman" w:eastAsia="Times New Roman" w:hAnsi="Times New Roman"/>
                      <w:color w:val="000000"/>
                      <w:lang w:eastAsia="ru-RU"/>
                    </w:rPr>
                    <w:t>кл</w:t>
                  </w:r>
                  <w:proofErr w:type="spellEnd"/>
                  <w:r w:rsidRPr="004B00B4">
                    <w:rPr>
                      <w:rFonts w:ascii="Times New Roman" w:eastAsia="Times New Roman" w:hAnsi="Times New Roman"/>
                      <w:color w:val="000000"/>
                      <w:lang w:eastAsia="ru-RU"/>
                    </w:rPr>
                    <w:t>. руководители</w:t>
                  </w:r>
                </w:p>
              </w:tc>
            </w:tr>
            <w:tr w:rsidR="009E7BE2" w:rsidRPr="004B00B4" w14:paraId="17AC95C5" w14:textId="77777777" w:rsidTr="0082133E">
              <w:trPr>
                <w:trHeight w:val="317"/>
              </w:trPr>
              <w:tc>
                <w:tcPr>
                  <w:tcW w:w="6944" w:type="dxa"/>
                  <w:tcBorders>
                    <w:top w:val="single" w:sz="4" w:space="0" w:color="auto"/>
                    <w:left w:val="single" w:sz="4" w:space="0" w:color="auto"/>
                    <w:bottom w:val="single" w:sz="4" w:space="0" w:color="auto"/>
                    <w:right w:val="nil"/>
                  </w:tcBorders>
                  <w:shd w:val="clear" w:color="auto" w:fill="FFFFFF"/>
                </w:tcPr>
                <w:p w14:paraId="30711A03"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К ГД «День Матери»</w:t>
                  </w:r>
                </w:p>
              </w:tc>
              <w:tc>
                <w:tcPr>
                  <w:tcW w:w="2126" w:type="dxa"/>
                  <w:tcBorders>
                    <w:top w:val="single" w:sz="4" w:space="0" w:color="auto"/>
                    <w:left w:val="single" w:sz="4" w:space="0" w:color="auto"/>
                    <w:bottom w:val="single" w:sz="4" w:space="0" w:color="auto"/>
                    <w:right w:val="nil"/>
                  </w:tcBorders>
                  <w:shd w:val="clear" w:color="auto" w:fill="FFFFFF"/>
                </w:tcPr>
                <w:p w14:paraId="7DFFB8EE" w14:textId="77777777" w:rsidR="009E7BE2" w:rsidRPr="00841685" w:rsidRDefault="009E7BE2" w:rsidP="00AF79B8">
                  <w:pPr>
                    <w:framePr w:hSpace="180" w:wrap="around" w:vAnchor="page" w:hAnchor="margin" w:y="1231"/>
                    <w:spacing w:line="260" w:lineRule="exact"/>
                    <w:ind w:right="143"/>
                    <w:rPr>
                      <w:rFonts w:ascii="Times New Roman" w:eastAsia="Times New Roman" w:hAnsi="Times New Roman"/>
                      <w:lang w:eastAsia="ru-RU"/>
                    </w:rPr>
                  </w:pPr>
                  <w:r w:rsidRPr="00841685">
                    <w:rPr>
                      <w:rFonts w:ascii="Times New Roman" w:eastAsia="Times New Roman" w:hAnsi="Times New Roman"/>
                      <w:color w:val="000000"/>
                      <w:sz w:val="26"/>
                      <w:szCs w:val="26"/>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56668C7A"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ноябрь</w:t>
                  </w:r>
                </w:p>
              </w:tc>
              <w:tc>
                <w:tcPr>
                  <w:tcW w:w="3493" w:type="dxa"/>
                  <w:gridSpan w:val="3"/>
                  <w:tcBorders>
                    <w:top w:val="single" w:sz="4" w:space="0" w:color="auto"/>
                    <w:left w:val="single" w:sz="4" w:space="0" w:color="auto"/>
                    <w:bottom w:val="single" w:sz="4" w:space="0" w:color="auto"/>
                    <w:right w:val="single" w:sz="4" w:space="0" w:color="auto"/>
                  </w:tcBorders>
                  <w:shd w:val="clear" w:color="auto" w:fill="FFFFFF"/>
                </w:tcPr>
                <w:p w14:paraId="372814A4" w14:textId="77777777" w:rsidR="009E7BE2" w:rsidRPr="004B00B4" w:rsidRDefault="009E7BE2" w:rsidP="00AF79B8">
                  <w:pPr>
                    <w:framePr w:hSpace="180" w:wrap="around" w:vAnchor="page" w:hAnchor="margin" w:y="1231"/>
                    <w:tabs>
                      <w:tab w:val="left" w:pos="2857"/>
                    </w:tabs>
                    <w:spacing w:line="220" w:lineRule="exact"/>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00DD3876" w14:textId="77777777" w:rsidTr="0082133E">
              <w:trPr>
                <w:gridAfter w:val="1"/>
                <w:wAfter w:w="159" w:type="dxa"/>
                <w:trHeight w:val="557"/>
              </w:trPr>
              <w:tc>
                <w:tcPr>
                  <w:tcW w:w="6944" w:type="dxa"/>
                  <w:tcBorders>
                    <w:top w:val="single" w:sz="4" w:space="0" w:color="auto"/>
                    <w:left w:val="nil"/>
                    <w:bottom w:val="nil"/>
                    <w:right w:val="nil"/>
                  </w:tcBorders>
                  <w:shd w:val="clear" w:color="auto" w:fill="FFFFFF"/>
                  <w:vAlign w:val="bottom"/>
                </w:tcPr>
                <w:p w14:paraId="52FA7743" w14:textId="77777777" w:rsidR="009E7BE2" w:rsidRPr="004B00B4"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4B00B4">
                    <w:rPr>
                      <w:rFonts w:ascii="Times New Roman" w:eastAsia="Times New Roman" w:hAnsi="Times New Roman"/>
                      <w:color w:val="000000"/>
                      <w:lang w:eastAsia="ru-RU"/>
                    </w:rPr>
                    <w:t>Мероприятия, посвященные сожженным деревням в Крыму в годы Великой Отечественной войны 1941-1945 годов</w:t>
                  </w:r>
                </w:p>
              </w:tc>
              <w:tc>
                <w:tcPr>
                  <w:tcW w:w="2126" w:type="dxa"/>
                  <w:tcBorders>
                    <w:top w:val="single" w:sz="4" w:space="0" w:color="auto"/>
                    <w:left w:val="single" w:sz="4" w:space="0" w:color="auto"/>
                    <w:bottom w:val="nil"/>
                    <w:right w:val="nil"/>
                  </w:tcBorders>
                  <w:shd w:val="clear" w:color="auto" w:fill="FFFFFF"/>
                </w:tcPr>
                <w:p w14:paraId="6DBE373A"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559AFDF"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ноябрь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4CBCC4F8"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358F5EE2" w14:textId="77777777" w:rsidTr="0082133E">
              <w:trPr>
                <w:gridAfter w:val="1"/>
                <w:wAfter w:w="159" w:type="dxa"/>
                <w:trHeight w:val="557"/>
              </w:trPr>
              <w:tc>
                <w:tcPr>
                  <w:tcW w:w="6944" w:type="dxa"/>
                  <w:tcBorders>
                    <w:top w:val="single" w:sz="4" w:space="0" w:color="auto"/>
                    <w:left w:val="single" w:sz="4" w:space="0" w:color="auto"/>
                    <w:bottom w:val="nil"/>
                    <w:right w:val="nil"/>
                  </w:tcBorders>
                  <w:shd w:val="clear" w:color="auto" w:fill="FFFFFF"/>
                </w:tcPr>
                <w:p w14:paraId="41CBBC97"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акция «Месяц музеев»</w:t>
                  </w:r>
                </w:p>
              </w:tc>
              <w:tc>
                <w:tcPr>
                  <w:tcW w:w="2126" w:type="dxa"/>
                  <w:tcBorders>
                    <w:top w:val="single" w:sz="4" w:space="0" w:color="auto"/>
                    <w:left w:val="single" w:sz="4" w:space="0" w:color="auto"/>
                    <w:bottom w:val="nil"/>
                    <w:right w:val="nil"/>
                  </w:tcBorders>
                  <w:shd w:val="clear" w:color="auto" w:fill="FFFFFF"/>
                </w:tcPr>
                <w:p w14:paraId="400ECFC3"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3454828"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ноябрь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3EDD19D"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3127C117" w14:textId="77777777" w:rsidTr="0082133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5837DEB0"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Международный день толерантности</w:t>
                  </w:r>
                </w:p>
              </w:tc>
              <w:tc>
                <w:tcPr>
                  <w:tcW w:w="2126" w:type="dxa"/>
                  <w:tcBorders>
                    <w:top w:val="single" w:sz="4" w:space="0" w:color="auto"/>
                    <w:left w:val="single" w:sz="4" w:space="0" w:color="auto"/>
                    <w:bottom w:val="nil"/>
                    <w:right w:val="nil"/>
                  </w:tcBorders>
                  <w:shd w:val="clear" w:color="auto" w:fill="FFFFFF"/>
                </w:tcPr>
                <w:p w14:paraId="7266F6ED"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31BDF00"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ноябрь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0F46FB6A" w14:textId="77777777" w:rsidR="009E7BE2" w:rsidRPr="004B00B4" w:rsidRDefault="009E7BE2" w:rsidP="00AF79B8">
                  <w:pPr>
                    <w:framePr w:hSpace="180" w:wrap="around" w:vAnchor="page" w:hAnchor="margin" w:y="1231"/>
                    <w:tabs>
                      <w:tab w:val="left" w:pos="2857"/>
                    </w:tabs>
                    <w:spacing w:line="240" w:lineRule="auto"/>
                    <w:ind w:right="474"/>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3E58CB2B" w14:textId="77777777" w:rsidTr="0082133E">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5D274FF1"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Акция «Покорми птиц»</w:t>
                  </w:r>
                </w:p>
              </w:tc>
              <w:tc>
                <w:tcPr>
                  <w:tcW w:w="2126" w:type="dxa"/>
                  <w:tcBorders>
                    <w:top w:val="single" w:sz="4" w:space="0" w:color="auto"/>
                    <w:left w:val="single" w:sz="4" w:space="0" w:color="auto"/>
                    <w:bottom w:val="nil"/>
                    <w:right w:val="nil"/>
                  </w:tcBorders>
                  <w:shd w:val="clear" w:color="auto" w:fill="FFFFFF"/>
                  <w:vAlign w:val="bottom"/>
                </w:tcPr>
                <w:p w14:paraId="4832C06B"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5E0CA9FA"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Ноябрь-апрель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26E1C53F" w14:textId="77777777" w:rsidR="009E7BE2" w:rsidRPr="004B00B4" w:rsidRDefault="009E7BE2" w:rsidP="00AF79B8">
                  <w:pPr>
                    <w:framePr w:hSpace="180" w:wrap="around" w:vAnchor="page" w:hAnchor="margin" w:y="1231"/>
                    <w:tabs>
                      <w:tab w:val="left" w:pos="2857"/>
                    </w:tabs>
                    <w:spacing w:line="220" w:lineRule="exact"/>
                    <w:ind w:right="474"/>
                    <w:rPr>
                      <w:rFonts w:ascii="Times New Roman" w:eastAsia="Times New Roman" w:hAnsi="Times New Roman"/>
                      <w:lang w:eastAsia="ru-RU"/>
                    </w:rPr>
                  </w:pP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69203606" w14:textId="77777777" w:rsidTr="0082133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6F76FCD2"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Мероприятия, посвященные Дню народного единства (по плану)</w:t>
                  </w:r>
                </w:p>
              </w:tc>
              <w:tc>
                <w:tcPr>
                  <w:tcW w:w="2126" w:type="dxa"/>
                  <w:tcBorders>
                    <w:top w:val="single" w:sz="4" w:space="0" w:color="auto"/>
                    <w:left w:val="single" w:sz="4" w:space="0" w:color="auto"/>
                    <w:bottom w:val="nil"/>
                    <w:right w:val="nil"/>
                  </w:tcBorders>
                  <w:shd w:val="clear" w:color="auto" w:fill="FFFFFF"/>
                </w:tcPr>
                <w:p w14:paraId="42CDFA14"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2FF996B"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04.. 11</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52AD9B00" w14:textId="77777777" w:rsidR="009E7BE2" w:rsidRPr="004B00B4" w:rsidRDefault="009E7BE2" w:rsidP="00AF79B8">
                  <w:pPr>
                    <w:framePr w:hSpace="180" w:wrap="around" w:vAnchor="page" w:hAnchor="margin" w:y="1231"/>
                    <w:spacing w:line="240" w:lineRule="auto"/>
                    <w:ind w:right="616"/>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6D8FA794" w14:textId="77777777" w:rsidTr="0082133E">
              <w:trPr>
                <w:gridAfter w:val="1"/>
                <w:wAfter w:w="159" w:type="dxa"/>
                <w:trHeight w:val="571"/>
              </w:trPr>
              <w:tc>
                <w:tcPr>
                  <w:tcW w:w="6944" w:type="dxa"/>
                  <w:tcBorders>
                    <w:top w:val="single" w:sz="4" w:space="0" w:color="auto"/>
                    <w:left w:val="single" w:sz="4" w:space="0" w:color="auto"/>
                    <w:bottom w:val="nil"/>
                    <w:right w:val="nil"/>
                  </w:tcBorders>
                  <w:shd w:val="clear" w:color="auto" w:fill="FFFFFF"/>
                </w:tcPr>
                <w:p w14:paraId="13C57B05"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Международный день добровольца в России</w:t>
                  </w:r>
                </w:p>
              </w:tc>
              <w:tc>
                <w:tcPr>
                  <w:tcW w:w="2126" w:type="dxa"/>
                  <w:tcBorders>
                    <w:top w:val="single" w:sz="4" w:space="0" w:color="auto"/>
                    <w:left w:val="single" w:sz="4" w:space="0" w:color="auto"/>
                    <w:bottom w:val="nil"/>
                    <w:right w:val="nil"/>
                  </w:tcBorders>
                  <w:shd w:val="clear" w:color="auto" w:fill="FFFFFF"/>
                </w:tcPr>
                <w:p w14:paraId="1A0D2571"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0562237D"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05.12</w:t>
                  </w:r>
                </w:p>
              </w:tc>
              <w:tc>
                <w:tcPr>
                  <w:tcW w:w="3334" w:type="dxa"/>
                  <w:gridSpan w:val="2"/>
                  <w:tcBorders>
                    <w:top w:val="single" w:sz="4" w:space="0" w:color="auto"/>
                    <w:left w:val="single" w:sz="4" w:space="0" w:color="auto"/>
                    <w:bottom w:val="nil"/>
                    <w:right w:val="single" w:sz="4" w:space="0" w:color="auto"/>
                  </w:tcBorders>
                  <w:shd w:val="clear" w:color="auto" w:fill="FFFFFF"/>
                </w:tcPr>
                <w:p w14:paraId="20F8382C" w14:textId="77777777" w:rsidR="009E7BE2" w:rsidRPr="004B00B4" w:rsidRDefault="009E7BE2" w:rsidP="00AF79B8">
                  <w:pPr>
                    <w:framePr w:hSpace="180" w:wrap="around" w:vAnchor="page" w:hAnchor="margin" w:y="1231"/>
                    <w:spacing w:line="220" w:lineRule="exact"/>
                    <w:ind w:right="616"/>
                    <w:rPr>
                      <w:rFonts w:ascii="Times New Roman" w:eastAsia="Times New Roman" w:hAnsi="Times New Roman"/>
                      <w:lang w:eastAsia="ru-RU"/>
                    </w:rPr>
                  </w:pPr>
                  <w:r w:rsidRPr="004B00B4">
                    <w:rPr>
                      <w:rFonts w:ascii="Times New Roman" w:eastAsia="Times New Roman" w:hAnsi="Times New Roman"/>
                      <w:color w:val="000000"/>
                      <w:lang w:eastAsia="ru-RU"/>
                    </w:rPr>
                    <w:t>Педагоги- организаторы,</w:t>
                  </w:r>
                </w:p>
              </w:tc>
            </w:tr>
            <w:tr w:rsidR="009E7BE2" w:rsidRPr="004B00B4" w14:paraId="68D9A14D" w14:textId="77777777" w:rsidTr="0082133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3B1CD06D"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Мероприятия, посвященные «Дню героев Отечества»</w:t>
                  </w:r>
                </w:p>
              </w:tc>
              <w:tc>
                <w:tcPr>
                  <w:tcW w:w="2126" w:type="dxa"/>
                  <w:tcBorders>
                    <w:top w:val="single" w:sz="4" w:space="0" w:color="auto"/>
                    <w:left w:val="single" w:sz="4" w:space="0" w:color="auto"/>
                    <w:bottom w:val="nil"/>
                    <w:right w:val="nil"/>
                  </w:tcBorders>
                  <w:shd w:val="clear" w:color="auto" w:fill="FFFFFF"/>
                </w:tcPr>
                <w:p w14:paraId="5B74C295"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2959B7EE" w14:textId="77777777" w:rsidR="009E7BE2" w:rsidRPr="004B00B4"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4B00B4">
                    <w:rPr>
                      <w:rFonts w:ascii="Times New Roman" w:eastAsia="Times New Roman" w:hAnsi="Times New Roman"/>
                      <w:color w:val="000000"/>
                      <w:lang w:eastAsia="ru-RU"/>
                    </w:rPr>
                    <w:t>В течение года по плану</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71F1EB37" w14:textId="77777777" w:rsidR="009E7BE2" w:rsidRPr="004B00B4" w:rsidRDefault="009E7BE2" w:rsidP="00AF79B8">
                  <w:pPr>
                    <w:framePr w:hSpace="180" w:wrap="around" w:vAnchor="page" w:hAnchor="margin" w:y="1231"/>
                    <w:spacing w:line="240" w:lineRule="auto"/>
                    <w:ind w:right="616"/>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20783493" w14:textId="77777777" w:rsidTr="0082133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000DFECA"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«День Конституции Российской Федерации»</w:t>
                  </w:r>
                </w:p>
              </w:tc>
              <w:tc>
                <w:tcPr>
                  <w:tcW w:w="2126" w:type="dxa"/>
                  <w:tcBorders>
                    <w:top w:val="single" w:sz="4" w:space="0" w:color="auto"/>
                    <w:left w:val="single" w:sz="4" w:space="0" w:color="auto"/>
                    <w:bottom w:val="nil"/>
                    <w:right w:val="nil"/>
                  </w:tcBorders>
                  <w:shd w:val="clear" w:color="auto" w:fill="FFFFFF"/>
                </w:tcPr>
                <w:p w14:paraId="33F42981"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center"/>
                </w:tcPr>
                <w:p w14:paraId="38E91474"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11.12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0C27E68" w14:textId="77777777" w:rsidR="009E7BE2" w:rsidRPr="004B00B4" w:rsidRDefault="009E7BE2" w:rsidP="00AF79B8">
                  <w:pPr>
                    <w:framePr w:hSpace="180" w:wrap="around" w:vAnchor="page" w:hAnchor="margin" w:y="1231"/>
                    <w:spacing w:line="240" w:lineRule="auto"/>
                    <w:ind w:right="616"/>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 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0F80B484" w14:textId="77777777" w:rsidTr="0082133E">
              <w:trPr>
                <w:gridAfter w:val="1"/>
                <w:wAfter w:w="159" w:type="dxa"/>
                <w:trHeight w:val="557"/>
              </w:trPr>
              <w:tc>
                <w:tcPr>
                  <w:tcW w:w="6944" w:type="dxa"/>
                  <w:tcBorders>
                    <w:top w:val="single" w:sz="4" w:space="0" w:color="auto"/>
                    <w:left w:val="single" w:sz="4" w:space="0" w:color="auto"/>
                    <w:bottom w:val="nil"/>
                    <w:right w:val="nil"/>
                  </w:tcBorders>
                  <w:shd w:val="clear" w:color="auto" w:fill="FFFFFF"/>
                </w:tcPr>
                <w:p w14:paraId="3E85A83F"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Мероприятия, посвященные Дню Неизвестного Солдата</w:t>
                  </w:r>
                </w:p>
              </w:tc>
              <w:tc>
                <w:tcPr>
                  <w:tcW w:w="2126" w:type="dxa"/>
                  <w:tcBorders>
                    <w:top w:val="single" w:sz="4" w:space="0" w:color="auto"/>
                    <w:left w:val="single" w:sz="4" w:space="0" w:color="auto"/>
                    <w:bottom w:val="nil"/>
                    <w:right w:val="nil"/>
                  </w:tcBorders>
                  <w:shd w:val="clear" w:color="auto" w:fill="FFFFFF"/>
                </w:tcPr>
                <w:p w14:paraId="28943F3F"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5A4B1CDE"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03.12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0E9F4758" w14:textId="77777777" w:rsidR="009E7BE2" w:rsidRPr="004B00B4" w:rsidRDefault="009E7BE2" w:rsidP="00AF79B8">
                  <w:pPr>
                    <w:framePr w:hSpace="180" w:wrap="around" w:vAnchor="page" w:hAnchor="margin" w:y="1231"/>
                    <w:spacing w:line="240" w:lineRule="auto"/>
                    <w:ind w:right="616"/>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w:t>
                  </w:r>
                  <w:proofErr w:type="spellEnd"/>
                  <w:r w:rsidRPr="004B00B4">
                    <w:rPr>
                      <w:rFonts w:ascii="Times New Roman" w:eastAsia="Times New Roman" w:hAnsi="Times New Roman"/>
                      <w:color w:val="000000"/>
                      <w:lang w:eastAsia="ru-RU"/>
                    </w:rPr>
                    <w:t xml:space="preserve"> .руководители</w:t>
                  </w:r>
                  <w:proofErr w:type="gramEnd"/>
                </w:p>
              </w:tc>
            </w:tr>
            <w:tr w:rsidR="009E7BE2" w:rsidRPr="004B00B4" w14:paraId="27EB7DE4" w14:textId="77777777" w:rsidTr="0082133E">
              <w:trPr>
                <w:gridAfter w:val="1"/>
                <w:wAfter w:w="159" w:type="dxa"/>
                <w:trHeight w:val="562"/>
              </w:trPr>
              <w:tc>
                <w:tcPr>
                  <w:tcW w:w="6944" w:type="dxa"/>
                  <w:tcBorders>
                    <w:top w:val="single" w:sz="4" w:space="0" w:color="auto"/>
                    <w:left w:val="single" w:sz="4" w:space="0" w:color="auto"/>
                    <w:bottom w:val="nil"/>
                    <w:right w:val="nil"/>
                  </w:tcBorders>
                  <w:shd w:val="clear" w:color="auto" w:fill="FFFFFF"/>
                  <w:vAlign w:val="bottom"/>
                </w:tcPr>
                <w:p w14:paraId="5799F29C"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lastRenderedPageBreak/>
                    <w:t>Международный день инвалидов</w:t>
                  </w:r>
                </w:p>
                <w:p w14:paraId="47FD2F86"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Акция «Подари праздник детям», «Передай добро по кругу»</w:t>
                  </w:r>
                </w:p>
              </w:tc>
              <w:tc>
                <w:tcPr>
                  <w:tcW w:w="2126" w:type="dxa"/>
                  <w:tcBorders>
                    <w:top w:val="single" w:sz="4" w:space="0" w:color="auto"/>
                    <w:left w:val="single" w:sz="4" w:space="0" w:color="auto"/>
                    <w:bottom w:val="nil"/>
                    <w:right w:val="nil"/>
                  </w:tcBorders>
                  <w:shd w:val="clear" w:color="auto" w:fill="FFFFFF"/>
                </w:tcPr>
                <w:p w14:paraId="57151440"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5EB6BCA8"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03.12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237057F8" w14:textId="77777777" w:rsidR="009E7BE2" w:rsidRPr="004B00B4" w:rsidRDefault="009E7BE2" w:rsidP="00AF79B8">
                  <w:pPr>
                    <w:framePr w:hSpace="180" w:wrap="around" w:vAnchor="page" w:hAnchor="margin" w:y="1231"/>
                    <w:spacing w:line="240" w:lineRule="auto"/>
                    <w:ind w:right="616"/>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proofErr w:type="gramStart"/>
                  <w:r w:rsidRPr="004B00B4">
                    <w:rPr>
                      <w:rFonts w:ascii="Times New Roman" w:eastAsia="Times New Roman" w:hAnsi="Times New Roman"/>
                      <w:color w:val="000000"/>
                      <w:lang w:eastAsia="ru-RU"/>
                    </w:rPr>
                    <w:t>кл.руководители</w:t>
                  </w:r>
                  <w:proofErr w:type="spellEnd"/>
                  <w:proofErr w:type="gramEnd"/>
                </w:p>
              </w:tc>
            </w:tr>
            <w:tr w:rsidR="009E7BE2" w:rsidRPr="004B00B4" w14:paraId="587E5A86" w14:textId="77777777" w:rsidTr="0082133E">
              <w:trPr>
                <w:gridAfter w:val="1"/>
                <w:wAfter w:w="159" w:type="dxa"/>
                <w:trHeight w:val="835"/>
              </w:trPr>
              <w:tc>
                <w:tcPr>
                  <w:tcW w:w="6944" w:type="dxa"/>
                  <w:tcBorders>
                    <w:top w:val="single" w:sz="4" w:space="0" w:color="auto"/>
                    <w:left w:val="single" w:sz="4" w:space="0" w:color="auto"/>
                    <w:bottom w:val="nil"/>
                    <w:right w:val="nil"/>
                  </w:tcBorders>
                  <w:shd w:val="clear" w:color="auto" w:fill="FFFFFF"/>
                </w:tcPr>
                <w:p w14:paraId="10496188"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День святителя Николая Чудотворца (по отдельному плану)</w:t>
                  </w:r>
                </w:p>
              </w:tc>
              <w:tc>
                <w:tcPr>
                  <w:tcW w:w="2126" w:type="dxa"/>
                  <w:tcBorders>
                    <w:top w:val="single" w:sz="4" w:space="0" w:color="auto"/>
                    <w:left w:val="single" w:sz="4" w:space="0" w:color="auto"/>
                    <w:bottom w:val="nil"/>
                    <w:right w:val="nil"/>
                  </w:tcBorders>
                  <w:shd w:val="clear" w:color="auto" w:fill="FFFFFF"/>
                </w:tcPr>
                <w:p w14:paraId="6A2F5FBE"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2-4</w:t>
                  </w:r>
                </w:p>
              </w:tc>
              <w:tc>
                <w:tcPr>
                  <w:tcW w:w="2268" w:type="dxa"/>
                  <w:tcBorders>
                    <w:top w:val="single" w:sz="4" w:space="0" w:color="auto"/>
                    <w:left w:val="single" w:sz="4" w:space="0" w:color="auto"/>
                    <w:bottom w:val="nil"/>
                    <w:right w:val="nil"/>
                  </w:tcBorders>
                  <w:shd w:val="clear" w:color="auto" w:fill="FFFFFF"/>
                </w:tcPr>
                <w:p w14:paraId="3678E4D9"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19.12</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56F03717" w14:textId="77777777" w:rsidR="009E7BE2" w:rsidRPr="004B00B4" w:rsidRDefault="009E7BE2" w:rsidP="00AF79B8">
                  <w:pPr>
                    <w:framePr w:hSpace="180" w:wrap="around" w:vAnchor="page" w:hAnchor="margin" w:y="1231"/>
                    <w:spacing w:line="240" w:lineRule="auto"/>
                    <w:ind w:right="616"/>
                    <w:rPr>
                      <w:rFonts w:ascii="Times New Roman" w:eastAsia="Times New Roman" w:hAnsi="Times New Roman"/>
                      <w:lang w:eastAsia="ru-RU"/>
                    </w:rPr>
                  </w:pPr>
                  <w:r w:rsidRPr="004B00B4">
                    <w:rPr>
                      <w:rFonts w:ascii="Times New Roman" w:eastAsia="Times New Roman" w:hAnsi="Times New Roman"/>
                      <w:color w:val="000000"/>
                      <w:lang w:eastAsia="ru-RU"/>
                    </w:rPr>
                    <w:t xml:space="preserve">Педагоги-организаторы, </w:t>
                  </w:r>
                  <w:proofErr w:type="spellStart"/>
                  <w:r w:rsidRPr="004B00B4">
                    <w:rPr>
                      <w:rFonts w:ascii="Times New Roman" w:eastAsia="Times New Roman" w:hAnsi="Times New Roman"/>
                      <w:color w:val="000000"/>
                      <w:lang w:eastAsia="ru-RU"/>
                    </w:rPr>
                    <w:t>кл</w:t>
                  </w:r>
                  <w:proofErr w:type="spellEnd"/>
                  <w:r w:rsidRPr="004B00B4">
                    <w:rPr>
                      <w:rFonts w:ascii="Times New Roman" w:eastAsia="Times New Roman" w:hAnsi="Times New Roman"/>
                      <w:color w:val="000000"/>
                      <w:lang w:eastAsia="ru-RU"/>
                    </w:rPr>
                    <w:t>. руководители, учителя ОРКСЭ</w:t>
                  </w:r>
                </w:p>
              </w:tc>
            </w:tr>
            <w:tr w:rsidR="009E7BE2" w:rsidRPr="004B00B4" w14:paraId="170A7C75" w14:textId="77777777" w:rsidTr="0082133E">
              <w:trPr>
                <w:gridAfter w:val="1"/>
                <w:wAfter w:w="159" w:type="dxa"/>
                <w:trHeight w:val="566"/>
              </w:trPr>
              <w:tc>
                <w:tcPr>
                  <w:tcW w:w="6944" w:type="dxa"/>
                  <w:tcBorders>
                    <w:top w:val="single" w:sz="4" w:space="0" w:color="auto"/>
                    <w:left w:val="single" w:sz="4" w:space="0" w:color="auto"/>
                    <w:bottom w:val="nil"/>
                    <w:right w:val="nil"/>
                  </w:tcBorders>
                  <w:shd w:val="clear" w:color="auto" w:fill="FFFFFF"/>
                </w:tcPr>
                <w:p w14:paraId="0263B979"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Сбор макулатуры.</w:t>
                  </w:r>
                </w:p>
              </w:tc>
              <w:tc>
                <w:tcPr>
                  <w:tcW w:w="2126" w:type="dxa"/>
                  <w:tcBorders>
                    <w:top w:val="single" w:sz="4" w:space="0" w:color="auto"/>
                    <w:left w:val="single" w:sz="4" w:space="0" w:color="auto"/>
                    <w:bottom w:val="nil"/>
                    <w:right w:val="nil"/>
                  </w:tcBorders>
                  <w:shd w:val="clear" w:color="auto" w:fill="FFFFFF"/>
                </w:tcPr>
                <w:p w14:paraId="46CF14EC"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16283E5"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0B6AB0BA" w14:textId="77777777" w:rsidR="009E7BE2" w:rsidRPr="004B00B4" w:rsidRDefault="009E7BE2" w:rsidP="00AF79B8">
                  <w:pPr>
                    <w:framePr w:hSpace="180" w:wrap="around" w:vAnchor="page" w:hAnchor="margin" w:y="1231"/>
                    <w:spacing w:line="240" w:lineRule="auto"/>
                    <w:ind w:right="616"/>
                    <w:rPr>
                      <w:rFonts w:ascii="Times New Roman" w:eastAsia="Times New Roman" w:hAnsi="Times New Roman"/>
                      <w:lang w:eastAsia="ru-RU"/>
                    </w:rPr>
                  </w:pPr>
                  <w:r w:rsidRPr="004B00B4">
                    <w:rPr>
                      <w:rFonts w:ascii="Times New Roman" w:eastAsia="Times New Roman" w:hAnsi="Times New Roman"/>
                      <w:color w:val="000000"/>
                      <w:lang w:eastAsia="ru-RU"/>
                    </w:rPr>
                    <w:t>педагог-организатор, классные руководители</w:t>
                  </w:r>
                </w:p>
              </w:tc>
            </w:tr>
            <w:tr w:rsidR="009E7BE2" w:rsidRPr="004B00B4" w14:paraId="4C7066C5" w14:textId="77777777" w:rsidTr="0082133E">
              <w:trPr>
                <w:gridAfter w:val="1"/>
                <w:wAfter w:w="159" w:type="dxa"/>
                <w:trHeight w:val="562"/>
              </w:trPr>
              <w:tc>
                <w:tcPr>
                  <w:tcW w:w="6944" w:type="dxa"/>
                  <w:tcBorders>
                    <w:top w:val="single" w:sz="4" w:space="0" w:color="auto"/>
                    <w:left w:val="single" w:sz="4" w:space="0" w:color="auto"/>
                    <w:bottom w:val="nil"/>
                    <w:right w:val="nil"/>
                  </w:tcBorders>
                  <w:shd w:val="clear" w:color="auto" w:fill="FFFFFF"/>
                  <w:vAlign w:val="bottom"/>
                </w:tcPr>
                <w:p w14:paraId="0855406A" w14:textId="77777777" w:rsidR="009E7BE2" w:rsidRPr="004B00B4" w:rsidRDefault="009E7BE2" w:rsidP="00AF79B8">
                  <w:pPr>
                    <w:framePr w:hSpace="180" w:wrap="around" w:vAnchor="page" w:hAnchor="margin" w:y="1231"/>
                    <w:spacing w:line="230" w:lineRule="exact"/>
                    <w:ind w:right="143"/>
                    <w:rPr>
                      <w:rFonts w:ascii="Times New Roman" w:eastAsia="Times New Roman" w:hAnsi="Times New Roman"/>
                      <w:lang w:eastAsia="ru-RU"/>
                    </w:rPr>
                  </w:pPr>
                  <w:r w:rsidRPr="004B00B4">
                    <w:rPr>
                      <w:rFonts w:ascii="Times New Roman" w:eastAsia="Times New Roman" w:hAnsi="Times New Roman"/>
                      <w:b/>
                      <w:bCs/>
                      <w:color w:val="000000"/>
                      <w:sz w:val="23"/>
                      <w:szCs w:val="23"/>
                      <w:lang w:eastAsia="ru-RU"/>
                    </w:rPr>
                    <w:t>КТД «Новогодний серпантин»</w:t>
                  </w:r>
                </w:p>
                <w:p w14:paraId="4994E6EB"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Школьный конкурс-ярмарка новогодних поделок</w:t>
                  </w:r>
                </w:p>
              </w:tc>
              <w:tc>
                <w:tcPr>
                  <w:tcW w:w="2126" w:type="dxa"/>
                  <w:tcBorders>
                    <w:top w:val="single" w:sz="4" w:space="0" w:color="auto"/>
                    <w:left w:val="single" w:sz="4" w:space="0" w:color="auto"/>
                    <w:bottom w:val="nil"/>
                    <w:right w:val="nil"/>
                  </w:tcBorders>
                  <w:shd w:val="clear" w:color="auto" w:fill="FFFFFF"/>
                </w:tcPr>
                <w:p w14:paraId="706B98FD"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6AD91705"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2555176D" w14:textId="77777777" w:rsidR="009E7BE2" w:rsidRPr="004B00B4" w:rsidRDefault="009E7BE2" w:rsidP="00AF79B8">
                  <w:pPr>
                    <w:framePr w:hSpace="180" w:wrap="around" w:vAnchor="page" w:hAnchor="margin" w:y="1231"/>
                    <w:spacing w:line="240" w:lineRule="auto"/>
                    <w:ind w:right="616"/>
                    <w:rPr>
                      <w:rFonts w:ascii="Times New Roman" w:eastAsia="Times New Roman" w:hAnsi="Times New Roman"/>
                      <w:lang w:eastAsia="ru-RU"/>
                    </w:rPr>
                  </w:pPr>
                  <w:r w:rsidRPr="004B00B4">
                    <w:rPr>
                      <w:rFonts w:ascii="Times New Roman" w:eastAsia="Times New Roman" w:hAnsi="Times New Roman"/>
                      <w:color w:val="000000"/>
                      <w:lang w:eastAsia="ru-RU"/>
                    </w:rPr>
                    <w:t>педагог-организатор, классные руководители</w:t>
                  </w:r>
                </w:p>
              </w:tc>
            </w:tr>
            <w:tr w:rsidR="009E7BE2" w:rsidRPr="004B00B4" w14:paraId="3131F74D" w14:textId="77777777" w:rsidTr="0082133E">
              <w:trPr>
                <w:gridAfter w:val="1"/>
                <w:wAfter w:w="159" w:type="dxa"/>
                <w:trHeight w:val="566"/>
              </w:trPr>
              <w:tc>
                <w:tcPr>
                  <w:tcW w:w="6944" w:type="dxa"/>
                  <w:tcBorders>
                    <w:top w:val="single" w:sz="4" w:space="0" w:color="auto"/>
                    <w:left w:val="single" w:sz="4" w:space="0" w:color="auto"/>
                    <w:bottom w:val="nil"/>
                    <w:right w:val="nil"/>
                  </w:tcBorders>
                  <w:shd w:val="clear" w:color="auto" w:fill="FFFFFF"/>
                  <w:vAlign w:val="bottom"/>
                </w:tcPr>
                <w:p w14:paraId="0F2379EC" w14:textId="77777777" w:rsidR="009E7BE2" w:rsidRPr="004B00B4"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4B00B4">
                    <w:rPr>
                      <w:rFonts w:ascii="Times New Roman" w:eastAsia="Times New Roman" w:hAnsi="Times New Roman"/>
                      <w:color w:val="000000"/>
                      <w:lang w:eastAsia="ru-RU"/>
                    </w:rPr>
                    <w:t>Новогодние поздравления (видео-сценка, стихотворение, песня, танец)</w:t>
                  </w:r>
                </w:p>
              </w:tc>
              <w:tc>
                <w:tcPr>
                  <w:tcW w:w="2126" w:type="dxa"/>
                  <w:tcBorders>
                    <w:top w:val="single" w:sz="4" w:space="0" w:color="auto"/>
                    <w:left w:val="single" w:sz="4" w:space="0" w:color="auto"/>
                    <w:bottom w:val="nil"/>
                    <w:right w:val="nil"/>
                  </w:tcBorders>
                  <w:shd w:val="clear" w:color="auto" w:fill="FFFFFF"/>
                </w:tcPr>
                <w:p w14:paraId="5F090ADB"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8F24F45"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tcPr>
                <w:p w14:paraId="02D7F07F"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классные руководители</w:t>
                  </w:r>
                </w:p>
              </w:tc>
            </w:tr>
            <w:tr w:rsidR="009E7BE2" w:rsidRPr="004B00B4" w14:paraId="26255502" w14:textId="77777777" w:rsidTr="0082133E">
              <w:trPr>
                <w:gridAfter w:val="1"/>
                <w:wAfter w:w="159" w:type="dxa"/>
                <w:trHeight w:val="283"/>
              </w:trPr>
              <w:tc>
                <w:tcPr>
                  <w:tcW w:w="6944" w:type="dxa"/>
                  <w:tcBorders>
                    <w:top w:val="single" w:sz="4" w:space="0" w:color="auto"/>
                    <w:left w:val="single" w:sz="4" w:space="0" w:color="auto"/>
                    <w:bottom w:val="nil"/>
                    <w:right w:val="nil"/>
                  </w:tcBorders>
                  <w:shd w:val="clear" w:color="auto" w:fill="FFFFFF"/>
                  <w:vAlign w:val="bottom"/>
                </w:tcPr>
                <w:p w14:paraId="64E92388"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Конкурс рисунков «Новогодняя открытка»</w:t>
                  </w:r>
                </w:p>
              </w:tc>
              <w:tc>
                <w:tcPr>
                  <w:tcW w:w="2126" w:type="dxa"/>
                  <w:tcBorders>
                    <w:top w:val="single" w:sz="4" w:space="0" w:color="auto"/>
                    <w:left w:val="single" w:sz="4" w:space="0" w:color="auto"/>
                    <w:bottom w:val="nil"/>
                    <w:right w:val="nil"/>
                  </w:tcBorders>
                  <w:shd w:val="clear" w:color="auto" w:fill="FFFFFF"/>
                  <w:vAlign w:val="bottom"/>
                </w:tcPr>
                <w:p w14:paraId="5F051217"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6093D598"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22760EDF"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классные руководители</w:t>
                  </w:r>
                </w:p>
              </w:tc>
            </w:tr>
            <w:tr w:rsidR="009E7BE2" w:rsidRPr="004B00B4" w14:paraId="29649256" w14:textId="77777777" w:rsidTr="0082133E">
              <w:trPr>
                <w:gridAfter w:val="1"/>
                <w:wAfter w:w="159" w:type="dxa"/>
                <w:trHeight w:val="557"/>
              </w:trPr>
              <w:tc>
                <w:tcPr>
                  <w:tcW w:w="6944" w:type="dxa"/>
                  <w:tcBorders>
                    <w:top w:val="single" w:sz="4" w:space="0" w:color="auto"/>
                    <w:left w:val="single" w:sz="4" w:space="0" w:color="auto"/>
                    <w:bottom w:val="nil"/>
                    <w:right w:val="nil"/>
                  </w:tcBorders>
                  <w:shd w:val="clear" w:color="auto" w:fill="FFFFFF"/>
                  <w:vAlign w:val="bottom"/>
                </w:tcPr>
                <w:p w14:paraId="013AF8F5" w14:textId="77777777" w:rsidR="009E7BE2" w:rsidRPr="004B00B4"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4B00B4">
                    <w:rPr>
                      <w:rFonts w:ascii="Times New Roman" w:eastAsia="Times New Roman" w:hAnsi="Times New Roman"/>
                      <w:color w:val="000000"/>
                      <w:lang w:eastAsia="ru-RU"/>
                    </w:rPr>
                    <w:t>Школьный конкурс по украшению классной комнаты «Путешествие в новогоднюю сказку»</w:t>
                  </w:r>
                </w:p>
              </w:tc>
              <w:tc>
                <w:tcPr>
                  <w:tcW w:w="2126" w:type="dxa"/>
                  <w:tcBorders>
                    <w:top w:val="single" w:sz="4" w:space="0" w:color="auto"/>
                    <w:left w:val="single" w:sz="4" w:space="0" w:color="auto"/>
                    <w:bottom w:val="nil"/>
                    <w:right w:val="nil"/>
                  </w:tcBorders>
                  <w:shd w:val="clear" w:color="auto" w:fill="FFFFFF"/>
                </w:tcPr>
                <w:p w14:paraId="4E6D9091"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5C4FE20B"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tcPr>
                <w:p w14:paraId="7F9F9D5A"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классные руководители</w:t>
                  </w:r>
                </w:p>
              </w:tc>
            </w:tr>
            <w:tr w:rsidR="009E7BE2" w:rsidRPr="004B00B4" w14:paraId="6307ECA4" w14:textId="77777777" w:rsidTr="0082133E">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124EC4D6"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Новогодние утренники</w:t>
                  </w:r>
                </w:p>
              </w:tc>
              <w:tc>
                <w:tcPr>
                  <w:tcW w:w="2126" w:type="dxa"/>
                  <w:tcBorders>
                    <w:top w:val="single" w:sz="4" w:space="0" w:color="auto"/>
                    <w:left w:val="single" w:sz="4" w:space="0" w:color="auto"/>
                    <w:bottom w:val="nil"/>
                    <w:right w:val="nil"/>
                  </w:tcBorders>
                  <w:shd w:val="clear" w:color="auto" w:fill="FFFFFF"/>
                  <w:vAlign w:val="bottom"/>
                </w:tcPr>
                <w:p w14:paraId="72E2062E"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6413F4A4"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декабрь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C9D2100"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классные руководители</w:t>
                  </w:r>
                </w:p>
              </w:tc>
            </w:tr>
            <w:tr w:rsidR="009E7BE2" w:rsidRPr="004B00B4" w14:paraId="44057A8F" w14:textId="77777777" w:rsidTr="0082133E">
              <w:trPr>
                <w:gridAfter w:val="1"/>
                <w:wAfter w:w="159" w:type="dxa"/>
                <w:trHeight w:val="595"/>
              </w:trPr>
              <w:tc>
                <w:tcPr>
                  <w:tcW w:w="6944" w:type="dxa"/>
                  <w:tcBorders>
                    <w:top w:val="single" w:sz="4" w:space="0" w:color="auto"/>
                    <w:left w:val="single" w:sz="4" w:space="0" w:color="auto"/>
                    <w:bottom w:val="single" w:sz="4" w:space="0" w:color="auto"/>
                    <w:right w:val="nil"/>
                  </w:tcBorders>
                  <w:shd w:val="clear" w:color="auto" w:fill="FFFFFF"/>
                </w:tcPr>
                <w:p w14:paraId="420E424B"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 xml:space="preserve">Старый Новый год. Песенный марафон. Колядки, </w:t>
                  </w:r>
                  <w:proofErr w:type="spellStart"/>
                  <w:r w:rsidRPr="004B00B4">
                    <w:rPr>
                      <w:rFonts w:ascii="Times New Roman" w:eastAsia="Times New Roman" w:hAnsi="Times New Roman"/>
                      <w:color w:val="000000"/>
                      <w:lang w:eastAsia="ru-RU"/>
                    </w:rPr>
                    <w:t>щедривки</w:t>
                  </w:r>
                  <w:proofErr w:type="spellEnd"/>
                </w:p>
              </w:tc>
              <w:tc>
                <w:tcPr>
                  <w:tcW w:w="2126" w:type="dxa"/>
                  <w:tcBorders>
                    <w:top w:val="single" w:sz="4" w:space="0" w:color="auto"/>
                    <w:left w:val="single" w:sz="4" w:space="0" w:color="auto"/>
                    <w:bottom w:val="single" w:sz="4" w:space="0" w:color="auto"/>
                    <w:right w:val="nil"/>
                  </w:tcBorders>
                  <w:shd w:val="clear" w:color="auto" w:fill="FFFFFF"/>
                </w:tcPr>
                <w:p w14:paraId="3812149C"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28AD6496"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10-14.01</w:t>
                  </w:r>
                </w:p>
              </w:tc>
              <w:tc>
                <w:tcPr>
                  <w:tcW w:w="3334" w:type="dxa"/>
                  <w:gridSpan w:val="2"/>
                  <w:tcBorders>
                    <w:top w:val="single" w:sz="4" w:space="0" w:color="auto"/>
                    <w:left w:val="single" w:sz="4" w:space="0" w:color="auto"/>
                    <w:bottom w:val="single" w:sz="4" w:space="0" w:color="auto"/>
                    <w:right w:val="single" w:sz="4" w:space="0" w:color="auto"/>
                  </w:tcBorders>
                  <w:shd w:val="clear" w:color="auto" w:fill="FFFFFF"/>
                </w:tcPr>
                <w:p w14:paraId="1EF8A603" w14:textId="77777777" w:rsidR="009E7BE2" w:rsidRPr="004B00B4"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4B00B4">
                    <w:rPr>
                      <w:rFonts w:ascii="Times New Roman" w:eastAsia="Times New Roman" w:hAnsi="Times New Roman"/>
                      <w:color w:val="000000"/>
                      <w:lang w:eastAsia="ru-RU"/>
                    </w:rPr>
                    <w:t>классные руководители</w:t>
                  </w:r>
                </w:p>
              </w:tc>
            </w:tr>
            <w:tr w:rsidR="009E7BE2" w:rsidRPr="00D51F86" w14:paraId="50E246C3" w14:textId="77777777" w:rsidTr="0082133E">
              <w:trPr>
                <w:gridAfter w:val="1"/>
                <w:wAfter w:w="159" w:type="dxa"/>
                <w:trHeight w:val="1397"/>
              </w:trPr>
              <w:tc>
                <w:tcPr>
                  <w:tcW w:w="6944" w:type="dxa"/>
                  <w:tcBorders>
                    <w:top w:val="single" w:sz="4" w:space="0" w:color="auto"/>
                    <w:left w:val="single" w:sz="4" w:space="0" w:color="auto"/>
                    <w:bottom w:val="nil"/>
                    <w:right w:val="nil"/>
                  </w:tcBorders>
                  <w:shd w:val="clear" w:color="auto" w:fill="FFFFFF"/>
                  <w:vAlign w:val="bottom"/>
                </w:tcPr>
                <w:p w14:paraId="213BA601"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Международный день детских изобретений Участие в школьной выставке</w:t>
                  </w:r>
                </w:p>
                <w:p w14:paraId="085C36FA"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Творческий конкурс «Снимай науку!» (конкурс фото и видео материалов</w:t>
                  </w:r>
                </w:p>
              </w:tc>
              <w:tc>
                <w:tcPr>
                  <w:tcW w:w="2126" w:type="dxa"/>
                  <w:tcBorders>
                    <w:top w:val="single" w:sz="4" w:space="0" w:color="auto"/>
                    <w:left w:val="single" w:sz="4" w:space="0" w:color="auto"/>
                    <w:bottom w:val="nil"/>
                    <w:right w:val="nil"/>
                  </w:tcBorders>
                  <w:shd w:val="clear" w:color="auto" w:fill="FFFFFF"/>
                </w:tcPr>
                <w:p w14:paraId="54B5DAA7"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2-4</w:t>
                  </w:r>
                </w:p>
              </w:tc>
              <w:tc>
                <w:tcPr>
                  <w:tcW w:w="2268" w:type="dxa"/>
                  <w:tcBorders>
                    <w:top w:val="single" w:sz="4" w:space="0" w:color="auto"/>
                    <w:left w:val="single" w:sz="4" w:space="0" w:color="auto"/>
                    <w:bottom w:val="nil"/>
                    <w:right w:val="nil"/>
                  </w:tcBorders>
                  <w:shd w:val="clear" w:color="auto" w:fill="FFFFFF"/>
                </w:tcPr>
                <w:p w14:paraId="5F921D98"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январь</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038643C3" w14:textId="77777777" w:rsidR="009E7BE2" w:rsidRPr="00D51F86" w:rsidRDefault="009E7BE2" w:rsidP="00AF79B8">
                  <w:pPr>
                    <w:framePr w:hSpace="180" w:wrap="around" w:vAnchor="page" w:hAnchor="margin" w:y="1231"/>
                    <w:tabs>
                      <w:tab w:val="left" w:pos="2715"/>
                    </w:tabs>
                    <w:spacing w:line="240" w:lineRule="auto"/>
                    <w:ind w:right="616"/>
                    <w:rPr>
                      <w:rFonts w:ascii="Times New Roman" w:eastAsia="Times New Roman" w:hAnsi="Times New Roman"/>
                      <w:lang w:eastAsia="ru-RU"/>
                    </w:rPr>
                  </w:pPr>
                  <w:r w:rsidRPr="00D51F86">
                    <w:rPr>
                      <w:rFonts w:ascii="Times New Roman" w:eastAsia="Times New Roman" w:hAnsi="Times New Roman"/>
                      <w:color w:val="000000"/>
                      <w:lang w:eastAsia="ru-RU"/>
                    </w:rPr>
                    <w:t>Руководитель школьного отделения МАН, классные руководители, учителя предметники и внеурочной деятельности</w:t>
                  </w:r>
                </w:p>
              </w:tc>
            </w:tr>
            <w:tr w:rsidR="009E7BE2" w:rsidRPr="00D51F86" w14:paraId="2C07C0F3" w14:textId="77777777" w:rsidTr="0082133E">
              <w:trPr>
                <w:gridAfter w:val="1"/>
                <w:wAfter w:w="159" w:type="dxa"/>
                <w:trHeight w:val="840"/>
              </w:trPr>
              <w:tc>
                <w:tcPr>
                  <w:tcW w:w="6944" w:type="dxa"/>
                  <w:tcBorders>
                    <w:top w:val="single" w:sz="4" w:space="0" w:color="auto"/>
                    <w:left w:val="single" w:sz="4" w:space="0" w:color="auto"/>
                    <w:bottom w:val="nil"/>
                    <w:right w:val="nil"/>
                  </w:tcBorders>
                  <w:shd w:val="clear" w:color="auto" w:fill="FFFFFF"/>
                </w:tcPr>
                <w:p w14:paraId="13C18627"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Международный день памяти жертв Холокоста. Акция «Зажги свечу памяти о жертвах Холокоста»</w:t>
                  </w:r>
                </w:p>
              </w:tc>
              <w:tc>
                <w:tcPr>
                  <w:tcW w:w="2126" w:type="dxa"/>
                  <w:tcBorders>
                    <w:top w:val="single" w:sz="4" w:space="0" w:color="auto"/>
                    <w:left w:val="single" w:sz="4" w:space="0" w:color="auto"/>
                    <w:bottom w:val="nil"/>
                    <w:right w:val="nil"/>
                  </w:tcBorders>
                  <w:shd w:val="clear" w:color="auto" w:fill="FFFFFF"/>
                </w:tcPr>
                <w:p w14:paraId="02443B72"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0EA93D83"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28,29.01</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0DA98DCE"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Классные руководители,</w:t>
                  </w:r>
                </w:p>
                <w:p w14:paraId="3CB1DFB1"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педагог-организатор</w:t>
                  </w:r>
                </w:p>
                <w:p w14:paraId="0EDF6A90"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Библиотекарь</w:t>
                  </w:r>
                </w:p>
              </w:tc>
            </w:tr>
            <w:tr w:rsidR="009E7BE2" w:rsidRPr="00D51F86" w14:paraId="039F5C21" w14:textId="77777777" w:rsidTr="0082133E">
              <w:trPr>
                <w:gridAfter w:val="1"/>
                <w:wAfter w:w="159" w:type="dxa"/>
                <w:trHeight w:val="850"/>
              </w:trPr>
              <w:tc>
                <w:tcPr>
                  <w:tcW w:w="6944" w:type="dxa"/>
                  <w:tcBorders>
                    <w:top w:val="single" w:sz="4" w:space="0" w:color="auto"/>
                    <w:left w:val="single" w:sz="4" w:space="0" w:color="auto"/>
                    <w:bottom w:val="nil"/>
                    <w:right w:val="nil"/>
                  </w:tcBorders>
                  <w:shd w:val="clear" w:color="auto" w:fill="FFFFFF"/>
                  <w:vAlign w:val="bottom"/>
                </w:tcPr>
                <w:p w14:paraId="4081EB51"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КТД «Блокада Ленинграда»</w:t>
                  </w:r>
                </w:p>
                <w:p w14:paraId="532D4F60"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Литературный флешмоб «Муза Блокады» (Чтение стихов поэтов блокадного Ленинграда-видеоролики)</w:t>
                  </w:r>
                </w:p>
              </w:tc>
              <w:tc>
                <w:tcPr>
                  <w:tcW w:w="2126" w:type="dxa"/>
                  <w:tcBorders>
                    <w:top w:val="single" w:sz="4" w:space="0" w:color="auto"/>
                    <w:left w:val="single" w:sz="4" w:space="0" w:color="auto"/>
                    <w:bottom w:val="nil"/>
                    <w:right w:val="nil"/>
                  </w:tcBorders>
                  <w:shd w:val="clear" w:color="auto" w:fill="FFFFFF"/>
                </w:tcPr>
                <w:p w14:paraId="0C4B049F"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4FD0D12"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27.01</w:t>
                  </w:r>
                </w:p>
              </w:tc>
              <w:tc>
                <w:tcPr>
                  <w:tcW w:w="3334" w:type="dxa"/>
                  <w:gridSpan w:val="2"/>
                  <w:tcBorders>
                    <w:top w:val="single" w:sz="4" w:space="0" w:color="auto"/>
                    <w:left w:val="single" w:sz="4" w:space="0" w:color="auto"/>
                    <w:bottom w:val="nil"/>
                    <w:right w:val="single" w:sz="4" w:space="0" w:color="auto"/>
                  </w:tcBorders>
                  <w:shd w:val="clear" w:color="auto" w:fill="FFFFFF"/>
                </w:tcPr>
                <w:p w14:paraId="6AEB460D" w14:textId="77777777" w:rsidR="009E7BE2" w:rsidRDefault="009E7BE2" w:rsidP="00AF79B8">
                  <w:pPr>
                    <w:framePr w:hSpace="180" w:wrap="around" w:vAnchor="page" w:hAnchor="margin" w:y="1231"/>
                    <w:spacing w:line="240" w:lineRule="auto"/>
                    <w:ind w:right="143"/>
                    <w:rPr>
                      <w:rFonts w:ascii="Times New Roman" w:eastAsia="Times New Roman" w:hAnsi="Times New Roman"/>
                      <w:color w:val="000000"/>
                      <w:lang w:eastAsia="ru-RU"/>
                    </w:rPr>
                  </w:pPr>
                  <w:r w:rsidRPr="00D51F86">
                    <w:rPr>
                      <w:rFonts w:ascii="Times New Roman" w:eastAsia="Times New Roman" w:hAnsi="Times New Roman"/>
                      <w:color w:val="000000"/>
                      <w:lang w:eastAsia="ru-RU"/>
                    </w:rPr>
                    <w:t xml:space="preserve">Классные руководители </w:t>
                  </w:r>
                </w:p>
                <w:p w14:paraId="5EEB4ABF"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p>
              </w:tc>
            </w:tr>
            <w:tr w:rsidR="009E7BE2" w:rsidRPr="00D51F86" w14:paraId="5F1924A7" w14:textId="77777777" w:rsidTr="0082133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139E1031" w14:textId="77777777" w:rsidR="009E7BE2" w:rsidRPr="00D51F86" w:rsidRDefault="009E7BE2" w:rsidP="00AF79B8">
                  <w:pPr>
                    <w:framePr w:hSpace="180" w:wrap="around" w:vAnchor="page" w:hAnchor="margin" w:y="1231"/>
                    <w:spacing w:line="230" w:lineRule="exact"/>
                    <w:ind w:right="143"/>
                    <w:rPr>
                      <w:rFonts w:ascii="Times New Roman" w:eastAsia="Times New Roman" w:hAnsi="Times New Roman"/>
                      <w:lang w:eastAsia="ru-RU"/>
                    </w:rPr>
                  </w:pPr>
                  <w:r w:rsidRPr="00D51F86">
                    <w:rPr>
                      <w:rFonts w:ascii="Times New Roman" w:eastAsia="Times New Roman" w:hAnsi="Times New Roman"/>
                      <w:b/>
                      <w:bCs/>
                      <w:color w:val="000000"/>
                      <w:sz w:val="23"/>
                      <w:szCs w:val="23"/>
                      <w:lang w:eastAsia="ru-RU"/>
                    </w:rPr>
                    <w:t>КТД Международный день родного языка</w:t>
                  </w:r>
                </w:p>
              </w:tc>
              <w:tc>
                <w:tcPr>
                  <w:tcW w:w="2126" w:type="dxa"/>
                  <w:tcBorders>
                    <w:top w:val="single" w:sz="4" w:space="0" w:color="auto"/>
                    <w:left w:val="single" w:sz="4" w:space="0" w:color="auto"/>
                    <w:bottom w:val="nil"/>
                    <w:right w:val="nil"/>
                  </w:tcBorders>
                  <w:shd w:val="clear" w:color="auto" w:fill="FFFFFF"/>
                </w:tcPr>
                <w:p w14:paraId="31DFF61A"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7F1162A"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февраль</w:t>
                  </w:r>
                </w:p>
              </w:tc>
              <w:tc>
                <w:tcPr>
                  <w:tcW w:w="3334" w:type="dxa"/>
                  <w:gridSpan w:val="2"/>
                  <w:tcBorders>
                    <w:top w:val="single" w:sz="4" w:space="0" w:color="auto"/>
                    <w:left w:val="single" w:sz="4" w:space="0" w:color="auto"/>
                    <w:bottom w:val="nil"/>
                    <w:right w:val="single" w:sz="4" w:space="0" w:color="auto"/>
                  </w:tcBorders>
                  <w:shd w:val="clear" w:color="auto" w:fill="FFFFFF"/>
                </w:tcPr>
                <w:p w14:paraId="76EC3779"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Учителя филологии</w:t>
                  </w:r>
                </w:p>
              </w:tc>
            </w:tr>
            <w:tr w:rsidR="009E7BE2" w:rsidRPr="00D51F86" w14:paraId="627709F9" w14:textId="77777777" w:rsidTr="0082133E">
              <w:trPr>
                <w:gridAfter w:val="1"/>
                <w:wAfter w:w="159" w:type="dxa"/>
                <w:trHeight w:val="840"/>
              </w:trPr>
              <w:tc>
                <w:tcPr>
                  <w:tcW w:w="6944" w:type="dxa"/>
                  <w:tcBorders>
                    <w:top w:val="single" w:sz="4" w:space="0" w:color="auto"/>
                    <w:left w:val="single" w:sz="4" w:space="0" w:color="auto"/>
                    <w:bottom w:val="nil"/>
                    <w:right w:val="nil"/>
                  </w:tcBorders>
                  <w:shd w:val="clear" w:color="auto" w:fill="FFFFFF"/>
                  <w:vAlign w:val="bottom"/>
                </w:tcPr>
                <w:p w14:paraId="629FF2B5"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proofErr w:type="spellStart"/>
                  <w:r w:rsidRPr="00D51F86">
                    <w:rPr>
                      <w:rFonts w:ascii="Times New Roman" w:eastAsia="Times New Roman" w:hAnsi="Times New Roman"/>
                      <w:color w:val="000000"/>
                      <w:lang w:eastAsia="ru-RU"/>
                    </w:rPr>
                    <w:t>Видеомарафон</w:t>
                  </w:r>
                  <w:proofErr w:type="spellEnd"/>
                  <w:r w:rsidRPr="00D51F86">
                    <w:rPr>
                      <w:rFonts w:ascii="Times New Roman" w:eastAsia="Times New Roman" w:hAnsi="Times New Roman"/>
                      <w:color w:val="000000"/>
                      <w:lang w:eastAsia="ru-RU"/>
                    </w:rPr>
                    <w:t xml:space="preserve"> «Сокровища родного языка» (дети и их учителя читают стихи или поют песни на родном языке - крымскотатарском, украинском, русском и др.</w:t>
                  </w:r>
                </w:p>
              </w:tc>
              <w:tc>
                <w:tcPr>
                  <w:tcW w:w="2126" w:type="dxa"/>
                  <w:tcBorders>
                    <w:top w:val="single" w:sz="4" w:space="0" w:color="auto"/>
                    <w:left w:val="single" w:sz="4" w:space="0" w:color="auto"/>
                    <w:bottom w:val="nil"/>
                    <w:right w:val="nil"/>
                  </w:tcBorders>
                  <w:shd w:val="clear" w:color="auto" w:fill="FFFFFF"/>
                </w:tcPr>
                <w:p w14:paraId="2D2EF401"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D539391"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февраль</w:t>
                  </w:r>
                </w:p>
              </w:tc>
              <w:tc>
                <w:tcPr>
                  <w:tcW w:w="3334" w:type="dxa"/>
                  <w:gridSpan w:val="2"/>
                  <w:tcBorders>
                    <w:top w:val="single" w:sz="4" w:space="0" w:color="auto"/>
                    <w:left w:val="single" w:sz="4" w:space="0" w:color="auto"/>
                    <w:bottom w:val="nil"/>
                    <w:right w:val="single" w:sz="4" w:space="0" w:color="auto"/>
                  </w:tcBorders>
                  <w:shd w:val="clear" w:color="auto" w:fill="FFFFFF"/>
                </w:tcPr>
                <w:p w14:paraId="0A510D47" w14:textId="77777777" w:rsidR="009E7BE2" w:rsidRPr="00D51F86" w:rsidRDefault="009E7BE2" w:rsidP="00AF79B8">
                  <w:pPr>
                    <w:framePr w:hSpace="180" w:wrap="around" w:vAnchor="page" w:hAnchor="margin" w:y="1231"/>
                    <w:spacing w:line="240" w:lineRule="auto"/>
                    <w:ind w:right="474"/>
                    <w:rPr>
                      <w:rFonts w:ascii="Times New Roman" w:eastAsia="Times New Roman" w:hAnsi="Times New Roman"/>
                      <w:lang w:eastAsia="ru-RU"/>
                    </w:rPr>
                  </w:pPr>
                  <w:r w:rsidRPr="00D51F86">
                    <w:rPr>
                      <w:rFonts w:ascii="Times New Roman" w:eastAsia="Times New Roman" w:hAnsi="Times New Roman"/>
                      <w:color w:val="000000"/>
                      <w:lang w:eastAsia="ru-RU"/>
                    </w:rPr>
                    <w:t>Классные руководители, Учителя филологии</w:t>
                  </w:r>
                </w:p>
              </w:tc>
            </w:tr>
            <w:tr w:rsidR="009E7BE2" w:rsidRPr="00D51F86" w14:paraId="47E0BCBE" w14:textId="77777777" w:rsidTr="0082133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0BC6839B"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lastRenderedPageBreak/>
                    <w:t>КТД День защитника Отечества</w:t>
                  </w:r>
                </w:p>
              </w:tc>
              <w:tc>
                <w:tcPr>
                  <w:tcW w:w="2126" w:type="dxa"/>
                  <w:tcBorders>
                    <w:top w:val="single" w:sz="4" w:space="0" w:color="auto"/>
                    <w:left w:val="single" w:sz="4" w:space="0" w:color="auto"/>
                    <w:bottom w:val="nil"/>
                    <w:right w:val="nil"/>
                  </w:tcBorders>
                  <w:shd w:val="clear" w:color="auto" w:fill="FFFFFF"/>
                </w:tcPr>
                <w:p w14:paraId="59B3853C"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570B23EA"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23 февраля</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616DAF08" w14:textId="77777777" w:rsidR="009E7BE2" w:rsidRPr="00D51F86" w:rsidRDefault="009E7BE2" w:rsidP="00AF79B8">
                  <w:pPr>
                    <w:framePr w:hSpace="180" w:wrap="around" w:vAnchor="page" w:hAnchor="margin" w:y="1231"/>
                    <w:spacing w:line="240" w:lineRule="auto"/>
                    <w:ind w:right="474"/>
                    <w:rPr>
                      <w:rFonts w:ascii="Times New Roman" w:eastAsia="Times New Roman" w:hAnsi="Times New Roman"/>
                      <w:lang w:eastAsia="ru-RU"/>
                    </w:rPr>
                  </w:pPr>
                  <w:r w:rsidRPr="00D51F86">
                    <w:rPr>
                      <w:rFonts w:ascii="Times New Roman" w:eastAsia="Times New Roman" w:hAnsi="Times New Roman"/>
                      <w:color w:val="000000"/>
                      <w:lang w:eastAsia="ru-RU"/>
                    </w:rPr>
                    <w:t>педагог-организатор, классные руководители</w:t>
                  </w:r>
                </w:p>
              </w:tc>
            </w:tr>
            <w:tr w:rsidR="009E7BE2" w:rsidRPr="00D51F86" w14:paraId="6309419F" w14:textId="77777777" w:rsidTr="0082133E">
              <w:trPr>
                <w:gridAfter w:val="1"/>
                <w:wAfter w:w="159" w:type="dxa"/>
                <w:trHeight w:val="1114"/>
              </w:trPr>
              <w:tc>
                <w:tcPr>
                  <w:tcW w:w="6944" w:type="dxa"/>
                  <w:tcBorders>
                    <w:top w:val="single" w:sz="4" w:space="0" w:color="auto"/>
                    <w:left w:val="single" w:sz="4" w:space="0" w:color="auto"/>
                    <w:bottom w:val="nil"/>
                    <w:right w:val="nil"/>
                  </w:tcBorders>
                  <w:shd w:val="clear" w:color="auto" w:fill="FFFFFF"/>
                </w:tcPr>
                <w:p w14:paraId="13B5A203"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КТД «200 дней и ночей мужества и стойкости» День разгрома советской армией немецко-фашистских войск в Сталинградской битве (02.02.1943 г.) (по отдельному плану)</w:t>
                  </w:r>
                </w:p>
              </w:tc>
              <w:tc>
                <w:tcPr>
                  <w:tcW w:w="2126" w:type="dxa"/>
                  <w:tcBorders>
                    <w:top w:val="single" w:sz="4" w:space="0" w:color="auto"/>
                    <w:left w:val="single" w:sz="4" w:space="0" w:color="auto"/>
                    <w:bottom w:val="nil"/>
                    <w:right w:val="nil"/>
                  </w:tcBorders>
                  <w:shd w:val="clear" w:color="auto" w:fill="FFFFFF"/>
                </w:tcPr>
                <w:p w14:paraId="3A151087"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5527D0CD"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2-3 февраля</w:t>
                  </w:r>
                </w:p>
              </w:tc>
              <w:tc>
                <w:tcPr>
                  <w:tcW w:w="3334" w:type="dxa"/>
                  <w:gridSpan w:val="2"/>
                  <w:tcBorders>
                    <w:top w:val="single" w:sz="4" w:space="0" w:color="auto"/>
                    <w:left w:val="single" w:sz="4" w:space="0" w:color="auto"/>
                    <w:bottom w:val="nil"/>
                    <w:right w:val="single" w:sz="4" w:space="0" w:color="auto"/>
                  </w:tcBorders>
                  <w:shd w:val="clear" w:color="auto" w:fill="FFFFFF"/>
                </w:tcPr>
                <w:p w14:paraId="7382266E" w14:textId="77777777" w:rsidR="009E7BE2" w:rsidRPr="00D51F86" w:rsidRDefault="009E7BE2" w:rsidP="00AF79B8">
                  <w:pPr>
                    <w:framePr w:hSpace="180" w:wrap="around" w:vAnchor="page" w:hAnchor="margin" w:y="1231"/>
                    <w:spacing w:line="240" w:lineRule="auto"/>
                    <w:ind w:right="332"/>
                    <w:rPr>
                      <w:rFonts w:ascii="Times New Roman" w:eastAsia="Times New Roman" w:hAnsi="Times New Roman"/>
                      <w:lang w:eastAsia="ru-RU"/>
                    </w:rPr>
                  </w:pPr>
                  <w:r w:rsidRPr="00D51F86">
                    <w:rPr>
                      <w:rFonts w:ascii="Times New Roman" w:eastAsia="Times New Roman" w:hAnsi="Times New Roman"/>
                      <w:color w:val="000000"/>
                      <w:lang w:eastAsia="ru-RU"/>
                    </w:rPr>
                    <w:t>педагог-организатор, классные руководители</w:t>
                  </w:r>
                </w:p>
              </w:tc>
            </w:tr>
            <w:tr w:rsidR="009E7BE2" w:rsidRPr="00D51F86" w14:paraId="3B1261CB" w14:textId="77777777" w:rsidTr="0082133E">
              <w:trPr>
                <w:gridAfter w:val="1"/>
                <w:wAfter w:w="159" w:type="dxa"/>
                <w:trHeight w:val="845"/>
              </w:trPr>
              <w:tc>
                <w:tcPr>
                  <w:tcW w:w="6944" w:type="dxa"/>
                  <w:tcBorders>
                    <w:top w:val="single" w:sz="4" w:space="0" w:color="auto"/>
                    <w:left w:val="single" w:sz="4" w:space="0" w:color="auto"/>
                    <w:bottom w:val="nil"/>
                    <w:right w:val="nil"/>
                  </w:tcBorders>
                  <w:shd w:val="clear" w:color="auto" w:fill="FFFFFF"/>
                </w:tcPr>
                <w:p w14:paraId="75274DBF"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День Республики Крым</w:t>
                  </w:r>
                </w:p>
              </w:tc>
              <w:tc>
                <w:tcPr>
                  <w:tcW w:w="2126" w:type="dxa"/>
                  <w:tcBorders>
                    <w:top w:val="single" w:sz="4" w:space="0" w:color="auto"/>
                    <w:left w:val="single" w:sz="4" w:space="0" w:color="auto"/>
                    <w:bottom w:val="nil"/>
                    <w:right w:val="nil"/>
                  </w:tcBorders>
                  <w:shd w:val="clear" w:color="auto" w:fill="FFFFFF"/>
                </w:tcPr>
                <w:p w14:paraId="7FDE822F"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6353133"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20.01</w:t>
                  </w:r>
                </w:p>
              </w:tc>
              <w:tc>
                <w:tcPr>
                  <w:tcW w:w="3334" w:type="dxa"/>
                  <w:gridSpan w:val="2"/>
                  <w:tcBorders>
                    <w:top w:val="single" w:sz="4" w:space="0" w:color="auto"/>
                    <w:left w:val="single" w:sz="4" w:space="0" w:color="auto"/>
                    <w:bottom w:val="nil"/>
                    <w:right w:val="single" w:sz="4" w:space="0" w:color="auto"/>
                  </w:tcBorders>
                  <w:shd w:val="clear" w:color="auto" w:fill="FFFFFF"/>
                </w:tcPr>
                <w:p w14:paraId="11AD2934" w14:textId="77777777" w:rsidR="009E7BE2" w:rsidRPr="00D51F86" w:rsidRDefault="009E7BE2" w:rsidP="00AF79B8">
                  <w:pPr>
                    <w:framePr w:hSpace="180" w:wrap="around" w:vAnchor="page" w:hAnchor="margin" w:y="1231"/>
                    <w:spacing w:line="240" w:lineRule="auto"/>
                    <w:ind w:right="332"/>
                    <w:rPr>
                      <w:rFonts w:ascii="Times New Roman" w:eastAsia="Times New Roman" w:hAnsi="Times New Roman"/>
                      <w:lang w:eastAsia="ru-RU"/>
                    </w:rPr>
                  </w:pPr>
                  <w:r w:rsidRPr="00D51F86">
                    <w:rPr>
                      <w:rFonts w:ascii="Times New Roman" w:eastAsia="Times New Roman" w:hAnsi="Times New Roman"/>
                      <w:color w:val="000000"/>
                      <w:lang w:eastAsia="ru-RU"/>
                    </w:rPr>
                    <w:t>Учителя истории, педагог-организатор</w:t>
                  </w:r>
                </w:p>
              </w:tc>
            </w:tr>
            <w:tr w:rsidR="009E7BE2" w:rsidRPr="00D51F86" w14:paraId="05DB7DFF" w14:textId="77777777" w:rsidTr="0082133E">
              <w:trPr>
                <w:gridAfter w:val="1"/>
                <w:wAfter w:w="159" w:type="dxa"/>
                <w:trHeight w:val="562"/>
              </w:trPr>
              <w:tc>
                <w:tcPr>
                  <w:tcW w:w="6944" w:type="dxa"/>
                  <w:tcBorders>
                    <w:top w:val="single" w:sz="4" w:space="0" w:color="auto"/>
                    <w:left w:val="single" w:sz="4" w:space="0" w:color="auto"/>
                    <w:bottom w:val="nil"/>
                    <w:right w:val="nil"/>
                  </w:tcBorders>
                  <w:shd w:val="clear" w:color="auto" w:fill="FFFFFF"/>
                </w:tcPr>
                <w:p w14:paraId="4B3E8189"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Уроки мужества</w:t>
                  </w:r>
                </w:p>
              </w:tc>
              <w:tc>
                <w:tcPr>
                  <w:tcW w:w="2126" w:type="dxa"/>
                  <w:tcBorders>
                    <w:top w:val="single" w:sz="4" w:space="0" w:color="auto"/>
                    <w:left w:val="single" w:sz="4" w:space="0" w:color="auto"/>
                    <w:bottom w:val="nil"/>
                    <w:right w:val="nil"/>
                  </w:tcBorders>
                  <w:shd w:val="clear" w:color="auto" w:fill="FFFFFF"/>
                </w:tcPr>
                <w:p w14:paraId="37FC47FA"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6462082D"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В течение года</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1FE095B2" w14:textId="77777777" w:rsidR="009E7BE2" w:rsidRPr="00D51F86" w:rsidRDefault="009E7BE2" w:rsidP="00AF79B8">
                  <w:pPr>
                    <w:framePr w:hSpace="180" w:wrap="around" w:vAnchor="page" w:hAnchor="margin" w:y="1231"/>
                    <w:spacing w:line="240" w:lineRule="auto"/>
                    <w:ind w:right="332"/>
                    <w:rPr>
                      <w:rFonts w:ascii="Times New Roman" w:eastAsia="Times New Roman" w:hAnsi="Times New Roman"/>
                      <w:lang w:eastAsia="ru-RU"/>
                    </w:rPr>
                  </w:pPr>
                  <w:r w:rsidRPr="00D51F86">
                    <w:rPr>
                      <w:rFonts w:ascii="Times New Roman" w:eastAsia="Times New Roman" w:hAnsi="Times New Roman"/>
                      <w:color w:val="000000"/>
                      <w:lang w:eastAsia="ru-RU"/>
                    </w:rPr>
                    <w:t>педагог-организатор, классные руководители</w:t>
                  </w:r>
                </w:p>
              </w:tc>
            </w:tr>
            <w:tr w:rsidR="009E7BE2" w:rsidRPr="00D51F86" w14:paraId="0A09320F" w14:textId="77777777" w:rsidTr="0082133E">
              <w:trPr>
                <w:gridAfter w:val="1"/>
                <w:wAfter w:w="159" w:type="dxa"/>
                <w:trHeight w:val="840"/>
              </w:trPr>
              <w:tc>
                <w:tcPr>
                  <w:tcW w:w="6944" w:type="dxa"/>
                  <w:tcBorders>
                    <w:top w:val="single" w:sz="4" w:space="0" w:color="auto"/>
                    <w:left w:val="single" w:sz="4" w:space="0" w:color="auto"/>
                    <w:bottom w:val="nil"/>
                    <w:right w:val="nil"/>
                  </w:tcBorders>
                  <w:shd w:val="clear" w:color="auto" w:fill="FFFFFF"/>
                  <w:vAlign w:val="bottom"/>
                </w:tcPr>
                <w:p w14:paraId="507D592E"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День разгрома советской армией немецко-фашистских войск в Сталинградской битве (02.02.1943 г.)</w:t>
                  </w:r>
                </w:p>
                <w:p w14:paraId="73D326BB"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Акция «Красная гвоздика»</w:t>
                  </w:r>
                </w:p>
              </w:tc>
              <w:tc>
                <w:tcPr>
                  <w:tcW w:w="2126" w:type="dxa"/>
                  <w:tcBorders>
                    <w:top w:val="single" w:sz="4" w:space="0" w:color="auto"/>
                    <w:left w:val="single" w:sz="4" w:space="0" w:color="auto"/>
                    <w:bottom w:val="nil"/>
                    <w:right w:val="nil"/>
                  </w:tcBorders>
                  <w:shd w:val="clear" w:color="auto" w:fill="FFFFFF"/>
                </w:tcPr>
                <w:p w14:paraId="0681B8CA"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99AE3BE"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sz w:val="10"/>
                      <w:szCs w:val="10"/>
                      <w:lang w:eastAsia="ru-RU"/>
                    </w:rPr>
                  </w:pPr>
                </w:p>
              </w:tc>
              <w:tc>
                <w:tcPr>
                  <w:tcW w:w="3334" w:type="dxa"/>
                  <w:gridSpan w:val="2"/>
                  <w:tcBorders>
                    <w:top w:val="single" w:sz="4" w:space="0" w:color="auto"/>
                    <w:left w:val="single" w:sz="4" w:space="0" w:color="auto"/>
                    <w:bottom w:val="nil"/>
                    <w:right w:val="single" w:sz="4" w:space="0" w:color="auto"/>
                  </w:tcBorders>
                  <w:shd w:val="clear" w:color="auto" w:fill="FFFFFF"/>
                </w:tcPr>
                <w:p w14:paraId="061FB902" w14:textId="77777777" w:rsidR="009E7BE2" w:rsidRPr="00D51F86" w:rsidRDefault="009E7BE2" w:rsidP="00AF79B8">
                  <w:pPr>
                    <w:framePr w:hSpace="180" w:wrap="around" w:vAnchor="page" w:hAnchor="margin" w:y="1231"/>
                    <w:spacing w:line="240" w:lineRule="auto"/>
                    <w:ind w:right="332"/>
                    <w:rPr>
                      <w:rFonts w:ascii="Times New Roman" w:eastAsia="Times New Roman" w:hAnsi="Times New Roman"/>
                      <w:lang w:eastAsia="ru-RU"/>
                    </w:rPr>
                  </w:pPr>
                  <w:r w:rsidRPr="00D51F86">
                    <w:rPr>
                      <w:rFonts w:ascii="Times New Roman" w:eastAsia="Times New Roman" w:hAnsi="Times New Roman"/>
                      <w:color w:val="000000"/>
                      <w:lang w:eastAsia="ru-RU"/>
                    </w:rPr>
                    <w:t>педагог-организатор, классные руководители</w:t>
                  </w:r>
                </w:p>
              </w:tc>
            </w:tr>
            <w:tr w:rsidR="009E7BE2" w:rsidRPr="00D51F86" w14:paraId="67856C26" w14:textId="77777777" w:rsidTr="0082133E">
              <w:trPr>
                <w:gridAfter w:val="1"/>
                <w:wAfter w:w="159" w:type="dxa"/>
                <w:trHeight w:val="835"/>
              </w:trPr>
              <w:tc>
                <w:tcPr>
                  <w:tcW w:w="6944" w:type="dxa"/>
                  <w:tcBorders>
                    <w:top w:val="single" w:sz="4" w:space="0" w:color="auto"/>
                    <w:left w:val="single" w:sz="4" w:space="0" w:color="auto"/>
                    <w:bottom w:val="nil"/>
                    <w:right w:val="nil"/>
                  </w:tcBorders>
                  <w:shd w:val="clear" w:color="auto" w:fill="FFFFFF"/>
                  <w:vAlign w:val="bottom"/>
                </w:tcPr>
                <w:p w14:paraId="1DD222FF" w14:textId="77777777" w:rsidR="009E7BE2" w:rsidRPr="00D51F86"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D51F86">
                    <w:rPr>
                      <w:rFonts w:ascii="Times New Roman" w:eastAsia="Times New Roman" w:hAnsi="Times New Roman"/>
                      <w:color w:val="000000"/>
                      <w:lang w:eastAsia="ru-RU"/>
                    </w:rPr>
                    <w:t xml:space="preserve">Акция «Красный тюльпан» посвященная дню вывода советских войск из </w:t>
                  </w:r>
                  <w:r>
                    <w:rPr>
                      <w:rFonts w:ascii="Times New Roman" w:eastAsia="Times New Roman" w:hAnsi="Times New Roman"/>
                      <w:color w:val="000000"/>
                      <w:lang w:eastAsia="ru-RU"/>
                    </w:rPr>
                    <w:t>А</w:t>
                  </w:r>
                  <w:r w:rsidRPr="00D51F86">
                    <w:rPr>
                      <w:rFonts w:ascii="Times New Roman" w:eastAsia="Times New Roman" w:hAnsi="Times New Roman"/>
                      <w:color w:val="000000"/>
                      <w:lang w:eastAsia="ru-RU"/>
                    </w:rPr>
                    <w:t>фганистана</w:t>
                  </w:r>
                  <w:r>
                    <w:rPr>
                      <w:rFonts w:ascii="Times New Roman" w:eastAsia="Times New Roman" w:hAnsi="Times New Roman"/>
                      <w:color w:val="000000"/>
                      <w:lang w:eastAsia="ru-RU"/>
                    </w:rPr>
                    <w:t xml:space="preserve"> </w:t>
                  </w:r>
                  <w:r w:rsidRPr="00D51F86">
                    <w:rPr>
                      <w:rFonts w:ascii="Times New Roman" w:eastAsia="Times New Roman" w:hAnsi="Times New Roman"/>
                      <w:color w:val="000000"/>
                      <w:lang w:eastAsia="ru-RU"/>
                    </w:rPr>
                    <w:t>(изготовление красных тюльпанов из всевозможных материалов)</w:t>
                  </w:r>
                </w:p>
              </w:tc>
              <w:tc>
                <w:tcPr>
                  <w:tcW w:w="2126" w:type="dxa"/>
                  <w:tcBorders>
                    <w:top w:val="single" w:sz="4" w:space="0" w:color="auto"/>
                    <w:left w:val="single" w:sz="4" w:space="0" w:color="auto"/>
                    <w:bottom w:val="nil"/>
                    <w:right w:val="nil"/>
                  </w:tcBorders>
                  <w:shd w:val="clear" w:color="auto" w:fill="FFFFFF"/>
                </w:tcPr>
                <w:p w14:paraId="2195574C"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942BD19"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15-18 февраля</w:t>
                  </w:r>
                </w:p>
              </w:tc>
              <w:tc>
                <w:tcPr>
                  <w:tcW w:w="3334" w:type="dxa"/>
                  <w:gridSpan w:val="2"/>
                  <w:tcBorders>
                    <w:top w:val="single" w:sz="4" w:space="0" w:color="auto"/>
                    <w:left w:val="single" w:sz="4" w:space="0" w:color="auto"/>
                    <w:bottom w:val="nil"/>
                    <w:right w:val="single" w:sz="4" w:space="0" w:color="auto"/>
                  </w:tcBorders>
                  <w:shd w:val="clear" w:color="auto" w:fill="FFFFFF"/>
                </w:tcPr>
                <w:p w14:paraId="105D54A8"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классные руководи гели</w:t>
                  </w:r>
                </w:p>
              </w:tc>
            </w:tr>
            <w:tr w:rsidR="009E7BE2" w:rsidRPr="00D51F86" w14:paraId="54C421D0" w14:textId="77777777" w:rsidTr="0082133E">
              <w:trPr>
                <w:gridAfter w:val="1"/>
                <w:wAfter w:w="159" w:type="dxa"/>
                <w:trHeight w:val="288"/>
              </w:trPr>
              <w:tc>
                <w:tcPr>
                  <w:tcW w:w="6944" w:type="dxa"/>
                  <w:tcBorders>
                    <w:top w:val="single" w:sz="4" w:space="0" w:color="auto"/>
                    <w:left w:val="single" w:sz="4" w:space="0" w:color="auto"/>
                    <w:bottom w:val="nil"/>
                    <w:right w:val="nil"/>
                  </w:tcBorders>
                  <w:shd w:val="clear" w:color="auto" w:fill="FFFFFF"/>
                  <w:vAlign w:val="bottom"/>
                </w:tcPr>
                <w:p w14:paraId="0492D3B6"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Персональные выставки учеников</w:t>
                  </w:r>
                </w:p>
              </w:tc>
              <w:tc>
                <w:tcPr>
                  <w:tcW w:w="2126" w:type="dxa"/>
                  <w:tcBorders>
                    <w:top w:val="single" w:sz="4" w:space="0" w:color="auto"/>
                    <w:left w:val="single" w:sz="4" w:space="0" w:color="auto"/>
                    <w:bottom w:val="nil"/>
                    <w:right w:val="nil"/>
                  </w:tcBorders>
                  <w:shd w:val="clear" w:color="auto" w:fill="FFFFFF"/>
                  <w:vAlign w:val="bottom"/>
                </w:tcPr>
                <w:p w14:paraId="0FD0A1CC"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51DBB6D2"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В течение года</w:t>
                  </w:r>
                </w:p>
              </w:tc>
              <w:tc>
                <w:tcPr>
                  <w:tcW w:w="3334" w:type="dxa"/>
                  <w:gridSpan w:val="2"/>
                  <w:tcBorders>
                    <w:top w:val="single" w:sz="4" w:space="0" w:color="auto"/>
                    <w:left w:val="single" w:sz="4" w:space="0" w:color="auto"/>
                    <w:bottom w:val="nil"/>
                    <w:right w:val="single" w:sz="4" w:space="0" w:color="auto"/>
                  </w:tcBorders>
                  <w:shd w:val="clear" w:color="auto" w:fill="FFFFFF"/>
                  <w:vAlign w:val="bottom"/>
                </w:tcPr>
                <w:p w14:paraId="75017A77"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proofErr w:type="spellStart"/>
                  <w:proofErr w:type="gramStart"/>
                  <w:r w:rsidRPr="00D51F86">
                    <w:rPr>
                      <w:rFonts w:ascii="Times New Roman" w:eastAsia="Times New Roman" w:hAnsi="Times New Roman"/>
                      <w:color w:val="000000"/>
                      <w:lang w:eastAsia="ru-RU"/>
                    </w:rPr>
                    <w:t>кл</w:t>
                  </w:r>
                  <w:proofErr w:type="spellEnd"/>
                  <w:r w:rsidRPr="00D51F86">
                    <w:rPr>
                      <w:rFonts w:ascii="Times New Roman" w:eastAsia="Times New Roman" w:hAnsi="Times New Roman"/>
                      <w:color w:val="000000"/>
                      <w:lang w:eastAsia="ru-RU"/>
                    </w:rPr>
                    <w:t xml:space="preserve"> .руководи</w:t>
                  </w:r>
                  <w:r>
                    <w:rPr>
                      <w:rFonts w:ascii="Times New Roman" w:eastAsia="Times New Roman" w:hAnsi="Times New Roman"/>
                      <w:color w:val="000000"/>
                      <w:lang w:eastAsia="ru-RU"/>
                    </w:rPr>
                    <w:t>т</w:t>
                  </w:r>
                  <w:r w:rsidRPr="00D51F86">
                    <w:rPr>
                      <w:rFonts w:ascii="Times New Roman" w:eastAsia="Times New Roman" w:hAnsi="Times New Roman"/>
                      <w:color w:val="000000"/>
                      <w:lang w:eastAsia="ru-RU"/>
                    </w:rPr>
                    <w:t>ели</w:t>
                  </w:r>
                  <w:proofErr w:type="gramEnd"/>
                </w:p>
              </w:tc>
            </w:tr>
            <w:tr w:rsidR="009E7BE2" w:rsidRPr="00D51F86" w14:paraId="2DD8D928" w14:textId="77777777" w:rsidTr="0082133E">
              <w:trPr>
                <w:gridAfter w:val="1"/>
                <w:wAfter w:w="159" w:type="dxa"/>
                <w:trHeight w:val="317"/>
              </w:trPr>
              <w:tc>
                <w:tcPr>
                  <w:tcW w:w="6944" w:type="dxa"/>
                  <w:tcBorders>
                    <w:top w:val="single" w:sz="4" w:space="0" w:color="auto"/>
                    <w:left w:val="single" w:sz="4" w:space="0" w:color="auto"/>
                    <w:bottom w:val="single" w:sz="4" w:space="0" w:color="auto"/>
                    <w:right w:val="nil"/>
                  </w:tcBorders>
                  <w:shd w:val="clear" w:color="auto" w:fill="FFFFFF"/>
                </w:tcPr>
                <w:p w14:paraId="035208B3"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Операция «Книга»</w:t>
                  </w:r>
                </w:p>
              </w:tc>
              <w:tc>
                <w:tcPr>
                  <w:tcW w:w="2126" w:type="dxa"/>
                  <w:tcBorders>
                    <w:top w:val="single" w:sz="4" w:space="0" w:color="auto"/>
                    <w:left w:val="single" w:sz="4" w:space="0" w:color="auto"/>
                    <w:bottom w:val="single" w:sz="4" w:space="0" w:color="auto"/>
                    <w:right w:val="nil"/>
                  </w:tcBorders>
                  <w:shd w:val="clear" w:color="auto" w:fill="FFFFFF"/>
                </w:tcPr>
                <w:p w14:paraId="7D247039"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1-4</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9F2398F" w14:textId="77777777" w:rsidR="009E7BE2" w:rsidRPr="00D51F86"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D51F86">
                    <w:rPr>
                      <w:rFonts w:ascii="Times New Roman" w:eastAsia="Times New Roman" w:hAnsi="Times New Roman"/>
                      <w:color w:val="000000"/>
                      <w:lang w:eastAsia="ru-RU"/>
                    </w:rPr>
                    <w:t>В течение года</w:t>
                  </w:r>
                </w:p>
              </w:tc>
              <w:tc>
                <w:tcPr>
                  <w:tcW w:w="3334" w:type="dxa"/>
                  <w:gridSpan w:val="2"/>
                  <w:tcBorders>
                    <w:top w:val="single" w:sz="4" w:space="0" w:color="auto"/>
                    <w:left w:val="single" w:sz="4" w:space="0" w:color="auto"/>
                    <w:bottom w:val="single" w:sz="4" w:space="0" w:color="auto"/>
                    <w:right w:val="single" w:sz="4" w:space="0" w:color="auto"/>
                  </w:tcBorders>
                  <w:shd w:val="clear" w:color="auto" w:fill="FFFFFF"/>
                </w:tcPr>
                <w:p w14:paraId="5C9727A5" w14:textId="77777777" w:rsidR="009E7BE2" w:rsidRPr="00D51F86" w:rsidRDefault="009E7BE2" w:rsidP="00AF79B8">
                  <w:pPr>
                    <w:framePr w:hSpace="180" w:wrap="around" w:vAnchor="page" w:hAnchor="margin" w:y="1231"/>
                    <w:spacing w:line="220" w:lineRule="exact"/>
                    <w:ind w:left="225" w:right="143"/>
                    <w:rPr>
                      <w:rFonts w:ascii="Times New Roman" w:eastAsia="Times New Roman" w:hAnsi="Times New Roman"/>
                      <w:lang w:eastAsia="ru-RU"/>
                    </w:rPr>
                  </w:pPr>
                  <w:r w:rsidRPr="00D51F86">
                    <w:rPr>
                      <w:rFonts w:ascii="Times New Roman" w:eastAsia="Times New Roman" w:hAnsi="Times New Roman"/>
                      <w:color w:val="000000"/>
                      <w:lang w:eastAsia="ru-RU"/>
                    </w:rPr>
                    <w:t>Библиотекарь</w:t>
                  </w:r>
                </w:p>
              </w:tc>
            </w:tr>
            <w:tr w:rsidR="009E7BE2" w:rsidRPr="000D78EC" w14:paraId="69F1DD1E" w14:textId="77777777" w:rsidTr="0082133E">
              <w:trPr>
                <w:gridAfter w:val="2"/>
                <w:wAfter w:w="233" w:type="dxa"/>
                <w:trHeight w:val="576"/>
              </w:trPr>
              <w:tc>
                <w:tcPr>
                  <w:tcW w:w="6944" w:type="dxa"/>
                  <w:tcBorders>
                    <w:top w:val="single" w:sz="4" w:space="0" w:color="auto"/>
                    <w:left w:val="single" w:sz="4" w:space="0" w:color="auto"/>
                    <w:bottom w:val="nil"/>
                    <w:right w:val="nil"/>
                  </w:tcBorders>
                  <w:shd w:val="clear" w:color="auto" w:fill="FFFFFF"/>
                </w:tcPr>
                <w:p w14:paraId="730FA2CD"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Международный женский день</w:t>
                  </w:r>
                </w:p>
              </w:tc>
              <w:tc>
                <w:tcPr>
                  <w:tcW w:w="2126" w:type="dxa"/>
                  <w:tcBorders>
                    <w:top w:val="single" w:sz="4" w:space="0" w:color="auto"/>
                    <w:left w:val="single" w:sz="4" w:space="0" w:color="auto"/>
                    <w:bottom w:val="nil"/>
                    <w:right w:val="nil"/>
                  </w:tcBorders>
                  <w:shd w:val="clear" w:color="auto" w:fill="FFFFFF"/>
                </w:tcPr>
                <w:p w14:paraId="39E5996B"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83B7CF5"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март</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5D3589BC"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руководители</w:t>
                  </w:r>
                </w:p>
              </w:tc>
            </w:tr>
            <w:tr w:rsidR="009E7BE2" w:rsidRPr="000D78EC" w14:paraId="4651DBD8" w14:textId="77777777" w:rsidTr="0082133E">
              <w:trPr>
                <w:gridAfter w:val="2"/>
                <w:wAfter w:w="233" w:type="dxa"/>
                <w:trHeight w:val="552"/>
              </w:trPr>
              <w:tc>
                <w:tcPr>
                  <w:tcW w:w="6944" w:type="dxa"/>
                  <w:tcBorders>
                    <w:top w:val="single" w:sz="4" w:space="0" w:color="auto"/>
                    <w:left w:val="single" w:sz="4" w:space="0" w:color="auto"/>
                    <w:bottom w:val="nil"/>
                    <w:right w:val="nil"/>
                  </w:tcBorders>
                  <w:shd w:val="clear" w:color="auto" w:fill="FFFFFF"/>
                </w:tcPr>
                <w:p w14:paraId="7EBCB058"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День воссоединения Крыма с Россией</w:t>
                  </w:r>
                </w:p>
              </w:tc>
              <w:tc>
                <w:tcPr>
                  <w:tcW w:w="2126" w:type="dxa"/>
                  <w:tcBorders>
                    <w:top w:val="single" w:sz="4" w:space="0" w:color="auto"/>
                    <w:left w:val="single" w:sz="4" w:space="0" w:color="auto"/>
                    <w:bottom w:val="nil"/>
                    <w:right w:val="nil"/>
                  </w:tcBorders>
                  <w:shd w:val="clear" w:color="auto" w:fill="FFFFFF"/>
                </w:tcPr>
                <w:p w14:paraId="27C6281E"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7FDBC05"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18.03</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5C2303B3"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руководители</w:t>
                  </w:r>
                </w:p>
              </w:tc>
            </w:tr>
            <w:tr w:rsidR="009E7BE2" w:rsidRPr="000D78EC" w14:paraId="019CF398" w14:textId="77777777" w:rsidTr="0082133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4D6BC3EF"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Спортивный праздник «Папа, мама, я- спортивная семья»</w:t>
                  </w:r>
                </w:p>
              </w:tc>
              <w:tc>
                <w:tcPr>
                  <w:tcW w:w="2126" w:type="dxa"/>
                  <w:tcBorders>
                    <w:top w:val="single" w:sz="4" w:space="0" w:color="auto"/>
                    <w:left w:val="single" w:sz="4" w:space="0" w:color="auto"/>
                    <w:bottom w:val="nil"/>
                    <w:right w:val="nil"/>
                  </w:tcBorders>
                  <w:shd w:val="clear" w:color="auto" w:fill="FFFFFF"/>
                </w:tcPr>
                <w:p w14:paraId="3A489931"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2,4</w:t>
                  </w:r>
                </w:p>
              </w:tc>
              <w:tc>
                <w:tcPr>
                  <w:tcW w:w="2268" w:type="dxa"/>
                  <w:tcBorders>
                    <w:top w:val="single" w:sz="4" w:space="0" w:color="auto"/>
                    <w:left w:val="single" w:sz="4" w:space="0" w:color="auto"/>
                    <w:bottom w:val="nil"/>
                    <w:right w:val="nil"/>
                  </w:tcBorders>
                  <w:shd w:val="clear" w:color="auto" w:fill="FFFFFF"/>
                </w:tcPr>
                <w:p w14:paraId="0E29BFD3"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март</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72B0BF04" w14:textId="77777777" w:rsidR="009E7BE2" w:rsidRPr="000D78EC" w:rsidRDefault="009E7BE2" w:rsidP="00AF79B8">
                  <w:pPr>
                    <w:framePr w:hSpace="180" w:wrap="around" w:vAnchor="page" w:hAnchor="margin" w:y="1231"/>
                    <w:tabs>
                      <w:tab w:val="left" w:pos="2857"/>
                    </w:tabs>
                    <w:spacing w:line="240" w:lineRule="auto"/>
                    <w:ind w:right="399"/>
                    <w:rPr>
                      <w:rFonts w:ascii="Times New Roman" w:eastAsia="Times New Roman" w:hAnsi="Times New Roman"/>
                      <w:lang w:eastAsia="ru-RU"/>
                    </w:rPr>
                  </w:pPr>
                  <w:proofErr w:type="spellStart"/>
                  <w:proofErr w:type="gramStart"/>
                  <w:r w:rsidRPr="000D78EC">
                    <w:rPr>
                      <w:rFonts w:ascii="Times New Roman" w:eastAsia="Times New Roman" w:hAnsi="Times New Roman"/>
                      <w:color w:val="000000"/>
                      <w:lang w:eastAsia="ru-RU"/>
                    </w:rPr>
                    <w:t>кл.руководители</w:t>
                  </w:r>
                  <w:proofErr w:type="spellEnd"/>
                  <w:proofErr w:type="gramEnd"/>
                  <w:r w:rsidRPr="000D78EC">
                    <w:rPr>
                      <w:rFonts w:ascii="Times New Roman" w:eastAsia="Times New Roman" w:hAnsi="Times New Roman"/>
                      <w:color w:val="000000"/>
                      <w:lang w:eastAsia="ru-RU"/>
                    </w:rPr>
                    <w:t>, учителя физкультуры</w:t>
                  </w:r>
                </w:p>
              </w:tc>
            </w:tr>
            <w:tr w:rsidR="009E7BE2" w:rsidRPr="000D78EC" w14:paraId="32B4FEE8" w14:textId="77777777" w:rsidTr="0082133E">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7D39BA7F"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День освобождения Симферополя</w:t>
                  </w:r>
                </w:p>
              </w:tc>
              <w:tc>
                <w:tcPr>
                  <w:tcW w:w="2126" w:type="dxa"/>
                  <w:tcBorders>
                    <w:top w:val="single" w:sz="4" w:space="0" w:color="auto"/>
                    <w:left w:val="single" w:sz="4" w:space="0" w:color="auto"/>
                    <w:bottom w:val="nil"/>
                    <w:right w:val="nil"/>
                  </w:tcBorders>
                  <w:shd w:val="clear" w:color="auto" w:fill="FFFFFF"/>
                </w:tcPr>
                <w:p w14:paraId="2AB4A7C1"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6F9461AA"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2A73ACB2"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руководители</w:t>
                  </w:r>
                </w:p>
              </w:tc>
            </w:tr>
            <w:tr w:rsidR="009E7BE2" w:rsidRPr="000D78EC" w14:paraId="1E4776EC" w14:textId="77777777" w:rsidTr="0082133E">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64A3E6BE"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День космонавтики</w:t>
                  </w:r>
                </w:p>
              </w:tc>
              <w:tc>
                <w:tcPr>
                  <w:tcW w:w="2126" w:type="dxa"/>
                  <w:tcBorders>
                    <w:top w:val="single" w:sz="4" w:space="0" w:color="auto"/>
                    <w:left w:val="single" w:sz="4" w:space="0" w:color="auto"/>
                    <w:bottom w:val="nil"/>
                    <w:right w:val="nil"/>
                  </w:tcBorders>
                  <w:shd w:val="clear" w:color="auto" w:fill="FFFFFF"/>
                </w:tcPr>
                <w:p w14:paraId="7ED7E667"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BAF0663"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4494DF4D"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руководители</w:t>
                  </w:r>
                </w:p>
              </w:tc>
            </w:tr>
            <w:tr w:rsidR="009E7BE2" w:rsidRPr="000D78EC" w14:paraId="5439149A" w14:textId="77777777" w:rsidTr="0082133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36AA0F6E"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КТД «Цветной ковер России»</w:t>
                  </w:r>
                </w:p>
              </w:tc>
              <w:tc>
                <w:tcPr>
                  <w:tcW w:w="2126" w:type="dxa"/>
                  <w:tcBorders>
                    <w:top w:val="single" w:sz="4" w:space="0" w:color="auto"/>
                    <w:left w:val="single" w:sz="4" w:space="0" w:color="auto"/>
                    <w:bottom w:val="nil"/>
                    <w:right w:val="nil"/>
                  </w:tcBorders>
                  <w:shd w:val="clear" w:color="auto" w:fill="FFFFFF"/>
                </w:tcPr>
                <w:p w14:paraId="351EC4AE"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86C1941"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6611CED8"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руководители</w:t>
                  </w:r>
                </w:p>
              </w:tc>
            </w:tr>
            <w:tr w:rsidR="009E7BE2" w:rsidRPr="000D78EC" w14:paraId="46F02C48" w14:textId="77777777" w:rsidTr="0082133E">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2CD83382"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Диктант Победы</w:t>
                  </w:r>
                </w:p>
              </w:tc>
              <w:tc>
                <w:tcPr>
                  <w:tcW w:w="2126" w:type="dxa"/>
                  <w:tcBorders>
                    <w:top w:val="single" w:sz="4" w:space="0" w:color="auto"/>
                    <w:left w:val="single" w:sz="4" w:space="0" w:color="auto"/>
                    <w:bottom w:val="nil"/>
                    <w:right w:val="nil"/>
                  </w:tcBorders>
                  <w:shd w:val="clear" w:color="auto" w:fill="FFFFFF"/>
                </w:tcPr>
                <w:p w14:paraId="7D3CDAB7"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3-4</w:t>
                  </w:r>
                </w:p>
              </w:tc>
              <w:tc>
                <w:tcPr>
                  <w:tcW w:w="2268" w:type="dxa"/>
                  <w:tcBorders>
                    <w:top w:val="single" w:sz="4" w:space="0" w:color="auto"/>
                    <w:left w:val="single" w:sz="4" w:space="0" w:color="auto"/>
                    <w:bottom w:val="nil"/>
                    <w:right w:val="nil"/>
                  </w:tcBorders>
                  <w:shd w:val="clear" w:color="auto" w:fill="FFFFFF"/>
                </w:tcPr>
                <w:p w14:paraId="229F8C2D"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апрель</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5DD17130"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руководители</w:t>
                  </w:r>
                </w:p>
              </w:tc>
            </w:tr>
            <w:tr w:rsidR="009E7BE2" w:rsidRPr="000D78EC" w14:paraId="65605AC1" w14:textId="77777777" w:rsidTr="0082133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06DFAAF0"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lastRenderedPageBreak/>
                    <w:t>КТД День Победы</w:t>
                  </w:r>
                </w:p>
              </w:tc>
              <w:tc>
                <w:tcPr>
                  <w:tcW w:w="2126" w:type="dxa"/>
                  <w:tcBorders>
                    <w:top w:val="single" w:sz="4" w:space="0" w:color="auto"/>
                    <w:left w:val="single" w:sz="4" w:space="0" w:color="auto"/>
                    <w:bottom w:val="nil"/>
                    <w:right w:val="nil"/>
                  </w:tcBorders>
                  <w:shd w:val="clear" w:color="auto" w:fill="FFFFFF"/>
                </w:tcPr>
                <w:p w14:paraId="4DAD786D"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2F1D321"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май</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623D512F"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w:t>
                  </w:r>
                  <w:r>
                    <w:rPr>
                      <w:rFonts w:ascii="Times New Roman" w:eastAsia="Times New Roman" w:hAnsi="Times New Roman"/>
                      <w:color w:val="000000"/>
                      <w:lang w:eastAsia="ru-RU"/>
                    </w:rPr>
                    <w:t>в</w:t>
                  </w:r>
                  <w:r w:rsidRPr="000D78EC">
                    <w:rPr>
                      <w:rFonts w:ascii="Times New Roman" w:eastAsia="Times New Roman" w:hAnsi="Times New Roman"/>
                      <w:color w:val="000000"/>
                      <w:lang w:eastAsia="ru-RU"/>
                    </w:rPr>
                    <w:t>одители</w:t>
                  </w:r>
                </w:p>
              </w:tc>
            </w:tr>
            <w:tr w:rsidR="009E7BE2" w:rsidRPr="000D78EC" w14:paraId="69DE7998" w14:textId="77777777" w:rsidTr="0082133E">
              <w:trPr>
                <w:gridAfter w:val="2"/>
                <w:wAfter w:w="233" w:type="dxa"/>
                <w:trHeight w:val="557"/>
              </w:trPr>
              <w:tc>
                <w:tcPr>
                  <w:tcW w:w="6944" w:type="dxa"/>
                  <w:tcBorders>
                    <w:top w:val="single" w:sz="4" w:space="0" w:color="auto"/>
                    <w:left w:val="single" w:sz="4" w:space="0" w:color="auto"/>
                    <w:bottom w:val="nil"/>
                    <w:right w:val="nil"/>
                  </w:tcBorders>
                  <w:shd w:val="clear" w:color="auto" w:fill="FFFFFF"/>
                </w:tcPr>
                <w:p w14:paraId="3C86806B"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 xml:space="preserve">Международный день семьи </w:t>
                  </w:r>
                  <w:proofErr w:type="gramStart"/>
                  <w:r w:rsidRPr="000D78EC">
                    <w:rPr>
                      <w:rFonts w:ascii="Times New Roman" w:eastAsia="Times New Roman" w:hAnsi="Times New Roman"/>
                      <w:color w:val="000000"/>
                      <w:lang w:eastAsia="ru-RU"/>
                    </w:rPr>
                    <w:t>( по</w:t>
                  </w:r>
                  <w:proofErr w:type="gramEnd"/>
                  <w:r w:rsidRPr="000D78EC">
                    <w:rPr>
                      <w:rFonts w:ascii="Times New Roman" w:eastAsia="Times New Roman" w:hAnsi="Times New Roman"/>
                      <w:color w:val="000000"/>
                      <w:lang w:eastAsia="ru-RU"/>
                    </w:rPr>
                    <w:t xml:space="preserve"> отдельному плану)</w:t>
                  </w:r>
                </w:p>
              </w:tc>
              <w:tc>
                <w:tcPr>
                  <w:tcW w:w="2126" w:type="dxa"/>
                  <w:tcBorders>
                    <w:top w:val="single" w:sz="4" w:space="0" w:color="auto"/>
                    <w:left w:val="single" w:sz="4" w:space="0" w:color="auto"/>
                    <w:bottom w:val="nil"/>
                    <w:right w:val="nil"/>
                  </w:tcBorders>
                  <w:shd w:val="clear" w:color="auto" w:fill="FFFFFF"/>
                </w:tcPr>
                <w:p w14:paraId="0EF96EB4"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2189D1A"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15.05</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554F9A47"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руководители</w:t>
                  </w:r>
                </w:p>
              </w:tc>
            </w:tr>
            <w:tr w:rsidR="009E7BE2" w:rsidRPr="000D78EC" w14:paraId="5983E87B" w14:textId="77777777" w:rsidTr="0082133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16EBBA53"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День славянской письменности и культуры</w:t>
                  </w:r>
                </w:p>
              </w:tc>
              <w:tc>
                <w:tcPr>
                  <w:tcW w:w="2126" w:type="dxa"/>
                  <w:tcBorders>
                    <w:top w:val="single" w:sz="4" w:space="0" w:color="auto"/>
                    <w:left w:val="single" w:sz="4" w:space="0" w:color="auto"/>
                    <w:bottom w:val="nil"/>
                    <w:right w:val="nil"/>
                  </w:tcBorders>
                  <w:shd w:val="clear" w:color="auto" w:fill="FFFFFF"/>
                </w:tcPr>
                <w:p w14:paraId="6C57D086"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 xml:space="preserve">4 </w:t>
                  </w:r>
                  <w:proofErr w:type="spellStart"/>
                  <w:r w:rsidRPr="000D78EC">
                    <w:rPr>
                      <w:rFonts w:ascii="Times New Roman" w:eastAsia="Times New Roman" w:hAnsi="Times New Roman"/>
                      <w:color w:val="000000"/>
                      <w:lang w:eastAsia="ru-RU"/>
                    </w:rPr>
                    <w:t>кл</w:t>
                  </w:r>
                  <w:proofErr w:type="spellEnd"/>
                </w:p>
              </w:tc>
              <w:tc>
                <w:tcPr>
                  <w:tcW w:w="2268" w:type="dxa"/>
                  <w:tcBorders>
                    <w:top w:val="single" w:sz="4" w:space="0" w:color="auto"/>
                    <w:left w:val="single" w:sz="4" w:space="0" w:color="auto"/>
                    <w:bottom w:val="nil"/>
                    <w:right w:val="nil"/>
                  </w:tcBorders>
                  <w:shd w:val="clear" w:color="auto" w:fill="FFFFFF"/>
                </w:tcPr>
                <w:p w14:paraId="7FE7A4BB"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25.05</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74A7841B"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Учителя русской филологии</w:t>
                  </w:r>
                </w:p>
              </w:tc>
            </w:tr>
            <w:tr w:rsidR="009E7BE2" w:rsidRPr="000D78EC" w14:paraId="2ACEF288" w14:textId="77777777" w:rsidTr="0082133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347AAD72"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proofErr w:type="gramStart"/>
                  <w:r w:rsidRPr="000D78EC">
                    <w:rPr>
                      <w:rFonts w:ascii="Times New Roman" w:eastAsia="Times New Roman" w:hAnsi="Times New Roman"/>
                      <w:color w:val="000000"/>
                      <w:lang w:eastAsia="ru-RU"/>
                    </w:rPr>
                    <w:t>Праздник Последнего</w:t>
                  </w:r>
                  <w:proofErr w:type="gramEnd"/>
                  <w:r w:rsidRPr="000D78EC">
                    <w:rPr>
                      <w:rFonts w:ascii="Times New Roman" w:eastAsia="Times New Roman" w:hAnsi="Times New Roman"/>
                      <w:color w:val="000000"/>
                      <w:lang w:eastAsia="ru-RU"/>
                    </w:rPr>
                    <w:t xml:space="preserve"> звонка</w:t>
                  </w:r>
                </w:p>
              </w:tc>
              <w:tc>
                <w:tcPr>
                  <w:tcW w:w="2126" w:type="dxa"/>
                  <w:tcBorders>
                    <w:top w:val="single" w:sz="4" w:space="0" w:color="auto"/>
                    <w:left w:val="single" w:sz="4" w:space="0" w:color="auto"/>
                    <w:bottom w:val="nil"/>
                    <w:right w:val="nil"/>
                  </w:tcBorders>
                  <w:shd w:val="clear" w:color="auto" w:fill="FFFFFF"/>
                </w:tcPr>
                <w:p w14:paraId="615CC46E"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 xml:space="preserve">4 </w:t>
                  </w:r>
                  <w:proofErr w:type="spellStart"/>
                  <w:r w:rsidRPr="000D78EC">
                    <w:rPr>
                      <w:rFonts w:ascii="Times New Roman" w:eastAsia="Times New Roman" w:hAnsi="Times New Roman"/>
                      <w:color w:val="000000"/>
                      <w:lang w:eastAsia="ru-RU"/>
                    </w:rPr>
                    <w:t>кл</w:t>
                  </w:r>
                  <w:proofErr w:type="spellEnd"/>
                  <w:r w:rsidRPr="000D78EC">
                    <w:rPr>
                      <w:rFonts w:ascii="Times New Roman" w:eastAsia="Times New Roman" w:hAnsi="Times New Roman"/>
                      <w:color w:val="000000"/>
                      <w:lang w:eastAsia="ru-RU"/>
                    </w:rPr>
                    <w:t>.</w:t>
                  </w:r>
                </w:p>
              </w:tc>
              <w:tc>
                <w:tcPr>
                  <w:tcW w:w="2268" w:type="dxa"/>
                  <w:tcBorders>
                    <w:top w:val="single" w:sz="4" w:space="0" w:color="auto"/>
                    <w:left w:val="single" w:sz="4" w:space="0" w:color="auto"/>
                    <w:bottom w:val="nil"/>
                    <w:right w:val="nil"/>
                  </w:tcBorders>
                  <w:shd w:val="clear" w:color="auto" w:fill="FFFFFF"/>
                </w:tcPr>
                <w:p w14:paraId="3EE89DE2"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май</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7CFDAC7B"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руководители</w:t>
                  </w:r>
                </w:p>
              </w:tc>
            </w:tr>
            <w:tr w:rsidR="009E7BE2" w:rsidRPr="000D78EC" w14:paraId="1C139CFC" w14:textId="77777777" w:rsidTr="0082133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603B0B05"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День русского языка. Пушкинский день</w:t>
                  </w:r>
                </w:p>
              </w:tc>
              <w:tc>
                <w:tcPr>
                  <w:tcW w:w="2126" w:type="dxa"/>
                  <w:tcBorders>
                    <w:top w:val="single" w:sz="4" w:space="0" w:color="auto"/>
                    <w:left w:val="single" w:sz="4" w:space="0" w:color="auto"/>
                    <w:bottom w:val="nil"/>
                    <w:right w:val="nil"/>
                  </w:tcBorders>
                  <w:shd w:val="clear" w:color="auto" w:fill="FFFFFF"/>
                </w:tcPr>
                <w:p w14:paraId="5422A0D2"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center"/>
                </w:tcPr>
                <w:p w14:paraId="4F80889B"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06.06</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110586DE"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Учителя русской филологии</w:t>
                  </w:r>
                </w:p>
              </w:tc>
            </w:tr>
            <w:tr w:rsidR="009E7BE2" w:rsidRPr="000D78EC" w14:paraId="52905E0B" w14:textId="77777777" w:rsidTr="0082133E">
              <w:trPr>
                <w:gridAfter w:val="2"/>
                <w:wAfter w:w="233" w:type="dxa"/>
                <w:trHeight w:val="562"/>
              </w:trPr>
              <w:tc>
                <w:tcPr>
                  <w:tcW w:w="6944" w:type="dxa"/>
                  <w:tcBorders>
                    <w:top w:val="single" w:sz="4" w:space="0" w:color="auto"/>
                    <w:left w:val="single" w:sz="4" w:space="0" w:color="auto"/>
                    <w:bottom w:val="nil"/>
                    <w:right w:val="nil"/>
                  </w:tcBorders>
                  <w:shd w:val="clear" w:color="auto" w:fill="FFFFFF"/>
                </w:tcPr>
                <w:p w14:paraId="377A3B13"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День России.</w:t>
                  </w:r>
                </w:p>
              </w:tc>
              <w:tc>
                <w:tcPr>
                  <w:tcW w:w="2126" w:type="dxa"/>
                  <w:tcBorders>
                    <w:top w:val="single" w:sz="4" w:space="0" w:color="auto"/>
                    <w:left w:val="single" w:sz="4" w:space="0" w:color="auto"/>
                    <w:bottom w:val="nil"/>
                    <w:right w:val="nil"/>
                  </w:tcBorders>
                  <w:shd w:val="clear" w:color="auto" w:fill="FFFFFF"/>
                </w:tcPr>
                <w:p w14:paraId="67392556"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center"/>
                </w:tcPr>
                <w:p w14:paraId="165A417E"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12.06</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1F8F2BCF"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руководители</w:t>
                  </w:r>
                </w:p>
              </w:tc>
            </w:tr>
            <w:tr w:rsidR="009E7BE2" w:rsidRPr="000D78EC" w14:paraId="5BEA6336" w14:textId="77777777" w:rsidTr="0082133E">
              <w:trPr>
                <w:gridAfter w:val="2"/>
                <w:wAfter w:w="233" w:type="dxa"/>
                <w:trHeight w:val="566"/>
              </w:trPr>
              <w:tc>
                <w:tcPr>
                  <w:tcW w:w="6944" w:type="dxa"/>
                  <w:tcBorders>
                    <w:top w:val="single" w:sz="4" w:space="0" w:color="auto"/>
                    <w:left w:val="single" w:sz="4" w:space="0" w:color="auto"/>
                    <w:bottom w:val="nil"/>
                    <w:right w:val="nil"/>
                  </w:tcBorders>
                  <w:shd w:val="clear" w:color="auto" w:fill="FFFFFF"/>
                </w:tcPr>
                <w:p w14:paraId="0774AE88"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 xml:space="preserve">День начала </w:t>
                  </w:r>
                  <w:proofErr w:type="spellStart"/>
                  <w:r w:rsidRPr="000D78EC">
                    <w:rPr>
                      <w:rFonts w:ascii="Times New Roman" w:eastAsia="Times New Roman" w:hAnsi="Times New Roman"/>
                      <w:color w:val="000000"/>
                      <w:lang w:eastAsia="ru-RU"/>
                    </w:rPr>
                    <w:t>ВОв</w:t>
                  </w:r>
                  <w:proofErr w:type="spellEnd"/>
                </w:p>
              </w:tc>
              <w:tc>
                <w:tcPr>
                  <w:tcW w:w="2126" w:type="dxa"/>
                  <w:tcBorders>
                    <w:top w:val="single" w:sz="4" w:space="0" w:color="auto"/>
                    <w:left w:val="single" w:sz="4" w:space="0" w:color="auto"/>
                    <w:bottom w:val="nil"/>
                    <w:right w:val="nil"/>
                  </w:tcBorders>
                  <w:shd w:val="clear" w:color="auto" w:fill="FFFFFF"/>
                </w:tcPr>
                <w:p w14:paraId="2258456A"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center"/>
                </w:tcPr>
                <w:p w14:paraId="2F6BBB37" w14:textId="77777777" w:rsidR="009E7BE2" w:rsidRPr="000D78EC" w:rsidRDefault="009E7BE2" w:rsidP="00AF79B8">
                  <w:pPr>
                    <w:framePr w:hSpace="180" w:wrap="around" w:vAnchor="page" w:hAnchor="margin" w:y="1231"/>
                    <w:spacing w:line="220" w:lineRule="exact"/>
                    <w:ind w:right="143"/>
                    <w:rPr>
                      <w:rFonts w:ascii="Times New Roman" w:eastAsia="Times New Roman" w:hAnsi="Times New Roman"/>
                      <w:lang w:eastAsia="ru-RU"/>
                    </w:rPr>
                  </w:pPr>
                  <w:r w:rsidRPr="000D78EC">
                    <w:rPr>
                      <w:rFonts w:ascii="Times New Roman" w:eastAsia="Times New Roman" w:hAnsi="Times New Roman"/>
                      <w:color w:val="000000"/>
                      <w:lang w:eastAsia="ru-RU"/>
                    </w:rPr>
                    <w:t>22.06</w:t>
                  </w:r>
                </w:p>
              </w:tc>
              <w:tc>
                <w:tcPr>
                  <w:tcW w:w="3260" w:type="dxa"/>
                  <w:tcBorders>
                    <w:top w:val="single" w:sz="4" w:space="0" w:color="auto"/>
                    <w:left w:val="single" w:sz="4" w:space="0" w:color="auto"/>
                    <w:bottom w:val="nil"/>
                    <w:right w:val="single" w:sz="4" w:space="0" w:color="auto"/>
                  </w:tcBorders>
                  <w:shd w:val="clear" w:color="auto" w:fill="FFFFFF"/>
                  <w:vAlign w:val="bottom"/>
                </w:tcPr>
                <w:p w14:paraId="52FA004D" w14:textId="77777777" w:rsidR="009E7BE2" w:rsidRPr="000D78EC" w:rsidRDefault="009E7BE2" w:rsidP="00AF79B8">
                  <w:pPr>
                    <w:framePr w:hSpace="180" w:wrap="around" w:vAnchor="page" w:hAnchor="margin" w:y="1231"/>
                    <w:spacing w:line="240" w:lineRule="auto"/>
                    <w:ind w:right="143"/>
                    <w:rPr>
                      <w:rFonts w:ascii="Times New Roman" w:eastAsia="Times New Roman" w:hAnsi="Times New Roman"/>
                      <w:lang w:eastAsia="ru-RU"/>
                    </w:rPr>
                  </w:pPr>
                  <w:r w:rsidRPr="000D78EC">
                    <w:rPr>
                      <w:rFonts w:ascii="Times New Roman" w:eastAsia="Times New Roman" w:hAnsi="Times New Roman"/>
                      <w:color w:val="000000"/>
                      <w:lang w:eastAsia="ru-RU"/>
                    </w:rPr>
                    <w:t>педагог-организатор, классные руководители</w:t>
                  </w:r>
                </w:p>
              </w:tc>
            </w:tr>
          </w:tbl>
          <w:p w14:paraId="49ECF545" w14:textId="77777777" w:rsidR="009E7BE2" w:rsidRPr="004B00B4" w:rsidRDefault="009E7BE2" w:rsidP="00AF79B8">
            <w:pPr>
              <w:spacing w:line="220" w:lineRule="exact"/>
              <w:ind w:right="143"/>
              <w:rPr>
                <w:rFonts w:ascii="Times New Roman" w:eastAsia="Times New Roman" w:hAnsi="Times New Roman"/>
                <w:color w:val="000000"/>
                <w:lang w:eastAsia="ru-RU"/>
              </w:rPr>
            </w:pPr>
          </w:p>
        </w:tc>
      </w:tr>
      <w:tr w:rsidR="009E7BE2" w:rsidRPr="00C946C4" w14:paraId="5939C652" w14:textId="77777777" w:rsidTr="00AF79B8">
        <w:trPr>
          <w:gridAfter w:val="1"/>
          <w:wAfter w:w="125" w:type="dxa"/>
        </w:trPr>
        <w:tc>
          <w:tcPr>
            <w:tcW w:w="14560" w:type="dxa"/>
            <w:gridSpan w:val="5"/>
            <w:tcBorders>
              <w:top w:val="single" w:sz="4" w:space="0" w:color="auto"/>
              <w:left w:val="single" w:sz="4" w:space="0" w:color="auto"/>
              <w:bottom w:val="nil"/>
              <w:right w:val="single" w:sz="4" w:space="0" w:color="auto"/>
            </w:tcBorders>
            <w:shd w:val="clear" w:color="auto" w:fill="C5E0B3" w:themeFill="accent6" w:themeFillTint="66"/>
            <w:vAlign w:val="bottom"/>
          </w:tcPr>
          <w:p w14:paraId="29C92D0B" w14:textId="77777777" w:rsidR="009E7BE2" w:rsidRPr="009C5117" w:rsidRDefault="009E7BE2" w:rsidP="00AF79B8">
            <w:pPr>
              <w:spacing w:line="240" w:lineRule="exact"/>
              <w:jc w:val="center"/>
              <w:rPr>
                <w:rFonts w:ascii="Times New Roman" w:eastAsia="Times New Roman" w:hAnsi="Times New Roman"/>
                <w:b/>
                <w:bCs/>
                <w:color w:val="000000"/>
                <w:sz w:val="28"/>
                <w:szCs w:val="28"/>
                <w:lang w:eastAsia="ru-RU"/>
              </w:rPr>
            </w:pPr>
          </w:p>
          <w:p w14:paraId="25D1C08F" w14:textId="77777777" w:rsidR="009E7BE2" w:rsidRDefault="009E7BE2" w:rsidP="00AF79B8">
            <w:pPr>
              <w:spacing w:line="240" w:lineRule="auto"/>
              <w:jc w:val="center"/>
              <w:rPr>
                <w:rFonts w:ascii="Times New Roman" w:eastAsia="Times New Roman" w:hAnsi="Times New Roman"/>
                <w:b/>
                <w:bCs/>
                <w:color w:val="000000"/>
                <w:sz w:val="32"/>
                <w:szCs w:val="32"/>
                <w:lang w:eastAsia="ru-RU"/>
              </w:rPr>
            </w:pPr>
            <w:r w:rsidRPr="00841685">
              <w:rPr>
                <w:rFonts w:ascii="Times New Roman" w:eastAsia="Times New Roman" w:hAnsi="Times New Roman"/>
                <w:b/>
                <w:bCs/>
                <w:color w:val="000000"/>
                <w:sz w:val="32"/>
                <w:szCs w:val="32"/>
                <w:lang w:eastAsia="ru-RU"/>
              </w:rPr>
              <w:t>Экскурсии, походы</w:t>
            </w:r>
          </w:p>
          <w:p w14:paraId="7AD50550" w14:textId="77777777" w:rsidR="009E7BE2" w:rsidRPr="00841685" w:rsidRDefault="009E7BE2" w:rsidP="00AF79B8">
            <w:pPr>
              <w:spacing w:line="240" w:lineRule="exact"/>
              <w:jc w:val="center"/>
              <w:rPr>
                <w:rFonts w:ascii="Times New Roman" w:eastAsia="Times New Roman" w:hAnsi="Times New Roman"/>
                <w:sz w:val="32"/>
                <w:szCs w:val="32"/>
                <w:lang w:eastAsia="ru-RU"/>
              </w:rPr>
            </w:pPr>
          </w:p>
        </w:tc>
      </w:tr>
      <w:tr w:rsidR="009E7BE2" w:rsidRPr="00C946C4" w14:paraId="71142275"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vAlign w:val="center"/>
          </w:tcPr>
          <w:p w14:paraId="187A2629"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Дела, события, мероприятия</w:t>
            </w:r>
          </w:p>
        </w:tc>
        <w:tc>
          <w:tcPr>
            <w:tcW w:w="2126" w:type="dxa"/>
            <w:gridSpan w:val="2"/>
            <w:tcBorders>
              <w:top w:val="single" w:sz="4" w:space="0" w:color="auto"/>
              <w:left w:val="single" w:sz="4" w:space="0" w:color="auto"/>
              <w:bottom w:val="single" w:sz="4" w:space="0" w:color="auto"/>
              <w:right w:val="nil"/>
            </w:tcBorders>
            <w:shd w:val="clear" w:color="auto" w:fill="FFFFFF"/>
            <w:vAlign w:val="center"/>
          </w:tcPr>
          <w:p w14:paraId="2116BBBA"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Классы</w:t>
            </w:r>
          </w:p>
        </w:tc>
        <w:tc>
          <w:tcPr>
            <w:tcW w:w="2268" w:type="dxa"/>
            <w:tcBorders>
              <w:top w:val="single" w:sz="4" w:space="0" w:color="auto"/>
              <w:left w:val="single" w:sz="4" w:space="0" w:color="auto"/>
              <w:bottom w:val="single" w:sz="4" w:space="0" w:color="auto"/>
              <w:right w:val="nil"/>
            </w:tcBorders>
            <w:shd w:val="clear" w:color="auto" w:fill="FFFFFF"/>
            <w:vAlign w:val="bottom"/>
          </w:tcPr>
          <w:p w14:paraId="002C9754"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Ориентировочное</w:t>
            </w:r>
          </w:p>
          <w:p w14:paraId="49B6334D"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время</w:t>
            </w:r>
          </w:p>
          <w:p w14:paraId="6DDAFD3E"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проведения</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center"/>
          </w:tcPr>
          <w:p w14:paraId="05322DCF"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Ответственные</w:t>
            </w:r>
          </w:p>
        </w:tc>
      </w:tr>
      <w:tr w:rsidR="009E7BE2" w:rsidRPr="00C946C4" w14:paraId="22AC3856"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2C7ACE8D"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b/>
                <w:bCs/>
                <w:color w:val="000000"/>
                <w:sz w:val="23"/>
                <w:szCs w:val="23"/>
                <w:lang w:eastAsia="ru-RU"/>
              </w:rPr>
              <w:t>Программа «Симферополь-культурная столица»</w:t>
            </w:r>
          </w:p>
          <w:p w14:paraId="7E52CE5C"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Крымский этнографический музей Симферопольский художественный музей Крымский академический театр кукол</w:t>
            </w:r>
          </w:p>
        </w:tc>
        <w:tc>
          <w:tcPr>
            <w:tcW w:w="2126" w:type="dxa"/>
            <w:gridSpan w:val="2"/>
            <w:tcBorders>
              <w:top w:val="single" w:sz="4" w:space="0" w:color="auto"/>
              <w:left w:val="single" w:sz="4" w:space="0" w:color="auto"/>
              <w:bottom w:val="nil"/>
              <w:right w:val="nil"/>
            </w:tcBorders>
            <w:shd w:val="clear" w:color="auto" w:fill="FFFFFF"/>
          </w:tcPr>
          <w:p w14:paraId="49C3A924"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 xml:space="preserve">1-4 </w:t>
            </w:r>
            <w:proofErr w:type="spellStart"/>
            <w:r w:rsidRPr="000D78EC">
              <w:rPr>
                <w:rFonts w:ascii="Times New Roman" w:eastAsia="Times New Roman" w:hAnsi="Times New Roman"/>
                <w:color w:val="000000"/>
                <w:lang w:eastAsia="ru-RU"/>
              </w:rPr>
              <w:t>кл</w:t>
            </w:r>
            <w:proofErr w:type="spellEnd"/>
            <w:r w:rsidRPr="000D78EC">
              <w:rPr>
                <w:rFonts w:ascii="Times New Roman" w:eastAsia="Times New Roman" w:hAnsi="Times New Roman"/>
                <w:color w:val="000000"/>
                <w:lang w:eastAsia="ru-RU"/>
              </w:rPr>
              <w:t>.</w:t>
            </w:r>
          </w:p>
        </w:tc>
        <w:tc>
          <w:tcPr>
            <w:tcW w:w="2268" w:type="dxa"/>
            <w:tcBorders>
              <w:top w:val="single" w:sz="4" w:space="0" w:color="auto"/>
              <w:left w:val="single" w:sz="4" w:space="0" w:color="auto"/>
              <w:bottom w:val="nil"/>
              <w:right w:val="nil"/>
            </w:tcBorders>
            <w:shd w:val="clear" w:color="auto" w:fill="FFFFFF"/>
            <w:vAlign w:val="bottom"/>
          </w:tcPr>
          <w:p w14:paraId="723C9E85"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 соответствии с планами воспитательной работы классных руководителей</w:t>
            </w:r>
          </w:p>
        </w:tc>
        <w:tc>
          <w:tcPr>
            <w:tcW w:w="3508" w:type="dxa"/>
            <w:tcBorders>
              <w:top w:val="single" w:sz="4" w:space="0" w:color="auto"/>
              <w:left w:val="single" w:sz="4" w:space="0" w:color="auto"/>
              <w:bottom w:val="nil"/>
              <w:right w:val="single" w:sz="4" w:space="0" w:color="auto"/>
            </w:tcBorders>
            <w:shd w:val="clear" w:color="auto" w:fill="FFFFFF"/>
          </w:tcPr>
          <w:p w14:paraId="1A9A495B"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 xml:space="preserve">Заместитель директора по </w:t>
            </w:r>
            <w:r>
              <w:rPr>
                <w:rFonts w:ascii="Times New Roman" w:eastAsia="Times New Roman" w:hAnsi="Times New Roman"/>
                <w:color w:val="000000"/>
                <w:lang w:eastAsia="ru-RU"/>
              </w:rPr>
              <w:t>У</w:t>
            </w:r>
            <w:r w:rsidRPr="000D78EC">
              <w:rPr>
                <w:rFonts w:ascii="Times New Roman" w:eastAsia="Times New Roman" w:hAnsi="Times New Roman"/>
                <w:color w:val="000000"/>
                <w:lang w:eastAsia="ru-RU"/>
              </w:rPr>
              <w:t>ВР</w:t>
            </w:r>
          </w:p>
          <w:p w14:paraId="2BFCF769"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7E38023B"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43F9EFC4"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b/>
                <w:bCs/>
                <w:color w:val="000000"/>
                <w:sz w:val="23"/>
                <w:szCs w:val="23"/>
                <w:lang w:eastAsia="ru-RU"/>
              </w:rPr>
              <w:t>Государственный академический музыкальный театр Республики Крым Крымский драматический театр</w:t>
            </w:r>
          </w:p>
        </w:tc>
        <w:tc>
          <w:tcPr>
            <w:tcW w:w="2126" w:type="dxa"/>
            <w:gridSpan w:val="2"/>
            <w:tcBorders>
              <w:top w:val="single" w:sz="4" w:space="0" w:color="auto"/>
              <w:left w:val="single" w:sz="4" w:space="0" w:color="auto"/>
              <w:bottom w:val="nil"/>
              <w:right w:val="nil"/>
            </w:tcBorders>
            <w:shd w:val="clear" w:color="auto" w:fill="FFFFFF"/>
          </w:tcPr>
          <w:p w14:paraId="667018B4"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5709DCF"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7C630807"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198C00A3"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45BA7DDB"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b/>
                <w:bCs/>
                <w:color w:val="000000"/>
                <w:sz w:val="23"/>
                <w:szCs w:val="23"/>
                <w:lang w:eastAsia="ru-RU"/>
              </w:rPr>
              <w:t>Познавательные литературные, исторические, экологические экскурсии по г. Симферополю и Крыму</w:t>
            </w:r>
          </w:p>
        </w:tc>
        <w:tc>
          <w:tcPr>
            <w:tcW w:w="2126" w:type="dxa"/>
            <w:gridSpan w:val="2"/>
            <w:tcBorders>
              <w:top w:val="single" w:sz="4" w:space="0" w:color="auto"/>
              <w:left w:val="single" w:sz="4" w:space="0" w:color="auto"/>
              <w:bottom w:val="nil"/>
              <w:right w:val="nil"/>
            </w:tcBorders>
            <w:shd w:val="clear" w:color="auto" w:fill="FFFFFF"/>
          </w:tcPr>
          <w:p w14:paraId="1E7B0E1B"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1D8E996"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29862025"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43D06D9A" w14:textId="77777777" w:rsidTr="00AF79B8">
        <w:trPr>
          <w:gridAfter w:val="1"/>
          <w:wAfter w:w="125" w:type="dxa"/>
        </w:trPr>
        <w:tc>
          <w:tcPr>
            <w:tcW w:w="14560" w:type="dxa"/>
            <w:gridSpan w:val="5"/>
            <w:tcBorders>
              <w:top w:val="single" w:sz="4" w:space="0" w:color="auto"/>
              <w:left w:val="single" w:sz="4" w:space="0" w:color="auto"/>
              <w:bottom w:val="nil"/>
              <w:right w:val="single" w:sz="4" w:space="0" w:color="auto"/>
            </w:tcBorders>
            <w:shd w:val="clear" w:color="auto" w:fill="C5E0B3" w:themeFill="accent6" w:themeFillTint="66"/>
            <w:vAlign w:val="bottom"/>
          </w:tcPr>
          <w:p w14:paraId="5BA69C98" w14:textId="77777777" w:rsidR="009E7BE2" w:rsidRDefault="009E7BE2" w:rsidP="00AF79B8">
            <w:pPr>
              <w:spacing w:line="260" w:lineRule="exact"/>
              <w:jc w:val="center"/>
              <w:rPr>
                <w:rFonts w:ascii="Times New Roman" w:eastAsia="Times New Roman" w:hAnsi="Times New Roman"/>
                <w:b/>
                <w:bCs/>
                <w:color w:val="000000"/>
                <w:sz w:val="32"/>
                <w:szCs w:val="32"/>
                <w:lang w:eastAsia="ru-RU"/>
              </w:rPr>
            </w:pPr>
          </w:p>
          <w:p w14:paraId="6855352F" w14:textId="77777777" w:rsidR="009E7BE2" w:rsidRDefault="009E7BE2" w:rsidP="00AF79B8">
            <w:pPr>
              <w:spacing w:line="240" w:lineRule="auto"/>
              <w:jc w:val="center"/>
              <w:rPr>
                <w:rFonts w:ascii="Times New Roman" w:eastAsia="Times New Roman" w:hAnsi="Times New Roman"/>
                <w:b/>
                <w:bCs/>
                <w:color w:val="000000"/>
                <w:sz w:val="32"/>
                <w:szCs w:val="32"/>
                <w:lang w:eastAsia="ru-RU"/>
              </w:rPr>
            </w:pPr>
            <w:r w:rsidRPr="00F843B7">
              <w:rPr>
                <w:rFonts w:ascii="Times New Roman" w:eastAsia="Times New Roman" w:hAnsi="Times New Roman"/>
                <w:b/>
                <w:bCs/>
                <w:color w:val="000000"/>
                <w:sz w:val="32"/>
                <w:szCs w:val="32"/>
                <w:lang w:eastAsia="ru-RU"/>
              </w:rPr>
              <w:t>Организация предметно-эстетической среды</w:t>
            </w:r>
          </w:p>
          <w:p w14:paraId="27E62970" w14:textId="77777777" w:rsidR="009E7BE2" w:rsidRPr="00F843B7" w:rsidRDefault="009E7BE2" w:rsidP="00AF79B8">
            <w:pPr>
              <w:spacing w:line="260" w:lineRule="exact"/>
              <w:jc w:val="center"/>
              <w:rPr>
                <w:rFonts w:ascii="Times New Roman" w:eastAsia="Times New Roman" w:hAnsi="Times New Roman"/>
                <w:sz w:val="32"/>
                <w:szCs w:val="32"/>
                <w:lang w:eastAsia="ru-RU"/>
              </w:rPr>
            </w:pPr>
          </w:p>
        </w:tc>
      </w:tr>
      <w:tr w:rsidR="009E7BE2" w:rsidRPr="00C946C4" w14:paraId="332E3D16"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center"/>
          </w:tcPr>
          <w:p w14:paraId="2E098477"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Дела, события, мероприятия</w:t>
            </w:r>
          </w:p>
        </w:tc>
        <w:tc>
          <w:tcPr>
            <w:tcW w:w="2126" w:type="dxa"/>
            <w:gridSpan w:val="2"/>
            <w:tcBorders>
              <w:top w:val="single" w:sz="4" w:space="0" w:color="auto"/>
              <w:left w:val="single" w:sz="4" w:space="0" w:color="auto"/>
              <w:bottom w:val="nil"/>
              <w:right w:val="nil"/>
            </w:tcBorders>
            <w:shd w:val="clear" w:color="auto" w:fill="FFFFFF"/>
            <w:vAlign w:val="center"/>
          </w:tcPr>
          <w:p w14:paraId="3E2B82B3"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2641F315"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Ориентировочное</w:t>
            </w:r>
          </w:p>
          <w:p w14:paraId="4B172F3D"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время</w:t>
            </w:r>
          </w:p>
          <w:p w14:paraId="537C235B"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lastRenderedPageBreak/>
              <w:t>проведения</w:t>
            </w:r>
          </w:p>
        </w:tc>
        <w:tc>
          <w:tcPr>
            <w:tcW w:w="3508" w:type="dxa"/>
            <w:tcBorders>
              <w:top w:val="single" w:sz="4" w:space="0" w:color="auto"/>
              <w:left w:val="single" w:sz="4" w:space="0" w:color="auto"/>
              <w:bottom w:val="nil"/>
              <w:right w:val="single" w:sz="4" w:space="0" w:color="auto"/>
            </w:tcBorders>
            <w:shd w:val="clear" w:color="auto" w:fill="FFFFFF"/>
            <w:vAlign w:val="center"/>
          </w:tcPr>
          <w:p w14:paraId="5C653EFC"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lastRenderedPageBreak/>
              <w:t>Ответственные</w:t>
            </w:r>
          </w:p>
        </w:tc>
      </w:tr>
      <w:tr w:rsidR="009E7BE2" w:rsidRPr="00C946C4" w14:paraId="525D1091"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0FEA5248"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Оформление и благоустройство интерьера классных кабинетов</w:t>
            </w:r>
          </w:p>
        </w:tc>
        <w:tc>
          <w:tcPr>
            <w:tcW w:w="2126" w:type="dxa"/>
            <w:gridSpan w:val="2"/>
            <w:tcBorders>
              <w:top w:val="single" w:sz="4" w:space="0" w:color="auto"/>
              <w:left w:val="single" w:sz="4" w:space="0" w:color="auto"/>
              <w:bottom w:val="nil"/>
              <w:right w:val="nil"/>
            </w:tcBorders>
            <w:shd w:val="clear" w:color="auto" w:fill="FFFFFF"/>
          </w:tcPr>
          <w:p w14:paraId="2B634D1A"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B91BA16"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409C9716"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73BB089F"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575161E4"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Проект «Персональная выставка»</w:t>
            </w:r>
          </w:p>
        </w:tc>
        <w:tc>
          <w:tcPr>
            <w:tcW w:w="2126" w:type="dxa"/>
            <w:gridSpan w:val="2"/>
            <w:tcBorders>
              <w:top w:val="single" w:sz="4" w:space="0" w:color="auto"/>
              <w:left w:val="single" w:sz="4" w:space="0" w:color="auto"/>
              <w:bottom w:val="nil"/>
              <w:right w:val="nil"/>
            </w:tcBorders>
            <w:shd w:val="clear" w:color="auto" w:fill="FFFFFF"/>
          </w:tcPr>
          <w:p w14:paraId="68255226"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ACD7257"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36A85B15"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1E901766"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6946AD5A"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Озеленение и уборка пришкольной территории</w:t>
            </w:r>
          </w:p>
        </w:tc>
        <w:tc>
          <w:tcPr>
            <w:tcW w:w="2126" w:type="dxa"/>
            <w:gridSpan w:val="2"/>
            <w:tcBorders>
              <w:top w:val="single" w:sz="4" w:space="0" w:color="auto"/>
              <w:left w:val="single" w:sz="4" w:space="0" w:color="auto"/>
              <w:bottom w:val="nil"/>
              <w:right w:val="nil"/>
            </w:tcBorders>
            <w:shd w:val="clear" w:color="auto" w:fill="FFFFFF"/>
          </w:tcPr>
          <w:p w14:paraId="57753D9F"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47C9D421"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24DBC7E3"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50B30393"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18DE65EB"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Событийный дизайн: оформление школы и кабинетов к торжественным мероприятиям, КТД</w:t>
            </w:r>
          </w:p>
        </w:tc>
        <w:tc>
          <w:tcPr>
            <w:tcW w:w="2126" w:type="dxa"/>
            <w:gridSpan w:val="2"/>
            <w:tcBorders>
              <w:top w:val="single" w:sz="4" w:space="0" w:color="auto"/>
              <w:left w:val="single" w:sz="4" w:space="0" w:color="auto"/>
              <w:bottom w:val="nil"/>
              <w:right w:val="nil"/>
            </w:tcBorders>
            <w:shd w:val="clear" w:color="auto" w:fill="FFFFFF"/>
          </w:tcPr>
          <w:p w14:paraId="26F8B540"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2E4E19AA"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053B5831"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5A9F9740"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7E9D0BF2"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Популяризация особой школьной символики</w:t>
            </w:r>
          </w:p>
        </w:tc>
        <w:tc>
          <w:tcPr>
            <w:tcW w:w="2126" w:type="dxa"/>
            <w:gridSpan w:val="2"/>
            <w:tcBorders>
              <w:top w:val="single" w:sz="4" w:space="0" w:color="auto"/>
              <w:left w:val="single" w:sz="4" w:space="0" w:color="auto"/>
              <w:bottom w:val="nil"/>
              <w:right w:val="nil"/>
            </w:tcBorders>
            <w:shd w:val="clear" w:color="auto" w:fill="FFFFFF"/>
          </w:tcPr>
          <w:p w14:paraId="69E0322E"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58F204DF"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57B1CA02"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7D3118E7"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377A5B00"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Оформление ОУ к праздникам, конкурсам, соревнованиям</w:t>
            </w:r>
          </w:p>
        </w:tc>
        <w:tc>
          <w:tcPr>
            <w:tcW w:w="2126" w:type="dxa"/>
            <w:gridSpan w:val="2"/>
            <w:tcBorders>
              <w:top w:val="single" w:sz="4" w:space="0" w:color="auto"/>
              <w:left w:val="single" w:sz="4" w:space="0" w:color="auto"/>
              <w:bottom w:val="nil"/>
              <w:right w:val="nil"/>
            </w:tcBorders>
            <w:shd w:val="clear" w:color="auto" w:fill="FFFFFF"/>
          </w:tcPr>
          <w:p w14:paraId="6C01E64A"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FEC962D"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524A0866"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1DA4128D" w14:textId="77777777" w:rsidTr="00AF79B8">
        <w:trPr>
          <w:gridAfter w:val="1"/>
          <w:wAfter w:w="125" w:type="dxa"/>
        </w:trPr>
        <w:tc>
          <w:tcPr>
            <w:tcW w:w="14560" w:type="dxa"/>
            <w:gridSpan w:val="5"/>
            <w:tcBorders>
              <w:top w:val="single" w:sz="4" w:space="0" w:color="auto"/>
              <w:left w:val="single" w:sz="4" w:space="0" w:color="auto"/>
              <w:bottom w:val="nil"/>
              <w:right w:val="single" w:sz="4" w:space="0" w:color="auto"/>
            </w:tcBorders>
            <w:shd w:val="clear" w:color="auto" w:fill="C5E0B3" w:themeFill="accent6" w:themeFillTint="66"/>
          </w:tcPr>
          <w:p w14:paraId="5F954CAD" w14:textId="77777777" w:rsidR="009E7BE2" w:rsidRDefault="009E7BE2" w:rsidP="00AF79B8">
            <w:pPr>
              <w:spacing w:line="260" w:lineRule="exact"/>
              <w:jc w:val="center"/>
              <w:rPr>
                <w:rFonts w:ascii="Times New Roman" w:eastAsia="Times New Roman" w:hAnsi="Times New Roman"/>
                <w:b/>
                <w:bCs/>
                <w:color w:val="000000"/>
                <w:sz w:val="32"/>
                <w:szCs w:val="32"/>
                <w:lang w:eastAsia="ru-RU"/>
              </w:rPr>
            </w:pPr>
          </w:p>
          <w:p w14:paraId="7DAB854D" w14:textId="77777777" w:rsidR="009E7BE2" w:rsidRDefault="009E7BE2" w:rsidP="00AF79B8">
            <w:pPr>
              <w:spacing w:line="260" w:lineRule="exact"/>
              <w:jc w:val="center"/>
              <w:rPr>
                <w:rFonts w:ascii="Times New Roman" w:eastAsia="Times New Roman" w:hAnsi="Times New Roman"/>
                <w:b/>
                <w:bCs/>
                <w:color w:val="000000"/>
                <w:sz w:val="32"/>
                <w:szCs w:val="32"/>
                <w:lang w:eastAsia="ru-RU"/>
              </w:rPr>
            </w:pPr>
            <w:r w:rsidRPr="00F843B7">
              <w:rPr>
                <w:rFonts w:ascii="Times New Roman" w:eastAsia="Times New Roman" w:hAnsi="Times New Roman"/>
                <w:b/>
                <w:bCs/>
                <w:color w:val="000000"/>
                <w:sz w:val="32"/>
                <w:szCs w:val="32"/>
                <w:lang w:eastAsia="ru-RU"/>
              </w:rPr>
              <w:t>Школьные медиа</w:t>
            </w:r>
          </w:p>
          <w:p w14:paraId="3825CFDD" w14:textId="77777777" w:rsidR="009E7BE2" w:rsidRPr="00F843B7" w:rsidRDefault="009E7BE2" w:rsidP="00AF79B8">
            <w:pPr>
              <w:spacing w:line="260" w:lineRule="exact"/>
              <w:jc w:val="center"/>
              <w:rPr>
                <w:rFonts w:ascii="Times New Roman" w:eastAsia="Times New Roman" w:hAnsi="Times New Roman"/>
                <w:sz w:val="32"/>
                <w:szCs w:val="32"/>
                <w:lang w:eastAsia="ru-RU"/>
              </w:rPr>
            </w:pPr>
          </w:p>
        </w:tc>
      </w:tr>
      <w:tr w:rsidR="009E7BE2" w:rsidRPr="00C946C4" w14:paraId="28F1EB95"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center"/>
          </w:tcPr>
          <w:p w14:paraId="3A6866B7"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Дела, события, мероприятия</w:t>
            </w:r>
          </w:p>
        </w:tc>
        <w:tc>
          <w:tcPr>
            <w:tcW w:w="2126" w:type="dxa"/>
            <w:gridSpan w:val="2"/>
            <w:tcBorders>
              <w:top w:val="single" w:sz="4" w:space="0" w:color="auto"/>
              <w:left w:val="single" w:sz="4" w:space="0" w:color="auto"/>
              <w:bottom w:val="nil"/>
              <w:right w:val="nil"/>
            </w:tcBorders>
            <w:shd w:val="clear" w:color="auto" w:fill="FFFFFF"/>
            <w:vAlign w:val="center"/>
          </w:tcPr>
          <w:p w14:paraId="52395CDC"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Классы</w:t>
            </w:r>
          </w:p>
        </w:tc>
        <w:tc>
          <w:tcPr>
            <w:tcW w:w="2268" w:type="dxa"/>
            <w:tcBorders>
              <w:top w:val="single" w:sz="4" w:space="0" w:color="auto"/>
              <w:left w:val="single" w:sz="4" w:space="0" w:color="auto"/>
              <w:bottom w:val="nil"/>
              <w:right w:val="nil"/>
            </w:tcBorders>
            <w:shd w:val="clear" w:color="auto" w:fill="FFFFFF"/>
            <w:vAlign w:val="bottom"/>
          </w:tcPr>
          <w:p w14:paraId="7DAC50B7" w14:textId="77777777" w:rsidR="009E7BE2" w:rsidRPr="000D78EC" w:rsidRDefault="009E7BE2" w:rsidP="00AF79B8">
            <w:pPr>
              <w:spacing w:line="240" w:lineRule="auto"/>
              <w:rPr>
                <w:rFonts w:ascii="Times New Roman" w:eastAsia="Times New Roman" w:hAnsi="Times New Roman"/>
                <w:lang w:eastAsia="ru-RU"/>
              </w:rPr>
            </w:pPr>
            <w:proofErr w:type="spellStart"/>
            <w:r w:rsidRPr="000D78EC">
              <w:rPr>
                <w:rFonts w:ascii="Times New Roman" w:eastAsia="Times New Roman" w:hAnsi="Times New Roman"/>
                <w:color w:val="000000"/>
                <w:lang w:eastAsia="ru-RU"/>
              </w:rPr>
              <w:t>Ориенти</w:t>
            </w:r>
            <w:proofErr w:type="spellEnd"/>
            <w:r w:rsidRPr="000D78EC">
              <w:rPr>
                <w:rFonts w:ascii="Times New Roman" w:eastAsia="Times New Roman" w:hAnsi="Times New Roman"/>
                <w:color w:val="000000"/>
                <w:lang w:eastAsia="ru-RU"/>
              </w:rPr>
              <w:t xml:space="preserve"> </w:t>
            </w:r>
            <w:proofErr w:type="spellStart"/>
            <w:r w:rsidRPr="000D78EC">
              <w:rPr>
                <w:rFonts w:ascii="Times New Roman" w:eastAsia="Times New Roman" w:hAnsi="Times New Roman"/>
                <w:color w:val="000000"/>
                <w:lang w:eastAsia="ru-RU"/>
              </w:rPr>
              <w:t>ровочное</w:t>
            </w:r>
            <w:proofErr w:type="spellEnd"/>
            <w:r w:rsidRPr="000D78EC">
              <w:rPr>
                <w:rFonts w:ascii="Times New Roman" w:eastAsia="Times New Roman" w:hAnsi="Times New Roman"/>
                <w:color w:val="000000"/>
                <w:lang w:eastAsia="ru-RU"/>
              </w:rPr>
              <w:t xml:space="preserve"> время</w:t>
            </w:r>
          </w:p>
          <w:p w14:paraId="56A172CB"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проведения</w:t>
            </w:r>
          </w:p>
        </w:tc>
        <w:tc>
          <w:tcPr>
            <w:tcW w:w="3508" w:type="dxa"/>
            <w:tcBorders>
              <w:top w:val="single" w:sz="4" w:space="0" w:color="auto"/>
              <w:left w:val="single" w:sz="4" w:space="0" w:color="auto"/>
              <w:bottom w:val="nil"/>
              <w:right w:val="single" w:sz="4" w:space="0" w:color="auto"/>
            </w:tcBorders>
            <w:shd w:val="clear" w:color="auto" w:fill="FFFFFF"/>
            <w:vAlign w:val="center"/>
          </w:tcPr>
          <w:p w14:paraId="0ABDA865"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Ответственные</w:t>
            </w:r>
          </w:p>
        </w:tc>
      </w:tr>
      <w:tr w:rsidR="009E7BE2" w:rsidRPr="00C946C4" w14:paraId="6FCE0617"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tcPr>
          <w:p w14:paraId="63E77224" w14:textId="77777777" w:rsidR="009E7BE2" w:rsidRPr="000D78EC" w:rsidRDefault="009E7BE2" w:rsidP="00AF79B8">
            <w:pPr>
              <w:spacing w:line="260" w:lineRule="exact"/>
              <w:rPr>
                <w:rFonts w:ascii="Times New Roman" w:eastAsia="Times New Roman" w:hAnsi="Times New Roman"/>
                <w:lang w:eastAsia="ru-RU"/>
              </w:rPr>
            </w:pPr>
            <w:r>
              <w:rPr>
                <w:rFonts w:ascii="Times New Roman" w:eastAsia="Times New Roman" w:hAnsi="Times New Roman"/>
                <w:color w:val="000000"/>
                <w:lang w:eastAsia="ru-RU"/>
              </w:rPr>
              <w:t>Пров</w:t>
            </w:r>
            <w:r w:rsidRPr="000D78EC">
              <w:rPr>
                <w:rFonts w:ascii="Times New Roman" w:eastAsia="Times New Roman" w:hAnsi="Times New Roman"/>
                <w:color w:val="000000"/>
                <w:lang w:eastAsia="ru-RU"/>
              </w:rPr>
              <w:t xml:space="preserve">едение уроков </w:t>
            </w:r>
            <w:proofErr w:type="spellStart"/>
            <w:r w:rsidRPr="000D78EC">
              <w:rPr>
                <w:rFonts w:ascii="Times New Roman" w:eastAsia="Times New Roman" w:hAnsi="Times New Roman"/>
                <w:color w:val="000000"/>
                <w:lang w:eastAsia="ru-RU"/>
              </w:rPr>
              <w:t>медиабезопасности</w:t>
            </w:r>
            <w:proofErr w:type="spellEnd"/>
          </w:p>
        </w:tc>
        <w:tc>
          <w:tcPr>
            <w:tcW w:w="2126" w:type="dxa"/>
            <w:gridSpan w:val="2"/>
            <w:tcBorders>
              <w:top w:val="single" w:sz="4" w:space="0" w:color="auto"/>
              <w:left w:val="single" w:sz="4" w:space="0" w:color="auto"/>
              <w:bottom w:val="single" w:sz="4" w:space="0" w:color="auto"/>
              <w:right w:val="nil"/>
            </w:tcBorders>
            <w:shd w:val="clear" w:color="auto" w:fill="FFFFFF"/>
          </w:tcPr>
          <w:p w14:paraId="4112C611" w14:textId="77777777" w:rsidR="009E7BE2" w:rsidRPr="00D45354" w:rsidRDefault="009E7BE2" w:rsidP="00AF79B8">
            <w:pPr>
              <w:spacing w:line="220" w:lineRule="exact"/>
              <w:rPr>
                <w:rFonts w:ascii="Times New Roman" w:eastAsia="Times New Roman" w:hAnsi="Times New Roman"/>
                <w:lang w:eastAsia="ru-RU"/>
              </w:rPr>
            </w:pPr>
            <w:r w:rsidRPr="00D45354">
              <w:rPr>
                <w:rFonts w:ascii="Times New Roman" w:eastAsia="Times New Roman" w:hAnsi="Times New Roman"/>
                <w:color w:val="000000"/>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08453EBD" w14:textId="77777777" w:rsidR="009E7BE2" w:rsidRPr="00D45354" w:rsidRDefault="009E7BE2" w:rsidP="00AF79B8">
            <w:pPr>
              <w:spacing w:line="260" w:lineRule="exact"/>
              <w:rPr>
                <w:rFonts w:ascii="Times New Roman" w:eastAsia="Times New Roman" w:hAnsi="Times New Roman"/>
                <w:lang w:eastAsia="ru-RU"/>
              </w:rPr>
            </w:pPr>
            <w:r w:rsidRPr="00D45354">
              <w:rPr>
                <w:rFonts w:ascii="Times New Roman" w:eastAsia="Times New Roman" w:hAnsi="Times New Roman"/>
                <w:color w:val="000000"/>
                <w:sz w:val="26"/>
                <w:szCs w:val="26"/>
                <w:lang w:eastAsia="ru-RU"/>
              </w:rPr>
              <w:t xml:space="preserve">1 </w:t>
            </w:r>
            <w:r w:rsidRPr="00D45354">
              <w:rPr>
                <w:rFonts w:ascii="Times New Roman" w:eastAsia="Times New Roman" w:hAnsi="Times New Roman"/>
                <w:color w:val="000000"/>
                <w:lang w:eastAsia="ru-RU"/>
              </w:rPr>
              <w:t>раз в четверть</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638493DA"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p w14:paraId="7028FF10"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 xml:space="preserve">зам. директора </w:t>
            </w:r>
            <w:r>
              <w:rPr>
                <w:rFonts w:ascii="Times New Roman" w:eastAsia="Times New Roman" w:hAnsi="Times New Roman"/>
                <w:color w:val="000000"/>
                <w:lang w:eastAsia="ru-RU"/>
              </w:rPr>
              <w:t>п</w:t>
            </w:r>
            <w:r w:rsidRPr="000D78EC">
              <w:rPr>
                <w:rFonts w:ascii="Times New Roman" w:eastAsia="Times New Roman" w:hAnsi="Times New Roman"/>
                <w:color w:val="000000"/>
                <w:lang w:eastAsia="ru-RU"/>
              </w:rPr>
              <w:t xml:space="preserve">о </w:t>
            </w:r>
            <w:r>
              <w:rPr>
                <w:rFonts w:ascii="Times New Roman" w:eastAsia="Times New Roman" w:hAnsi="Times New Roman"/>
                <w:color w:val="000000"/>
                <w:lang w:eastAsia="ru-RU"/>
              </w:rPr>
              <w:t>У</w:t>
            </w:r>
            <w:r w:rsidRPr="000D78EC">
              <w:rPr>
                <w:rFonts w:ascii="Times New Roman" w:eastAsia="Times New Roman" w:hAnsi="Times New Roman"/>
                <w:color w:val="000000"/>
                <w:lang w:eastAsia="ru-RU"/>
              </w:rPr>
              <w:t>ВР</w:t>
            </w:r>
          </w:p>
        </w:tc>
      </w:tr>
      <w:tr w:rsidR="009E7BE2" w:rsidRPr="00C946C4" w14:paraId="4E295C8F"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4DCC952B"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Видео- и фотосъемка проведения классных мероприятий с целью создания портфолио класса, школы</w:t>
            </w:r>
          </w:p>
        </w:tc>
        <w:tc>
          <w:tcPr>
            <w:tcW w:w="2126" w:type="dxa"/>
            <w:gridSpan w:val="2"/>
            <w:tcBorders>
              <w:top w:val="single" w:sz="4" w:space="0" w:color="auto"/>
              <w:left w:val="single" w:sz="4" w:space="0" w:color="auto"/>
              <w:bottom w:val="nil"/>
              <w:right w:val="nil"/>
            </w:tcBorders>
            <w:shd w:val="clear" w:color="auto" w:fill="FFFFFF"/>
          </w:tcPr>
          <w:p w14:paraId="3C83735B" w14:textId="77777777" w:rsidR="009E7BE2" w:rsidRPr="00D45354" w:rsidRDefault="009E7BE2" w:rsidP="00AF79B8">
            <w:pPr>
              <w:spacing w:line="240" w:lineRule="exact"/>
              <w:rPr>
                <w:rFonts w:ascii="Times New Roman" w:eastAsia="Times New Roman" w:hAnsi="Times New Roman"/>
                <w:lang w:eastAsia="ru-RU"/>
              </w:rPr>
            </w:pPr>
            <w:r w:rsidRPr="00D4535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9ED30A5" w14:textId="77777777" w:rsidR="009E7BE2" w:rsidRPr="00D45354" w:rsidRDefault="009E7BE2" w:rsidP="00AF79B8">
            <w:pPr>
              <w:spacing w:line="240" w:lineRule="auto"/>
              <w:rPr>
                <w:rFonts w:ascii="Times New Roman" w:eastAsia="Times New Roman" w:hAnsi="Times New Roman"/>
                <w:lang w:eastAsia="ru-RU"/>
              </w:rPr>
            </w:pPr>
            <w:r w:rsidRPr="00D45354">
              <w:rPr>
                <w:rFonts w:ascii="Times New Roman" w:eastAsia="Times New Roman" w:hAnsi="Times New Roman"/>
                <w:color w:val="000000"/>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3B6FE177"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 xml:space="preserve">зам. директора по </w:t>
            </w:r>
            <w:r>
              <w:rPr>
                <w:rFonts w:ascii="Times New Roman" w:eastAsia="Times New Roman" w:hAnsi="Times New Roman"/>
                <w:color w:val="000000"/>
                <w:lang w:eastAsia="ru-RU"/>
              </w:rPr>
              <w:t>У</w:t>
            </w:r>
            <w:r w:rsidRPr="000D78EC">
              <w:rPr>
                <w:rFonts w:ascii="Times New Roman" w:eastAsia="Times New Roman" w:hAnsi="Times New Roman"/>
                <w:color w:val="000000"/>
                <w:lang w:eastAsia="ru-RU"/>
              </w:rPr>
              <w:t>ВР. классные руководители, педагоги внеурочной деятельности</w:t>
            </w:r>
          </w:p>
        </w:tc>
      </w:tr>
      <w:tr w:rsidR="009E7BE2" w:rsidRPr="00C946C4" w14:paraId="6D3FD61A"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23D0BAFC"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Ведение сайта и страниц ОУ в сети Интернет, организация дистанционного учебно-воспитательного взаимодействия между учащимися, учителями, родителями</w:t>
            </w:r>
          </w:p>
        </w:tc>
        <w:tc>
          <w:tcPr>
            <w:tcW w:w="2126" w:type="dxa"/>
            <w:gridSpan w:val="2"/>
            <w:tcBorders>
              <w:top w:val="single" w:sz="4" w:space="0" w:color="auto"/>
              <w:left w:val="single" w:sz="4" w:space="0" w:color="auto"/>
              <w:bottom w:val="nil"/>
              <w:right w:val="nil"/>
            </w:tcBorders>
            <w:shd w:val="clear" w:color="auto" w:fill="FFFFFF"/>
          </w:tcPr>
          <w:p w14:paraId="19A211A4" w14:textId="77777777" w:rsidR="009E7BE2" w:rsidRPr="00D45354" w:rsidRDefault="009E7BE2" w:rsidP="00AF79B8">
            <w:pPr>
              <w:spacing w:line="240" w:lineRule="exact"/>
              <w:rPr>
                <w:rFonts w:ascii="Times New Roman" w:eastAsia="Times New Roman" w:hAnsi="Times New Roman"/>
                <w:lang w:eastAsia="ru-RU"/>
              </w:rPr>
            </w:pPr>
            <w:r w:rsidRPr="00D4535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98B8DFA" w14:textId="77777777" w:rsidR="009E7BE2" w:rsidRPr="00D45354" w:rsidRDefault="009E7BE2" w:rsidP="00AF79B8">
            <w:pPr>
              <w:spacing w:line="240" w:lineRule="auto"/>
              <w:rPr>
                <w:rFonts w:ascii="Times New Roman" w:eastAsia="Times New Roman" w:hAnsi="Times New Roman"/>
                <w:lang w:eastAsia="ru-RU"/>
              </w:rPr>
            </w:pPr>
            <w:r w:rsidRPr="00D45354">
              <w:rPr>
                <w:rFonts w:ascii="Times New Roman" w:eastAsia="Times New Roman" w:hAnsi="Times New Roman"/>
                <w:color w:val="000000"/>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tcPr>
          <w:p w14:paraId="79D2A202"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классные</w:t>
            </w:r>
          </w:p>
          <w:p w14:paraId="209E200A"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руководители</w:t>
            </w:r>
          </w:p>
        </w:tc>
      </w:tr>
      <w:tr w:rsidR="009E7BE2" w:rsidRPr="00C946C4" w14:paraId="50160A97"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4505A5AC"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Организация и проведение в библиотеке выставки печатных изданий, фотодокументов, мемуарной и исторической литературы, посвященных памятным датам</w:t>
            </w:r>
          </w:p>
        </w:tc>
        <w:tc>
          <w:tcPr>
            <w:tcW w:w="2126" w:type="dxa"/>
            <w:gridSpan w:val="2"/>
            <w:tcBorders>
              <w:top w:val="single" w:sz="4" w:space="0" w:color="auto"/>
              <w:left w:val="single" w:sz="4" w:space="0" w:color="auto"/>
              <w:bottom w:val="nil"/>
              <w:right w:val="nil"/>
            </w:tcBorders>
            <w:shd w:val="clear" w:color="auto" w:fill="FFFFFF"/>
          </w:tcPr>
          <w:p w14:paraId="04B185A3" w14:textId="77777777" w:rsidR="009E7BE2" w:rsidRPr="00D45354" w:rsidRDefault="009E7BE2" w:rsidP="00AF79B8">
            <w:pPr>
              <w:spacing w:line="240" w:lineRule="exact"/>
              <w:rPr>
                <w:rFonts w:ascii="Times New Roman" w:eastAsia="Times New Roman" w:hAnsi="Times New Roman"/>
                <w:lang w:eastAsia="ru-RU"/>
              </w:rPr>
            </w:pPr>
            <w:r w:rsidRPr="00D4535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29608300" w14:textId="77777777" w:rsidR="009E7BE2" w:rsidRPr="00D45354" w:rsidRDefault="009E7BE2" w:rsidP="00AF79B8">
            <w:pPr>
              <w:spacing w:line="240" w:lineRule="auto"/>
              <w:rPr>
                <w:rFonts w:ascii="Times New Roman" w:eastAsia="Times New Roman" w:hAnsi="Times New Roman"/>
                <w:lang w:eastAsia="ru-RU"/>
              </w:rPr>
            </w:pPr>
            <w:r w:rsidRPr="00D45354">
              <w:rPr>
                <w:rFonts w:ascii="Times New Roman" w:eastAsia="Times New Roman" w:hAnsi="Times New Roman"/>
                <w:color w:val="000000"/>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tcPr>
          <w:p w14:paraId="768E6718"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библиотекарь</w:t>
            </w:r>
          </w:p>
        </w:tc>
      </w:tr>
      <w:tr w:rsidR="009E7BE2" w:rsidRPr="00C946C4" w14:paraId="4B20FCF1"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78A11AE5"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Сотрудничество с библиотеками города</w:t>
            </w:r>
          </w:p>
        </w:tc>
        <w:tc>
          <w:tcPr>
            <w:tcW w:w="2126" w:type="dxa"/>
            <w:gridSpan w:val="2"/>
            <w:tcBorders>
              <w:top w:val="single" w:sz="4" w:space="0" w:color="auto"/>
              <w:left w:val="single" w:sz="4" w:space="0" w:color="auto"/>
              <w:bottom w:val="nil"/>
              <w:right w:val="nil"/>
            </w:tcBorders>
            <w:shd w:val="clear" w:color="auto" w:fill="FFFFFF"/>
          </w:tcPr>
          <w:p w14:paraId="5791AD70" w14:textId="77777777" w:rsidR="009E7BE2" w:rsidRPr="00D45354" w:rsidRDefault="009E7BE2" w:rsidP="00AF79B8">
            <w:pPr>
              <w:spacing w:line="240" w:lineRule="exact"/>
              <w:rPr>
                <w:rFonts w:ascii="Times New Roman" w:eastAsia="Times New Roman" w:hAnsi="Times New Roman"/>
                <w:lang w:eastAsia="ru-RU"/>
              </w:rPr>
            </w:pPr>
            <w:r w:rsidRPr="00D45354">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0AB79169" w14:textId="77777777" w:rsidR="009E7BE2" w:rsidRPr="00D45354" w:rsidRDefault="009E7BE2" w:rsidP="00AF79B8">
            <w:pPr>
              <w:spacing w:line="240" w:lineRule="auto"/>
              <w:rPr>
                <w:rFonts w:ascii="Times New Roman" w:eastAsia="Times New Roman" w:hAnsi="Times New Roman"/>
                <w:lang w:eastAsia="ru-RU"/>
              </w:rPr>
            </w:pPr>
            <w:r w:rsidRPr="00D45354">
              <w:rPr>
                <w:rFonts w:ascii="Times New Roman" w:eastAsia="Times New Roman" w:hAnsi="Times New Roman"/>
                <w:color w:val="000000"/>
                <w:lang w:eastAsia="ru-RU"/>
              </w:rPr>
              <w:t>в течение учебного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3F5215F4"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библиотекарь классные руководители</w:t>
            </w:r>
          </w:p>
        </w:tc>
      </w:tr>
      <w:tr w:rsidR="009E7BE2" w:rsidRPr="00C946C4" w14:paraId="108E794C" w14:textId="77777777" w:rsidTr="00AF79B8">
        <w:trPr>
          <w:gridAfter w:val="1"/>
          <w:wAfter w:w="125" w:type="dxa"/>
        </w:trPr>
        <w:tc>
          <w:tcPr>
            <w:tcW w:w="14560" w:type="dxa"/>
            <w:gridSpan w:val="5"/>
            <w:tcBorders>
              <w:top w:val="single" w:sz="4" w:space="0" w:color="auto"/>
              <w:left w:val="single" w:sz="4" w:space="0" w:color="auto"/>
              <w:bottom w:val="nil"/>
              <w:right w:val="single" w:sz="4" w:space="0" w:color="auto"/>
            </w:tcBorders>
            <w:shd w:val="clear" w:color="auto" w:fill="C5E0B3" w:themeFill="accent6" w:themeFillTint="66"/>
            <w:vAlign w:val="bottom"/>
          </w:tcPr>
          <w:p w14:paraId="4B949872" w14:textId="3775B750" w:rsidR="009E7BE2" w:rsidRDefault="009E7BE2" w:rsidP="00AF79B8">
            <w:pPr>
              <w:spacing w:line="240" w:lineRule="auto"/>
              <w:jc w:val="center"/>
              <w:rPr>
                <w:rFonts w:ascii="Times New Roman" w:eastAsia="Times New Roman" w:hAnsi="Times New Roman"/>
                <w:b/>
                <w:bCs/>
                <w:color w:val="000000"/>
                <w:sz w:val="28"/>
                <w:szCs w:val="28"/>
                <w:lang w:eastAsia="ru-RU"/>
              </w:rPr>
            </w:pPr>
          </w:p>
          <w:p w14:paraId="3A065B45" w14:textId="20E82C6D" w:rsidR="00F22F1E" w:rsidRDefault="00F22F1E" w:rsidP="00AF79B8">
            <w:pPr>
              <w:spacing w:line="240" w:lineRule="auto"/>
              <w:jc w:val="center"/>
              <w:rPr>
                <w:rFonts w:ascii="Times New Roman" w:eastAsia="Times New Roman" w:hAnsi="Times New Roman"/>
                <w:b/>
                <w:bCs/>
                <w:color w:val="000000"/>
                <w:sz w:val="28"/>
                <w:szCs w:val="28"/>
                <w:lang w:eastAsia="ru-RU"/>
              </w:rPr>
            </w:pPr>
          </w:p>
          <w:p w14:paraId="05FD1A95" w14:textId="59F17675" w:rsidR="00F22F1E" w:rsidRDefault="00F22F1E" w:rsidP="00AF79B8">
            <w:pPr>
              <w:spacing w:line="240" w:lineRule="auto"/>
              <w:jc w:val="center"/>
              <w:rPr>
                <w:rFonts w:ascii="Times New Roman" w:eastAsia="Times New Roman" w:hAnsi="Times New Roman"/>
                <w:b/>
                <w:bCs/>
                <w:color w:val="000000"/>
                <w:sz w:val="28"/>
                <w:szCs w:val="28"/>
                <w:lang w:eastAsia="ru-RU"/>
              </w:rPr>
            </w:pPr>
          </w:p>
          <w:p w14:paraId="1F5A466A" w14:textId="654C172A" w:rsidR="00F22F1E" w:rsidRDefault="00F22F1E" w:rsidP="00AF79B8">
            <w:pPr>
              <w:spacing w:line="240" w:lineRule="auto"/>
              <w:jc w:val="center"/>
              <w:rPr>
                <w:rFonts w:ascii="Times New Roman" w:eastAsia="Times New Roman" w:hAnsi="Times New Roman"/>
                <w:b/>
                <w:bCs/>
                <w:color w:val="000000"/>
                <w:sz w:val="28"/>
                <w:szCs w:val="28"/>
                <w:lang w:eastAsia="ru-RU"/>
              </w:rPr>
            </w:pPr>
          </w:p>
          <w:p w14:paraId="33218B1D" w14:textId="77777777" w:rsidR="00F22F1E" w:rsidRPr="009C5117" w:rsidRDefault="00F22F1E" w:rsidP="00AF79B8">
            <w:pPr>
              <w:spacing w:line="240" w:lineRule="auto"/>
              <w:jc w:val="center"/>
              <w:rPr>
                <w:rFonts w:ascii="Times New Roman" w:eastAsia="Times New Roman" w:hAnsi="Times New Roman"/>
                <w:b/>
                <w:bCs/>
                <w:color w:val="000000"/>
                <w:sz w:val="28"/>
                <w:szCs w:val="28"/>
                <w:lang w:eastAsia="ru-RU"/>
              </w:rPr>
            </w:pPr>
          </w:p>
          <w:p w14:paraId="1EA920A9" w14:textId="77777777" w:rsidR="009E7BE2" w:rsidRPr="00D45354" w:rsidRDefault="009E7BE2" w:rsidP="00AF79B8">
            <w:pPr>
              <w:spacing w:line="240" w:lineRule="auto"/>
              <w:jc w:val="center"/>
              <w:rPr>
                <w:rFonts w:ascii="Times New Roman" w:eastAsia="Times New Roman" w:hAnsi="Times New Roman"/>
                <w:sz w:val="32"/>
                <w:szCs w:val="32"/>
                <w:lang w:eastAsia="ru-RU"/>
              </w:rPr>
            </w:pPr>
            <w:r w:rsidRPr="00D45354">
              <w:rPr>
                <w:rFonts w:ascii="Times New Roman" w:eastAsia="Times New Roman" w:hAnsi="Times New Roman"/>
                <w:b/>
                <w:bCs/>
                <w:color w:val="000000"/>
                <w:sz w:val="32"/>
                <w:szCs w:val="32"/>
                <w:lang w:eastAsia="ru-RU"/>
              </w:rPr>
              <w:lastRenderedPageBreak/>
              <w:t>Безопасность жизнедеятельности</w:t>
            </w:r>
          </w:p>
          <w:p w14:paraId="5956C5AA" w14:textId="77777777" w:rsidR="009E7BE2" w:rsidRPr="000D78EC" w:rsidRDefault="009E7BE2" w:rsidP="00AF79B8">
            <w:pPr>
              <w:spacing w:line="240" w:lineRule="auto"/>
              <w:jc w:val="center"/>
              <w:rPr>
                <w:rFonts w:ascii="Times New Roman" w:eastAsia="Times New Roman" w:hAnsi="Times New Roman"/>
                <w:lang w:eastAsia="ru-RU"/>
              </w:rPr>
            </w:pPr>
            <w:r w:rsidRPr="000D78EC">
              <w:rPr>
                <w:rFonts w:ascii="Times New Roman" w:eastAsia="Times New Roman" w:hAnsi="Times New Roman"/>
                <w:b/>
                <w:bCs/>
                <w:color w:val="000000"/>
                <w:lang w:eastAsia="ru-RU"/>
              </w:rPr>
              <w:t>(пожарная безопасность, дорожная безопасность, информационная безопасность, профилактика экстремизма и терроризма, суицидальных проявлений, курения алкоголизма, наркомании, профилактика распространения инфекционных заболеваний,</w:t>
            </w:r>
          </w:p>
          <w:p w14:paraId="70E9F587" w14:textId="77777777" w:rsidR="009E7BE2" w:rsidRDefault="009E7BE2" w:rsidP="00AF79B8">
            <w:pPr>
              <w:spacing w:line="240" w:lineRule="auto"/>
              <w:jc w:val="center"/>
              <w:rPr>
                <w:rFonts w:ascii="Times New Roman" w:eastAsia="Times New Roman" w:hAnsi="Times New Roman"/>
                <w:b/>
                <w:bCs/>
                <w:color w:val="000000"/>
                <w:lang w:eastAsia="ru-RU"/>
              </w:rPr>
            </w:pPr>
            <w:r w:rsidRPr="000D78EC">
              <w:rPr>
                <w:rFonts w:ascii="Times New Roman" w:eastAsia="Times New Roman" w:hAnsi="Times New Roman"/>
                <w:b/>
                <w:bCs/>
                <w:color w:val="000000"/>
                <w:lang w:eastAsia="ru-RU"/>
              </w:rPr>
              <w:t xml:space="preserve">насилия, </w:t>
            </w:r>
            <w:proofErr w:type="spellStart"/>
            <w:r w:rsidRPr="000D78EC">
              <w:rPr>
                <w:rFonts w:ascii="Times New Roman" w:eastAsia="Times New Roman" w:hAnsi="Times New Roman"/>
                <w:b/>
                <w:bCs/>
                <w:color w:val="000000"/>
                <w:lang w:eastAsia="ru-RU"/>
              </w:rPr>
              <w:t>буллинга</w:t>
            </w:r>
            <w:proofErr w:type="spellEnd"/>
            <w:r w:rsidRPr="000D78EC">
              <w:rPr>
                <w:rFonts w:ascii="Times New Roman" w:eastAsia="Times New Roman" w:hAnsi="Times New Roman"/>
                <w:b/>
                <w:bCs/>
                <w:color w:val="000000"/>
                <w:lang w:eastAsia="ru-RU"/>
              </w:rPr>
              <w:t>, жестокого обращения с животными)</w:t>
            </w:r>
          </w:p>
          <w:p w14:paraId="5A7D3606" w14:textId="77777777" w:rsidR="009E7BE2" w:rsidRPr="000D78EC" w:rsidRDefault="009E7BE2" w:rsidP="00AF79B8">
            <w:pPr>
              <w:spacing w:line="240" w:lineRule="auto"/>
              <w:jc w:val="center"/>
              <w:rPr>
                <w:rFonts w:ascii="Times New Roman" w:eastAsia="Times New Roman" w:hAnsi="Times New Roman"/>
                <w:lang w:eastAsia="ru-RU"/>
              </w:rPr>
            </w:pPr>
          </w:p>
        </w:tc>
      </w:tr>
      <w:tr w:rsidR="009E7BE2" w:rsidRPr="00C946C4" w14:paraId="5C01CD94"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44D0086A"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lastRenderedPageBreak/>
              <w:t>Проведение инструктажей по безопасности жизнедеятельности</w:t>
            </w:r>
          </w:p>
        </w:tc>
        <w:tc>
          <w:tcPr>
            <w:tcW w:w="2126" w:type="dxa"/>
            <w:gridSpan w:val="2"/>
            <w:tcBorders>
              <w:top w:val="single" w:sz="4" w:space="0" w:color="auto"/>
              <w:left w:val="single" w:sz="4" w:space="0" w:color="auto"/>
              <w:bottom w:val="nil"/>
              <w:right w:val="nil"/>
            </w:tcBorders>
            <w:shd w:val="clear" w:color="auto" w:fill="FFFFFF"/>
          </w:tcPr>
          <w:p w14:paraId="7BDF9FFF"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b/>
                <w:bCs/>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4D0A0381"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14354E19" w14:textId="77777777" w:rsidR="009E7BE2" w:rsidRPr="000D78EC" w:rsidRDefault="009E7BE2" w:rsidP="00AF79B8">
            <w:pPr>
              <w:rPr>
                <w:rFonts w:ascii="Times New Roman" w:eastAsia="Times New Roman" w:hAnsi="Times New Roman"/>
                <w:lang w:eastAsia="ru-RU"/>
              </w:rPr>
            </w:pPr>
            <w:proofErr w:type="spellStart"/>
            <w:proofErr w:type="gramStart"/>
            <w:r w:rsidRPr="000D78EC">
              <w:rPr>
                <w:rFonts w:ascii="Times New Roman" w:eastAsia="Times New Roman" w:hAnsi="Times New Roman"/>
                <w:color w:val="000000"/>
                <w:lang w:eastAsia="ru-RU"/>
              </w:rPr>
              <w:t>кл.руководители</w:t>
            </w:r>
            <w:proofErr w:type="spellEnd"/>
            <w:proofErr w:type="gramEnd"/>
            <w:r w:rsidRPr="000D78EC">
              <w:rPr>
                <w:rFonts w:ascii="Times New Roman" w:eastAsia="Times New Roman" w:hAnsi="Times New Roman"/>
                <w:color w:val="000000"/>
                <w:lang w:eastAsia="ru-RU"/>
              </w:rPr>
              <w:t>, специалист по ОТ</w:t>
            </w:r>
          </w:p>
        </w:tc>
      </w:tr>
      <w:tr w:rsidR="009E7BE2" w:rsidRPr="00C946C4" w14:paraId="3531DB18"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2B3476E0" w14:textId="02265CAB" w:rsidR="009E7BE2" w:rsidRPr="000D78EC" w:rsidRDefault="009E7BE2" w:rsidP="00AF79B8">
            <w:pPr>
              <w:rPr>
                <w:rFonts w:ascii="Times New Roman" w:eastAsia="Times New Roman" w:hAnsi="Times New Roman"/>
                <w:color w:val="000000"/>
                <w:lang w:eastAsia="ru-RU"/>
              </w:rPr>
            </w:pPr>
            <w:r w:rsidRPr="007F4989">
              <w:rPr>
                <w:rFonts w:ascii="Times New Roman" w:eastAsia="Times New Roman" w:hAnsi="Times New Roman"/>
                <w:color w:val="000000"/>
                <w:lang w:eastAsia="ru-RU"/>
              </w:rPr>
              <w:t>Мероприятия согласно Планам</w:t>
            </w:r>
            <w:r w:rsidRPr="007F4989">
              <w:rPr>
                <w:rFonts w:ascii="Times New Roman" w:hAnsi="Times New Roman"/>
              </w:rPr>
              <w:t xml:space="preserve"> мероприятий по профилактике правонарушений, незаконного потребления наркотических средств и психотропных веществ, наркомании, экстремистских проявлений, суицидального поведения несовершеннолетних, пожарной и дорожной безопасности и др.</w:t>
            </w:r>
          </w:p>
        </w:tc>
        <w:tc>
          <w:tcPr>
            <w:tcW w:w="2126" w:type="dxa"/>
            <w:gridSpan w:val="2"/>
            <w:tcBorders>
              <w:top w:val="single" w:sz="4" w:space="0" w:color="auto"/>
              <w:left w:val="single" w:sz="4" w:space="0" w:color="auto"/>
              <w:bottom w:val="nil"/>
              <w:right w:val="nil"/>
            </w:tcBorders>
            <w:shd w:val="clear" w:color="auto" w:fill="FFFFFF"/>
          </w:tcPr>
          <w:p w14:paraId="16C12939" w14:textId="77AE30DF" w:rsidR="009E7BE2" w:rsidRPr="000D78EC" w:rsidRDefault="009E7BE2" w:rsidP="00AF79B8">
            <w:pPr>
              <w:rPr>
                <w:rFonts w:ascii="Times New Roman" w:eastAsia="Times New Roman" w:hAnsi="Times New Roman"/>
                <w:b/>
                <w:bCs/>
                <w:color w:val="000000"/>
                <w:lang w:eastAsia="ru-RU"/>
              </w:rPr>
            </w:pPr>
            <w:r>
              <w:rPr>
                <w:rFonts w:ascii="Times New Roman" w:eastAsia="Times New Roman" w:hAnsi="Times New Roman"/>
                <w:b/>
                <w:bCs/>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0B572BE1" w14:textId="0EAECCB2" w:rsidR="009E7BE2" w:rsidRPr="000D78EC" w:rsidRDefault="009E7BE2" w:rsidP="00AF79B8">
            <w:pPr>
              <w:rPr>
                <w:rFonts w:ascii="Times New Roman" w:eastAsia="Times New Roman" w:hAnsi="Times New Roman"/>
                <w:color w:val="000000"/>
                <w:lang w:eastAsia="ru-RU"/>
              </w:rPr>
            </w:pPr>
            <w:r w:rsidRPr="00B94F8B">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2A3B04BF" w14:textId="62EF910B" w:rsidR="009E7BE2" w:rsidRPr="000D78EC" w:rsidRDefault="009E7BE2" w:rsidP="00AF79B8">
            <w:pPr>
              <w:rPr>
                <w:rFonts w:ascii="Times New Roman" w:eastAsia="Times New Roman" w:hAnsi="Times New Roman"/>
                <w:color w:val="000000"/>
                <w:lang w:eastAsia="ru-RU"/>
              </w:rPr>
            </w:pPr>
            <w:proofErr w:type="spellStart"/>
            <w:proofErr w:type="gramStart"/>
            <w:r w:rsidRPr="00B94F8B">
              <w:rPr>
                <w:rFonts w:ascii="Times New Roman" w:eastAsia="Times New Roman" w:hAnsi="Times New Roman"/>
                <w:color w:val="000000"/>
                <w:lang w:eastAsia="ru-RU"/>
              </w:rPr>
              <w:t>кл.руководители</w:t>
            </w:r>
            <w:proofErr w:type="spellEnd"/>
            <w:proofErr w:type="gramEnd"/>
            <w:r w:rsidRPr="00B94F8B">
              <w:rPr>
                <w:rFonts w:ascii="Times New Roman" w:eastAsia="Times New Roman" w:hAnsi="Times New Roman"/>
                <w:color w:val="000000"/>
                <w:lang w:eastAsia="ru-RU"/>
              </w:rPr>
              <w:t>, специалист по ОТ</w:t>
            </w:r>
            <w:r>
              <w:rPr>
                <w:rFonts w:ascii="Times New Roman" w:eastAsia="Times New Roman" w:hAnsi="Times New Roman"/>
                <w:color w:val="000000"/>
                <w:lang w:eastAsia="ru-RU"/>
              </w:rPr>
              <w:t>, социальный педагог, педагог-психолог</w:t>
            </w:r>
          </w:p>
        </w:tc>
      </w:tr>
      <w:tr w:rsidR="009E7BE2" w:rsidRPr="00C946C4" w14:paraId="6D41281F"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4C387EF5"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Мероприятия ко Дню солидарности в борьбе с терроризмом (по отдельному плану)</w:t>
            </w:r>
          </w:p>
        </w:tc>
        <w:tc>
          <w:tcPr>
            <w:tcW w:w="2126" w:type="dxa"/>
            <w:gridSpan w:val="2"/>
            <w:tcBorders>
              <w:top w:val="single" w:sz="4" w:space="0" w:color="auto"/>
              <w:left w:val="single" w:sz="4" w:space="0" w:color="auto"/>
              <w:bottom w:val="nil"/>
              <w:right w:val="nil"/>
            </w:tcBorders>
            <w:shd w:val="clear" w:color="auto" w:fill="FFFFFF"/>
          </w:tcPr>
          <w:p w14:paraId="2E6B4ED4"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b/>
                <w:bCs/>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65BBDBFA"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02-09.09</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72F2F22A"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 xml:space="preserve">Педагоги-организаторы, </w:t>
            </w:r>
            <w:proofErr w:type="spellStart"/>
            <w:r w:rsidRPr="000D78EC">
              <w:rPr>
                <w:rFonts w:ascii="Times New Roman" w:eastAsia="Times New Roman" w:hAnsi="Times New Roman"/>
                <w:color w:val="000000"/>
                <w:lang w:eastAsia="ru-RU"/>
              </w:rPr>
              <w:t>кл</w:t>
            </w:r>
            <w:proofErr w:type="spellEnd"/>
            <w:r w:rsidRPr="000D78EC">
              <w:rPr>
                <w:rFonts w:ascii="Times New Roman" w:eastAsia="Times New Roman" w:hAnsi="Times New Roman"/>
                <w:color w:val="000000"/>
                <w:lang w:eastAsia="ru-RU"/>
              </w:rPr>
              <w:t xml:space="preserve"> руководители, специалист по ОТ, Учителя ОБЖ</w:t>
            </w:r>
          </w:p>
        </w:tc>
      </w:tr>
      <w:tr w:rsidR="009E7BE2" w:rsidRPr="00C946C4" w14:paraId="534A275D"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77AD18A2"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Классные часы «Азбука безопасности»</w:t>
            </w:r>
          </w:p>
        </w:tc>
        <w:tc>
          <w:tcPr>
            <w:tcW w:w="2126" w:type="dxa"/>
            <w:gridSpan w:val="2"/>
            <w:tcBorders>
              <w:top w:val="single" w:sz="4" w:space="0" w:color="auto"/>
              <w:left w:val="single" w:sz="4" w:space="0" w:color="auto"/>
              <w:bottom w:val="nil"/>
              <w:right w:val="nil"/>
            </w:tcBorders>
            <w:shd w:val="clear" w:color="auto" w:fill="FFFFFF"/>
            <w:vAlign w:val="bottom"/>
          </w:tcPr>
          <w:p w14:paraId="4696E3EE"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b/>
                <w:bCs/>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25B2FCA7"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5E934851" w14:textId="77777777" w:rsidR="009E7BE2" w:rsidRPr="000D78EC" w:rsidRDefault="009E7BE2" w:rsidP="00AF79B8">
            <w:pPr>
              <w:rPr>
                <w:rFonts w:ascii="Times New Roman" w:eastAsia="Times New Roman" w:hAnsi="Times New Roman"/>
                <w:lang w:eastAsia="ru-RU"/>
              </w:rPr>
            </w:pPr>
            <w:proofErr w:type="spellStart"/>
            <w:r w:rsidRPr="000D78EC">
              <w:rPr>
                <w:rFonts w:ascii="Times New Roman" w:eastAsia="Times New Roman" w:hAnsi="Times New Roman"/>
                <w:color w:val="000000"/>
                <w:lang w:eastAsia="ru-RU"/>
              </w:rPr>
              <w:t>кл</w:t>
            </w:r>
            <w:proofErr w:type="spellEnd"/>
            <w:r w:rsidRPr="000D78EC">
              <w:rPr>
                <w:rFonts w:ascii="Times New Roman" w:eastAsia="Times New Roman" w:hAnsi="Times New Roman"/>
                <w:color w:val="000000"/>
                <w:lang w:eastAsia="ru-RU"/>
              </w:rPr>
              <w:t>. руководители</w:t>
            </w:r>
          </w:p>
        </w:tc>
      </w:tr>
      <w:tr w:rsidR="009E7BE2" w:rsidRPr="00C946C4" w14:paraId="6FC5B656"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5ED4EFC1"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Неделя безопасности (по отдельному плану)</w:t>
            </w:r>
          </w:p>
        </w:tc>
        <w:tc>
          <w:tcPr>
            <w:tcW w:w="2126" w:type="dxa"/>
            <w:gridSpan w:val="2"/>
            <w:tcBorders>
              <w:top w:val="single" w:sz="4" w:space="0" w:color="auto"/>
              <w:left w:val="single" w:sz="4" w:space="0" w:color="auto"/>
              <w:bottom w:val="nil"/>
              <w:right w:val="nil"/>
            </w:tcBorders>
            <w:shd w:val="clear" w:color="auto" w:fill="FFFFFF"/>
          </w:tcPr>
          <w:p w14:paraId="29FE9834"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b/>
                <w:bCs/>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2721DB9C"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02-08.09</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58F2A58B"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 xml:space="preserve">Педагоги-организаторы, </w:t>
            </w:r>
            <w:proofErr w:type="spellStart"/>
            <w:proofErr w:type="gramStart"/>
            <w:r w:rsidRPr="000D78EC">
              <w:rPr>
                <w:rFonts w:ascii="Times New Roman" w:eastAsia="Times New Roman" w:hAnsi="Times New Roman"/>
                <w:color w:val="000000"/>
                <w:lang w:eastAsia="ru-RU"/>
              </w:rPr>
              <w:t>кл.руководители</w:t>
            </w:r>
            <w:proofErr w:type="spellEnd"/>
            <w:proofErr w:type="gramEnd"/>
            <w:r w:rsidRPr="000D78EC">
              <w:rPr>
                <w:rFonts w:ascii="Times New Roman" w:eastAsia="Times New Roman" w:hAnsi="Times New Roman"/>
                <w:color w:val="000000"/>
                <w:lang w:eastAsia="ru-RU"/>
              </w:rPr>
              <w:t>, специалист по ОТ,</w:t>
            </w:r>
            <w:r>
              <w:rPr>
                <w:rFonts w:ascii="Times New Roman" w:eastAsia="Times New Roman" w:hAnsi="Times New Roman"/>
                <w:color w:val="000000"/>
                <w:lang w:eastAsia="ru-RU"/>
              </w:rPr>
              <w:t xml:space="preserve"> </w:t>
            </w:r>
            <w:r w:rsidRPr="000D78EC">
              <w:rPr>
                <w:rFonts w:ascii="Times New Roman" w:eastAsia="Times New Roman" w:hAnsi="Times New Roman"/>
                <w:color w:val="000000"/>
                <w:lang w:eastAsia="ru-RU"/>
              </w:rPr>
              <w:t>Учителя ОБЖ</w:t>
            </w:r>
          </w:p>
        </w:tc>
      </w:tr>
      <w:tr w:rsidR="009E7BE2" w:rsidRPr="00C946C4" w14:paraId="70B62C19"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0EF0F037"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Месячник безопасности дорожного движения «Внимание! Дети на дороге»</w:t>
            </w:r>
          </w:p>
        </w:tc>
        <w:tc>
          <w:tcPr>
            <w:tcW w:w="2126" w:type="dxa"/>
            <w:gridSpan w:val="2"/>
            <w:tcBorders>
              <w:top w:val="single" w:sz="4" w:space="0" w:color="auto"/>
              <w:left w:val="single" w:sz="4" w:space="0" w:color="auto"/>
              <w:bottom w:val="nil"/>
              <w:right w:val="nil"/>
            </w:tcBorders>
            <w:shd w:val="clear" w:color="auto" w:fill="FFFFFF"/>
          </w:tcPr>
          <w:p w14:paraId="4C3C21E8"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b/>
                <w:bCs/>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9ED9667"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6AAFAE14"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 xml:space="preserve">Педагоги-организаторы, </w:t>
            </w:r>
            <w:proofErr w:type="spellStart"/>
            <w:r w:rsidRPr="000D78EC">
              <w:rPr>
                <w:rFonts w:ascii="Times New Roman" w:eastAsia="Times New Roman" w:hAnsi="Times New Roman"/>
                <w:color w:val="000000"/>
                <w:lang w:eastAsia="ru-RU"/>
              </w:rPr>
              <w:t>кл</w:t>
            </w:r>
            <w:proofErr w:type="spellEnd"/>
            <w:r w:rsidRPr="000D78EC">
              <w:rPr>
                <w:rFonts w:ascii="Times New Roman" w:eastAsia="Times New Roman" w:hAnsi="Times New Roman"/>
                <w:color w:val="000000"/>
                <w:lang w:eastAsia="ru-RU"/>
              </w:rPr>
              <w:t xml:space="preserve"> руководители. специалист по ОТ. Учителя ОБЖ</w:t>
            </w:r>
          </w:p>
        </w:tc>
      </w:tr>
      <w:tr w:rsidR="009E7BE2" w:rsidRPr="00C946C4" w14:paraId="7E3D3A11"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tcPr>
          <w:p w14:paraId="17C6BE6F"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Всероссийский урок безопасности школьников в сети Интернет</w:t>
            </w:r>
          </w:p>
        </w:tc>
        <w:tc>
          <w:tcPr>
            <w:tcW w:w="2126" w:type="dxa"/>
            <w:gridSpan w:val="2"/>
            <w:tcBorders>
              <w:top w:val="single" w:sz="4" w:space="0" w:color="auto"/>
              <w:left w:val="single" w:sz="4" w:space="0" w:color="auto"/>
              <w:bottom w:val="single" w:sz="4" w:space="0" w:color="auto"/>
              <w:right w:val="nil"/>
            </w:tcBorders>
            <w:shd w:val="clear" w:color="auto" w:fill="FFFFFF"/>
          </w:tcPr>
          <w:p w14:paraId="3E846BD6"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b/>
                <w:bCs/>
                <w:color w:val="000000"/>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7929BD77"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октябрь</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51567E6F"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 xml:space="preserve">Педагоги-организаторы, </w:t>
            </w:r>
            <w:proofErr w:type="spellStart"/>
            <w:proofErr w:type="gramStart"/>
            <w:r w:rsidRPr="000D78EC">
              <w:rPr>
                <w:rFonts w:ascii="Times New Roman" w:eastAsia="Times New Roman" w:hAnsi="Times New Roman"/>
                <w:color w:val="000000"/>
                <w:lang w:eastAsia="ru-RU"/>
              </w:rPr>
              <w:t>кл.руководители</w:t>
            </w:r>
            <w:proofErr w:type="spellEnd"/>
            <w:proofErr w:type="gramEnd"/>
            <w:r w:rsidRPr="000D78EC">
              <w:rPr>
                <w:rFonts w:ascii="Times New Roman" w:eastAsia="Times New Roman" w:hAnsi="Times New Roman"/>
                <w:color w:val="000000"/>
                <w:lang w:eastAsia="ru-RU"/>
              </w:rPr>
              <w:t>.</w:t>
            </w:r>
          </w:p>
        </w:tc>
      </w:tr>
      <w:tr w:rsidR="009E7BE2" w:rsidRPr="00C946C4" w14:paraId="56A97465"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0DE9A4E6"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Выступление отряда ЮИД «Навигаторы»</w:t>
            </w:r>
          </w:p>
        </w:tc>
        <w:tc>
          <w:tcPr>
            <w:tcW w:w="2126" w:type="dxa"/>
            <w:gridSpan w:val="2"/>
            <w:tcBorders>
              <w:top w:val="single" w:sz="4" w:space="0" w:color="auto"/>
              <w:left w:val="single" w:sz="4" w:space="0" w:color="auto"/>
              <w:bottom w:val="nil"/>
              <w:right w:val="nil"/>
            </w:tcBorders>
            <w:shd w:val="clear" w:color="auto" w:fill="FFFFFF"/>
            <w:vAlign w:val="bottom"/>
          </w:tcPr>
          <w:p w14:paraId="5767D5CF"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3-4</w:t>
            </w:r>
          </w:p>
        </w:tc>
        <w:tc>
          <w:tcPr>
            <w:tcW w:w="2268" w:type="dxa"/>
            <w:tcBorders>
              <w:top w:val="single" w:sz="4" w:space="0" w:color="auto"/>
              <w:left w:val="single" w:sz="4" w:space="0" w:color="auto"/>
              <w:bottom w:val="nil"/>
              <w:right w:val="nil"/>
            </w:tcBorders>
            <w:shd w:val="clear" w:color="auto" w:fill="FFFFFF"/>
            <w:vAlign w:val="bottom"/>
          </w:tcPr>
          <w:p w14:paraId="45824043"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Ноябрь, апрель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30E830EB"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Непомнящая И.А.</w:t>
            </w:r>
          </w:p>
        </w:tc>
      </w:tr>
      <w:tr w:rsidR="009E7BE2" w:rsidRPr="00C946C4" w14:paraId="3F918AFF"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3DE33C67"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Классные часы, беседы, лекции по профилактике ЗОЖ</w:t>
            </w:r>
          </w:p>
        </w:tc>
        <w:tc>
          <w:tcPr>
            <w:tcW w:w="2126" w:type="dxa"/>
            <w:gridSpan w:val="2"/>
            <w:tcBorders>
              <w:top w:val="single" w:sz="4" w:space="0" w:color="auto"/>
              <w:left w:val="single" w:sz="4" w:space="0" w:color="auto"/>
              <w:bottom w:val="nil"/>
              <w:right w:val="nil"/>
            </w:tcBorders>
            <w:shd w:val="clear" w:color="auto" w:fill="FFFFFF"/>
            <w:vAlign w:val="bottom"/>
          </w:tcPr>
          <w:p w14:paraId="519122F8"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47F75EFB" w14:textId="77777777" w:rsidR="009E7BE2" w:rsidRPr="00804952" w:rsidRDefault="009E7BE2" w:rsidP="00AF79B8">
            <w:pPr>
              <w:rPr>
                <w:rFonts w:ascii="Times New Roman" w:eastAsia="Times New Roman" w:hAnsi="Times New Roman"/>
                <w:lang w:eastAsia="ru-RU"/>
              </w:rPr>
            </w:pPr>
            <w:r w:rsidRPr="00804952">
              <w:rPr>
                <w:rFonts w:ascii="Times New Roman" w:eastAsia="Times New Roman" w:hAnsi="Times New Roman"/>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7803A9AF" w14:textId="77777777" w:rsidR="009E7BE2" w:rsidRPr="000D78EC" w:rsidRDefault="009E7BE2" w:rsidP="00AF79B8">
            <w:pPr>
              <w:rPr>
                <w:rFonts w:ascii="Times New Roman" w:eastAsia="Times New Roman" w:hAnsi="Times New Roman"/>
                <w:lang w:eastAsia="ru-RU"/>
              </w:rPr>
            </w:pPr>
            <w:proofErr w:type="spellStart"/>
            <w:proofErr w:type="gramStart"/>
            <w:r w:rsidRPr="000D78EC">
              <w:rPr>
                <w:rFonts w:ascii="Times New Roman" w:eastAsia="Times New Roman" w:hAnsi="Times New Roman"/>
                <w:color w:val="000000"/>
                <w:lang w:eastAsia="ru-RU"/>
              </w:rPr>
              <w:t>кл.руководители</w:t>
            </w:r>
            <w:proofErr w:type="spellEnd"/>
            <w:proofErr w:type="gramEnd"/>
          </w:p>
        </w:tc>
      </w:tr>
      <w:tr w:rsidR="009E7BE2" w:rsidRPr="00C946C4" w14:paraId="7733EF4D"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4D8E2C2E"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День гражданской обороны</w:t>
            </w:r>
          </w:p>
        </w:tc>
        <w:tc>
          <w:tcPr>
            <w:tcW w:w="2126" w:type="dxa"/>
            <w:gridSpan w:val="2"/>
            <w:tcBorders>
              <w:top w:val="single" w:sz="4" w:space="0" w:color="auto"/>
              <w:left w:val="single" w:sz="4" w:space="0" w:color="auto"/>
              <w:bottom w:val="nil"/>
              <w:right w:val="nil"/>
            </w:tcBorders>
            <w:shd w:val="clear" w:color="auto" w:fill="FFFFFF"/>
          </w:tcPr>
          <w:p w14:paraId="6241CEDB"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11A981DA" w14:textId="77777777" w:rsidR="009E7BE2" w:rsidRPr="00804952" w:rsidRDefault="009E7BE2" w:rsidP="00AF79B8">
            <w:pPr>
              <w:rPr>
                <w:rFonts w:ascii="Times New Roman" w:eastAsia="Times New Roman" w:hAnsi="Times New Roman"/>
                <w:lang w:eastAsia="ru-RU"/>
              </w:rPr>
            </w:pPr>
            <w:r>
              <w:rPr>
                <w:rFonts w:ascii="Times New Roman" w:eastAsia="Times New Roman" w:hAnsi="Times New Roman"/>
                <w:lang w:eastAsia="ru-RU"/>
              </w:rPr>
              <w:t>Октябрь, ноябрь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EE736F4"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 xml:space="preserve">Педагоги-организаторы, </w:t>
            </w:r>
            <w:proofErr w:type="spellStart"/>
            <w:proofErr w:type="gramStart"/>
            <w:r w:rsidRPr="000D78EC">
              <w:rPr>
                <w:rFonts w:ascii="Times New Roman" w:eastAsia="Times New Roman" w:hAnsi="Times New Roman"/>
                <w:color w:val="000000"/>
                <w:lang w:eastAsia="ru-RU"/>
              </w:rPr>
              <w:t>кл.руководители</w:t>
            </w:r>
            <w:proofErr w:type="spellEnd"/>
            <w:proofErr w:type="gramEnd"/>
          </w:p>
        </w:tc>
      </w:tr>
      <w:tr w:rsidR="009E7BE2" w:rsidRPr="00C946C4" w14:paraId="6DBCF2B7"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1E7053D0"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«Дни без телефона»</w:t>
            </w:r>
          </w:p>
        </w:tc>
        <w:tc>
          <w:tcPr>
            <w:tcW w:w="2126" w:type="dxa"/>
            <w:gridSpan w:val="2"/>
            <w:tcBorders>
              <w:top w:val="single" w:sz="4" w:space="0" w:color="auto"/>
              <w:left w:val="single" w:sz="4" w:space="0" w:color="auto"/>
              <w:bottom w:val="nil"/>
              <w:right w:val="nil"/>
            </w:tcBorders>
            <w:shd w:val="clear" w:color="auto" w:fill="FFFFFF"/>
            <w:vAlign w:val="bottom"/>
          </w:tcPr>
          <w:p w14:paraId="564C0956"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3E0EF99D"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5F8ADFEA" w14:textId="77777777" w:rsidR="009E7BE2" w:rsidRPr="000D78EC" w:rsidRDefault="009E7BE2" w:rsidP="00AF79B8">
            <w:pPr>
              <w:rPr>
                <w:rFonts w:ascii="Times New Roman" w:eastAsia="Times New Roman" w:hAnsi="Times New Roman"/>
                <w:lang w:eastAsia="ru-RU"/>
              </w:rPr>
            </w:pPr>
            <w:proofErr w:type="spellStart"/>
            <w:proofErr w:type="gramStart"/>
            <w:r w:rsidRPr="000D78EC">
              <w:rPr>
                <w:rFonts w:ascii="Times New Roman" w:eastAsia="Times New Roman" w:hAnsi="Times New Roman"/>
                <w:color w:val="000000"/>
                <w:lang w:eastAsia="ru-RU"/>
              </w:rPr>
              <w:t>кл.руководители</w:t>
            </w:r>
            <w:proofErr w:type="spellEnd"/>
            <w:proofErr w:type="gramEnd"/>
          </w:p>
        </w:tc>
      </w:tr>
      <w:tr w:rsidR="009E7BE2" w:rsidRPr="00C946C4" w14:paraId="5BB0D005"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04B8471A"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Проведение учебных эвакуаций</w:t>
            </w:r>
          </w:p>
        </w:tc>
        <w:tc>
          <w:tcPr>
            <w:tcW w:w="2126" w:type="dxa"/>
            <w:gridSpan w:val="2"/>
            <w:tcBorders>
              <w:top w:val="single" w:sz="4" w:space="0" w:color="auto"/>
              <w:left w:val="single" w:sz="4" w:space="0" w:color="auto"/>
              <w:bottom w:val="nil"/>
              <w:right w:val="nil"/>
            </w:tcBorders>
            <w:shd w:val="clear" w:color="auto" w:fill="FFFFFF"/>
          </w:tcPr>
          <w:p w14:paraId="2C8C6439"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20EDA5E4"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5801E4BB"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инженер по ОТ, классные руководители</w:t>
            </w:r>
          </w:p>
        </w:tc>
      </w:tr>
      <w:tr w:rsidR="009E7BE2" w:rsidRPr="00C946C4" w14:paraId="1924530A"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292933D9"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Сотрудничество с общественными организациями, правоохранительными органами</w:t>
            </w:r>
          </w:p>
        </w:tc>
        <w:tc>
          <w:tcPr>
            <w:tcW w:w="2126" w:type="dxa"/>
            <w:gridSpan w:val="2"/>
            <w:tcBorders>
              <w:top w:val="single" w:sz="4" w:space="0" w:color="auto"/>
              <w:left w:val="single" w:sz="4" w:space="0" w:color="auto"/>
              <w:bottom w:val="nil"/>
              <w:right w:val="nil"/>
            </w:tcBorders>
            <w:shd w:val="clear" w:color="auto" w:fill="FFFFFF"/>
          </w:tcPr>
          <w:p w14:paraId="2CB6D21E"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CA78AE8"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4288E775"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Педагоги- организаторы, Социальный педагог</w:t>
            </w:r>
          </w:p>
        </w:tc>
      </w:tr>
      <w:tr w:rsidR="009E7BE2" w:rsidRPr="00C946C4" w14:paraId="34F00C5D"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219270D0"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lastRenderedPageBreak/>
              <w:t>Акция «Школа — территория, свободная от курения!»</w:t>
            </w:r>
          </w:p>
        </w:tc>
        <w:tc>
          <w:tcPr>
            <w:tcW w:w="2126" w:type="dxa"/>
            <w:gridSpan w:val="2"/>
            <w:tcBorders>
              <w:top w:val="single" w:sz="4" w:space="0" w:color="auto"/>
              <w:left w:val="single" w:sz="4" w:space="0" w:color="auto"/>
              <w:bottom w:val="nil"/>
              <w:right w:val="nil"/>
            </w:tcBorders>
            <w:shd w:val="clear" w:color="auto" w:fill="FFFFFF"/>
          </w:tcPr>
          <w:p w14:paraId="09FEAEA9"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0A7F4DBC"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ноябрь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50D5CB96"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 xml:space="preserve">Педагоги-организаторы, </w:t>
            </w:r>
            <w:proofErr w:type="spellStart"/>
            <w:proofErr w:type="gramStart"/>
            <w:r w:rsidRPr="000D78EC">
              <w:rPr>
                <w:rFonts w:ascii="Times New Roman" w:eastAsia="Times New Roman" w:hAnsi="Times New Roman"/>
                <w:color w:val="000000"/>
                <w:lang w:eastAsia="ru-RU"/>
              </w:rPr>
              <w:t>кл.руководители</w:t>
            </w:r>
            <w:proofErr w:type="spellEnd"/>
            <w:proofErr w:type="gramEnd"/>
          </w:p>
        </w:tc>
      </w:tr>
      <w:tr w:rsidR="009E7BE2" w:rsidRPr="00C946C4" w14:paraId="196FF866"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78172193"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Неделя профилактики СПИДа и ВИЧ-инфекции (по плану)</w:t>
            </w:r>
          </w:p>
        </w:tc>
        <w:tc>
          <w:tcPr>
            <w:tcW w:w="2126" w:type="dxa"/>
            <w:gridSpan w:val="2"/>
            <w:tcBorders>
              <w:top w:val="single" w:sz="4" w:space="0" w:color="auto"/>
              <w:left w:val="single" w:sz="4" w:space="0" w:color="auto"/>
              <w:bottom w:val="nil"/>
              <w:right w:val="nil"/>
            </w:tcBorders>
            <w:shd w:val="clear" w:color="auto" w:fill="FFFFFF"/>
          </w:tcPr>
          <w:p w14:paraId="2A7003C8"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264DE168"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01.12</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14CD0CC7"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 xml:space="preserve">Педагоги-организаторы, </w:t>
            </w:r>
            <w:proofErr w:type="spellStart"/>
            <w:proofErr w:type="gramStart"/>
            <w:r w:rsidRPr="000D78EC">
              <w:rPr>
                <w:rFonts w:ascii="Times New Roman" w:eastAsia="Times New Roman" w:hAnsi="Times New Roman"/>
                <w:color w:val="000000"/>
                <w:lang w:eastAsia="ru-RU"/>
              </w:rPr>
              <w:t>кл.руководители</w:t>
            </w:r>
            <w:proofErr w:type="spellEnd"/>
            <w:proofErr w:type="gramEnd"/>
            <w:r w:rsidRPr="000D78EC">
              <w:rPr>
                <w:rFonts w:ascii="Times New Roman" w:eastAsia="Times New Roman" w:hAnsi="Times New Roman"/>
                <w:color w:val="000000"/>
                <w:lang w:eastAsia="ru-RU"/>
              </w:rPr>
              <w:t>, учителя ОБЖ</w:t>
            </w:r>
          </w:p>
        </w:tc>
      </w:tr>
      <w:tr w:rsidR="009E7BE2" w:rsidRPr="00C946C4" w14:paraId="638BFC2B"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77992D2E"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беседы о вреде курения, алкоголя, приема психоактивных веществ, закиси азота</w:t>
            </w:r>
          </w:p>
        </w:tc>
        <w:tc>
          <w:tcPr>
            <w:tcW w:w="2126" w:type="dxa"/>
            <w:gridSpan w:val="2"/>
            <w:tcBorders>
              <w:top w:val="single" w:sz="4" w:space="0" w:color="auto"/>
              <w:left w:val="single" w:sz="4" w:space="0" w:color="auto"/>
              <w:bottom w:val="nil"/>
              <w:right w:val="nil"/>
            </w:tcBorders>
            <w:shd w:val="clear" w:color="auto" w:fill="FFFFFF"/>
          </w:tcPr>
          <w:p w14:paraId="4A672C88"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32429C1"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февраль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4D62D4D6"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 xml:space="preserve">Психолог, </w:t>
            </w:r>
            <w:proofErr w:type="spellStart"/>
            <w:r w:rsidRPr="000D78EC">
              <w:rPr>
                <w:rFonts w:ascii="Times New Roman" w:eastAsia="Times New Roman" w:hAnsi="Times New Roman"/>
                <w:color w:val="000000"/>
                <w:lang w:eastAsia="ru-RU"/>
              </w:rPr>
              <w:t>соцпедагог</w:t>
            </w:r>
            <w:proofErr w:type="spellEnd"/>
            <w:r>
              <w:rPr>
                <w:rFonts w:ascii="Times New Roman" w:eastAsia="Times New Roman" w:hAnsi="Times New Roman"/>
                <w:color w:val="000000"/>
                <w:lang w:eastAsia="ru-RU"/>
              </w:rPr>
              <w:t>, к</w:t>
            </w:r>
            <w:r w:rsidRPr="000D78EC">
              <w:rPr>
                <w:rFonts w:ascii="Times New Roman" w:eastAsia="Times New Roman" w:hAnsi="Times New Roman"/>
                <w:color w:val="000000"/>
                <w:lang w:eastAsia="ru-RU"/>
              </w:rPr>
              <w:t>лассные руководители</w:t>
            </w:r>
          </w:p>
        </w:tc>
      </w:tr>
      <w:tr w:rsidR="009E7BE2" w:rsidRPr="00C946C4" w14:paraId="112D97C0"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0C55E314"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Родительский патруль (совместно с инспекторами ГИБДД)</w:t>
            </w:r>
          </w:p>
        </w:tc>
        <w:tc>
          <w:tcPr>
            <w:tcW w:w="2126" w:type="dxa"/>
            <w:gridSpan w:val="2"/>
            <w:tcBorders>
              <w:top w:val="single" w:sz="4" w:space="0" w:color="auto"/>
              <w:left w:val="single" w:sz="4" w:space="0" w:color="auto"/>
              <w:bottom w:val="nil"/>
              <w:right w:val="nil"/>
            </w:tcBorders>
            <w:shd w:val="clear" w:color="auto" w:fill="FFFFFF"/>
          </w:tcPr>
          <w:p w14:paraId="55F5277E"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38F8F393"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В течение</w:t>
            </w:r>
          </w:p>
          <w:p w14:paraId="41A53055"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793C163A" w14:textId="77777777" w:rsidR="009E7BE2" w:rsidRPr="000D78EC" w:rsidRDefault="009E7BE2" w:rsidP="00AF79B8">
            <w:pPr>
              <w:rPr>
                <w:rFonts w:ascii="Times New Roman" w:eastAsia="Times New Roman" w:hAnsi="Times New Roman"/>
                <w:lang w:eastAsia="ru-RU"/>
              </w:rPr>
            </w:pPr>
            <w:r w:rsidRPr="000D78EC">
              <w:rPr>
                <w:rFonts w:ascii="Times New Roman" w:eastAsia="Times New Roman" w:hAnsi="Times New Roman"/>
                <w:color w:val="000000"/>
                <w:lang w:eastAsia="ru-RU"/>
              </w:rPr>
              <w:t>Педагоги-организаторы, инженер по ОТ классные руководители, родительская общественность</w:t>
            </w:r>
          </w:p>
        </w:tc>
      </w:tr>
      <w:tr w:rsidR="009E7BE2" w:rsidRPr="00C946C4" w14:paraId="0E4BE241"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tcPr>
          <w:p w14:paraId="1D234ACA"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Всемирный день гражданской обороны</w:t>
            </w:r>
          </w:p>
          <w:p w14:paraId="6DF8D709"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Тренировка эвакуации обучающихся и педагогического состава</w:t>
            </w:r>
          </w:p>
        </w:tc>
        <w:tc>
          <w:tcPr>
            <w:tcW w:w="2126" w:type="dxa"/>
            <w:gridSpan w:val="2"/>
            <w:tcBorders>
              <w:top w:val="single" w:sz="4" w:space="0" w:color="auto"/>
              <w:left w:val="single" w:sz="4" w:space="0" w:color="auto"/>
              <w:bottom w:val="nil"/>
              <w:right w:val="nil"/>
            </w:tcBorders>
            <w:shd w:val="clear" w:color="auto" w:fill="FFFFFF"/>
          </w:tcPr>
          <w:p w14:paraId="7E5E6230"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05E9B743"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01.03</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72284780"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Педагоги-организаторы, инженер по ОТ, классные руководители</w:t>
            </w:r>
          </w:p>
        </w:tc>
      </w:tr>
      <w:tr w:rsidR="009E7BE2" w:rsidRPr="00C946C4" w14:paraId="59A431AB"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103388B2"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Международный день борьбы с наркоманией и наркобизнесом</w:t>
            </w:r>
          </w:p>
        </w:tc>
        <w:tc>
          <w:tcPr>
            <w:tcW w:w="2126" w:type="dxa"/>
            <w:gridSpan w:val="2"/>
            <w:tcBorders>
              <w:top w:val="single" w:sz="4" w:space="0" w:color="auto"/>
              <w:left w:val="single" w:sz="4" w:space="0" w:color="auto"/>
              <w:bottom w:val="nil"/>
              <w:right w:val="nil"/>
            </w:tcBorders>
            <w:shd w:val="clear" w:color="auto" w:fill="FFFFFF"/>
            <w:vAlign w:val="bottom"/>
          </w:tcPr>
          <w:p w14:paraId="240FC72B"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vAlign w:val="bottom"/>
          </w:tcPr>
          <w:p w14:paraId="0C58806F"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01.03</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3A43E490"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20A257C5"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0B12404C"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День правовых знаний и профилактики правонарушений (по плану). Всемирный День прав человека.</w:t>
            </w:r>
          </w:p>
        </w:tc>
        <w:tc>
          <w:tcPr>
            <w:tcW w:w="2126" w:type="dxa"/>
            <w:gridSpan w:val="2"/>
            <w:tcBorders>
              <w:top w:val="single" w:sz="4" w:space="0" w:color="auto"/>
              <w:left w:val="single" w:sz="4" w:space="0" w:color="auto"/>
              <w:bottom w:val="nil"/>
              <w:right w:val="nil"/>
            </w:tcBorders>
            <w:shd w:val="clear" w:color="auto" w:fill="FFFFFF"/>
          </w:tcPr>
          <w:p w14:paraId="5639488C"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6EA111C0" w14:textId="77777777" w:rsidR="009E7BE2" w:rsidRPr="000D78EC" w:rsidRDefault="009E7BE2" w:rsidP="00AF79B8">
            <w:pPr>
              <w:spacing w:line="240" w:lineRule="auto"/>
              <w:rPr>
                <w:rFonts w:ascii="Times New Roman" w:eastAsia="Times New Roman" w:hAnsi="Times New Roman"/>
                <w:sz w:val="10"/>
                <w:szCs w:val="10"/>
                <w:lang w:eastAsia="ru-RU"/>
              </w:rPr>
            </w:pPr>
          </w:p>
        </w:tc>
        <w:tc>
          <w:tcPr>
            <w:tcW w:w="3508" w:type="dxa"/>
            <w:tcBorders>
              <w:top w:val="single" w:sz="4" w:space="0" w:color="auto"/>
              <w:left w:val="single" w:sz="4" w:space="0" w:color="auto"/>
              <w:bottom w:val="nil"/>
              <w:right w:val="single" w:sz="4" w:space="0" w:color="auto"/>
            </w:tcBorders>
            <w:shd w:val="clear" w:color="auto" w:fill="FFFFFF"/>
            <w:vAlign w:val="bottom"/>
          </w:tcPr>
          <w:p w14:paraId="3432EC5C"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 социальный педагог</w:t>
            </w:r>
          </w:p>
        </w:tc>
      </w:tr>
      <w:tr w:rsidR="009E7BE2" w:rsidRPr="00C946C4" w14:paraId="18A7BD0E"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4CB9E619" w14:textId="4E9EAAE2" w:rsidR="009E7BE2" w:rsidRPr="000D78EC" w:rsidRDefault="009E7BE2" w:rsidP="00AF79B8">
            <w:pPr>
              <w:spacing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Проведение профилактической работы с родителями</w:t>
            </w:r>
          </w:p>
        </w:tc>
        <w:tc>
          <w:tcPr>
            <w:tcW w:w="2126" w:type="dxa"/>
            <w:gridSpan w:val="2"/>
            <w:tcBorders>
              <w:top w:val="single" w:sz="4" w:space="0" w:color="auto"/>
              <w:left w:val="single" w:sz="4" w:space="0" w:color="auto"/>
              <w:bottom w:val="nil"/>
              <w:right w:val="nil"/>
            </w:tcBorders>
            <w:shd w:val="clear" w:color="auto" w:fill="FFFFFF"/>
          </w:tcPr>
          <w:p w14:paraId="12BD383C" w14:textId="380E75F8" w:rsidR="009E7BE2" w:rsidRPr="000D78EC" w:rsidRDefault="009E7BE2" w:rsidP="00AF79B8">
            <w:pPr>
              <w:spacing w:line="220" w:lineRule="exact"/>
              <w:rPr>
                <w:rFonts w:ascii="Times New Roman" w:eastAsia="Times New Roman" w:hAnsi="Times New Roman"/>
                <w:color w:val="000000"/>
                <w:lang w:eastAsia="ru-RU"/>
              </w:rPr>
            </w:pPr>
            <w:r>
              <w:rPr>
                <w:rFonts w:ascii="Times New Roman" w:eastAsia="Times New Roman" w:hAnsi="Times New Roman"/>
                <w:color w:val="000000"/>
                <w:lang w:eastAsia="ru-RU"/>
              </w:rPr>
              <w:t>5-9</w:t>
            </w:r>
          </w:p>
        </w:tc>
        <w:tc>
          <w:tcPr>
            <w:tcW w:w="2268" w:type="dxa"/>
            <w:tcBorders>
              <w:top w:val="single" w:sz="4" w:space="0" w:color="auto"/>
              <w:left w:val="single" w:sz="4" w:space="0" w:color="auto"/>
              <w:bottom w:val="nil"/>
              <w:right w:val="nil"/>
            </w:tcBorders>
            <w:shd w:val="clear" w:color="auto" w:fill="FFFFFF"/>
          </w:tcPr>
          <w:p w14:paraId="1DD08B14" w14:textId="77777777" w:rsidR="009E7BE2" w:rsidRPr="00B94F8B" w:rsidRDefault="009E7BE2" w:rsidP="00AF79B8">
            <w:pPr>
              <w:rPr>
                <w:rFonts w:ascii="Times New Roman" w:eastAsia="Times New Roman" w:hAnsi="Times New Roman"/>
                <w:lang w:eastAsia="ru-RU"/>
              </w:rPr>
            </w:pPr>
            <w:r w:rsidRPr="00B94F8B">
              <w:rPr>
                <w:rFonts w:ascii="Times New Roman" w:eastAsia="Times New Roman" w:hAnsi="Times New Roman"/>
                <w:color w:val="000000"/>
                <w:lang w:eastAsia="ru-RU"/>
              </w:rPr>
              <w:t>В течение</w:t>
            </w:r>
          </w:p>
          <w:p w14:paraId="0022FF89" w14:textId="64744BE4" w:rsidR="009E7BE2" w:rsidRPr="000D78EC" w:rsidRDefault="009E7BE2" w:rsidP="00AF79B8">
            <w:pPr>
              <w:spacing w:line="240" w:lineRule="auto"/>
              <w:rPr>
                <w:rFonts w:ascii="Times New Roman" w:eastAsia="Times New Roman" w:hAnsi="Times New Roman"/>
                <w:sz w:val="10"/>
                <w:szCs w:val="10"/>
                <w:lang w:eastAsia="ru-RU"/>
              </w:rPr>
            </w:pPr>
            <w:r w:rsidRPr="00B94F8B">
              <w:rPr>
                <w:rFonts w:ascii="Times New Roman" w:eastAsia="Times New Roman" w:hAnsi="Times New Roman"/>
                <w:color w:val="000000"/>
                <w:lang w:eastAsia="ru-RU"/>
              </w:rPr>
              <w:t>года</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59B1E4EA" w14:textId="5C904A8F" w:rsidR="009E7BE2" w:rsidRPr="000D78EC" w:rsidRDefault="009E7BE2" w:rsidP="00AF79B8">
            <w:pPr>
              <w:spacing w:line="240" w:lineRule="auto"/>
              <w:rPr>
                <w:rFonts w:ascii="Times New Roman" w:eastAsia="Times New Roman" w:hAnsi="Times New Roman"/>
                <w:color w:val="000000"/>
                <w:lang w:eastAsia="ru-RU"/>
              </w:rPr>
            </w:pPr>
            <w:r w:rsidRPr="00B94F8B">
              <w:rPr>
                <w:rFonts w:ascii="Times New Roman" w:eastAsia="Times New Roman" w:hAnsi="Times New Roman"/>
                <w:color w:val="000000"/>
                <w:lang w:eastAsia="ru-RU"/>
              </w:rPr>
              <w:t>классные руководители, социальный педагог</w:t>
            </w:r>
          </w:p>
        </w:tc>
      </w:tr>
      <w:tr w:rsidR="009E7BE2" w:rsidRPr="00C946C4" w14:paraId="16C8B658" w14:textId="77777777" w:rsidTr="00AF79B8">
        <w:trPr>
          <w:gridAfter w:val="1"/>
          <w:wAfter w:w="125" w:type="dxa"/>
        </w:trPr>
        <w:tc>
          <w:tcPr>
            <w:tcW w:w="14560" w:type="dxa"/>
            <w:gridSpan w:val="5"/>
            <w:tcBorders>
              <w:top w:val="single" w:sz="4" w:space="0" w:color="auto"/>
              <w:left w:val="single" w:sz="4" w:space="0" w:color="auto"/>
              <w:bottom w:val="nil"/>
            </w:tcBorders>
            <w:shd w:val="clear" w:color="auto" w:fill="C5E0B3" w:themeFill="accent6" w:themeFillTint="66"/>
            <w:vAlign w:val="bottom"/>
          </w:tcPr>
          <w:p w14:paraId="0F0DEBF3" w14:textId="77777777" w:rsidR="009E7BE2" w:rsidRPr="009C5117" w:rsidRDefault="009E7BE2" w:rsidP="00AF79B8">
            <w:pPr>
              <w:pStyle w:val="ParaAttribute8"/>
              <w:jc w:val="center"/>
              <w:rPr>
                <w:rFonts w:eastAsia="Times New Roman"/>
                <w:b/>
                <w:bCs/>
                <w:color w:val="000000"/>
                <w:sz w:val="28"/>
                <w:szCs w:val="28"/>
              </w:rPr>
            </w:pPr>
          </w:p>
          <w:p w14:paraId="2421726A" w14:textId="77777777" w:rsidR="009E7BE2" w:rsidRPr="00D0156F" w:rsidRDefault="009E7BE2" w:rsidP="00AF79B8">
            <w:pPr>
              <w:pStyle w:val="ParaAttribute8"/>
              <w:jc w:val="center"/>
              <w:rPr>
                <w:rFonts w:eastAsia="Times New Roman"/>
                <w:b/>
                <w:bCs/>
                <w:color w:val="000000"/>
                <w:sz w:val="32"/>
                <w:szCs w:val="32"/>
              </w:rPr>
            </w:pPr>
            <w:r w:rsidRPr="00D0156F">
              <w:rPr>
                <w:rFonts w:eastAsia="Times New Roman"/>
                <w:b/>
                <w:bCs/>
                <w:color w:val="000000"/>
                <w:sz w:val="32"/>
                <w:szCs w:val="32"/>
              </w:rPr>
              <w:t>Конкурсные программы, олимпиады и проекты</w:t>
            </w:r>
          </w:p>
          <w:p w14:paraId="322F1BA2" w14:textId="77777777" w:rsidR="009E7BE2" w:rsidRDefault="009E7BE2" w:rsidP="00AF79B8">
            <w:pPr>
              <w:pStyle w:val="ParaAttribute8"/>
              <w:jc w:val="center"/>
              <w:rPr>
                <w:rFonts w:eastAsia="Times New Roman"/>
                <w:b/>
                <w:bCs/>
                <w:i/>
                <w:iCs/>
                <w:color w:val="000000"/>
                <w:sz w:val="24"/>
                <w:szCs w:val="24"/>
              </w:rPr>
            </w:pPr>
            <w:r w:rsidRPr="00D0156F">
              <w:rPr>
                <w:rFonts w:eastAsia="Times New Roman"/>
                <w:b/>
                <w:bCs/>
                <w:color w:val="000000"/>
                <w:sz w:val="24"/>
                <w:szCs w:val="24"/>
              </w:rPr>
              <w:t xml:space="preserve"> </w:t>
            </w:r>
            <w:r w:rsidRPr="00D0156F">
              <w:rPr>
                <w:rFonts w:eastAsia="Times New Roman"/>
                <w:b/>
                <w:bCs/>
                <w:i/>
                <w:iCs/>
                <w:color w:val="000000"/>
                <w:sz w:val="24"/>
                <w:szCs w:val="24"/>
              </w:rPr>
              <w:t xml:space="preserve">(популяризация научных знаний, выявление талантливых и одаренных детей) </w:t>
            </w:r>
          </w:p>
          <w:p w14:paraId="5443E87F" w14:textId="77777777" w:rsidR="009E7BE2" w:rsidRDefault="009E7BE2" w:rsidP="00AF79B8">
            <w:pPr>
              <w:pStyle w:val="ParaAttribute8"/>
              <w:jc w:val="center"/>
              <w:rPr>
                <w:rFonts w:eastAsia="Times New Roman"/>
                <w:b/>
                <w:bCs/>
                <w:i/>
                <w:iCs/>
                <w:color w:val="000000"/>
                <w:sz w:val="24"/>
                <w:szCs w:val="24"/>
              </w:rPr>
            </w:pPr>
            <w:r w:rsidRPr="00D0156F">
              <w:rPr>
                <w:rFonts w:eastAsia="Times New Roman"/>
                <w:b/>
                <w:bCs/>
                <w:i/>
                <w:iCs/>
                <w:color w:val="000000"/>
                <w:sz w:val="24"/>
                <w:szCs w:val="24"/>
              </w:rPr>
              <w:t>Направления «Школьные «академики», «Творческий марафон», «Олимпийские чемпионы»</w:t>
            </w:r>
            <w:r>
              <w:rPr>
                <w:rFonts w:eastAsia="Times New Roman"/>
                <w:b/>
                <w:bCs/>
                <w:i/>
                <w:iCs/>
                <w:color w:val="000000"/>
                <w:sz w:val="24"/>
                <w:szCs w:val="24"/>
              </w:rPr>
              <w:t>)</w:t>
            </w:r>
          </w:p>
          <w:p w14:paraId="4C3B3763" w14:textId="77777777" w:rsidR="009E7BE2" w:rsidRPr="00D0156F" w:rsidRDefault="009E7BE2" w:rsidP="00AF79B8">
            <w:pPr>
              <w:pStyle w:val="ParaAttribute8"/>
              <w:jc w:val="center"/>
              <w:rPr>
                <w:rStyle w:val="CharAttribute6"/>
                <w:color w:val="000000" w:themeColor="text1"/>
                <w:sz w:val="24"/>
                <w:szCs w:val="24"/>
              </w:rPr>
            </w:pPr>
          </w:p>
        </w:tc>
      </w:tr>
      <w:tr w:rsidR="009E7BE2" w:rsidRPr="00C946C4" w14:paraId="5FB78E05"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tcPr>
          <w:p w14:paraId="2D081E98"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Участие во Всероссийской олимпиаде школьников</w:t>
            </w:r>
          </w:p>
        </w:tc>
        <w:tc>
          <w:tcPr>
            <w:tcW w:w="2126" w:type="dxa"/>
            <w:gridSpan w:val="2"/>
            <w:tcBorders>
              <w:top w:val="single" w:sz="4" w:space="0" w:color="auto"/>
              <w:left w:val="single" w:sz="4" w:space="0" w:color="auto"/>
              <w:bottom w:val="single" w:sz="4" w:space="0" w:color="auto"/>
              <w:right w:val="nil"/>
            </w:tcBorders>
            <w:shd w:val="clear" w:color="auto" w:fill="FFFFFF"/>
          </w:tcPr>
          <w:p w14:paraId="2B8A71C8"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3-4</w:t>
            </w:r>
          </w:p>
        </w:tc>
        <w:tc>
          <w:tcPr>
            <w:tcW w:w="2268" w:type="dxa"/>
            <w:tcBorders>
              <w:top w:val="single" w:sz="4" w:space="0" w:color="auto"/>
              <w:left w:val="single" w:sz="4" w:space="0" w:color="auto"/>
              <w:bottom w:val="nil"/>
              <w:right w:val="nil"/>
            </w:tcBorders>
            <w:shd w:val="clear" w:color="auto" w:fill="FFFFFF"/>
          </w:tcPr>
          <w:p w14:paraId="793BC0D9"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Октябрь-</w:t>
            </w:r>
          </w:p>
          <w:p w14:paraId="046231B5"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ноябрь</w:t>
            </w:r>
          </w:p>
        </w:tc>
        <w:tc>
          <w:tcPr>
            <w:tcW w:w="3508" w:type="dxa"/>
            <w:tcBorders>
              <w:top w:val="single" w:sz="4" w:space="0" w:color="auto"/>
              <w:left w:val="single" w:sz="4" w:space="0" w:color="auto"/>
              <w:bottom w:val="nil"/>
              <w:right w:val="nil"/>
            </w:tcBorders>
            <w:shd w:val="clear" w:color="auto" w:fill="FFFFFF"/>
          </w:tcPr>
          <w:p w14:paraId="46199D62"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Учителя-предметники</w:t>
            </w:r>
          </w:p>
        </w:tc>
      </w:tr>
      <w:tr w:rsidR="009E7BE2" w:rsidRPr="00C946C4" w14:paraId="54161823"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1FD0325B"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Участие в конкурсах, соревнованиях, проектах различной направленности, организованных центрами дополнительного образования, общественными и государственными организациями</w:t>
            </w:r>
          </w:p>
        </w:tc>
        <w:tc>
          <w:tcPr>
            <w:tcW w:w="2126" w:type="dxa"/>
            <w:gridSpan w:val="2"/>
            <w:tcBorders>
              <w:top w:val="single" w:sz="4" w:space="0" w:color="auto"/>
              <w:left w:val="single" w:sz="4" w:space="0" w:color="auto"/>
              <w:bottom w:val="nil"/>
              <w:right w:val="nil"/>
            </w:tcBorders>
            <w:shd w:val="clear" w:color="auto" w:fill="FFFFFF"/>
          </w:tcPr>
          <w:p w14:paraId="11288D0D"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5BB7E3D8"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nil"/>
              <w:right w:val="single" w:sz="4" w:space="0" w:color="auto"/>
            </w:tcBorders>
            <w:shd w:val="clear" w:color="auto" w:fill="FFFFFF"/>
          </w:tcPr>
          <w:p w14:paraId="38ACB12F"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Учителя-предметники</w:t>
            </w:r>
            <w:r>
              <w:rPr>
                <w:rFonts w:ascii="Times New Roman" w:eastAsia="Times New Roman" w:hAnsi="Times New Roman"/>
                <w:color w:val="000000"/>
                <w:lang w:eastAsia="ru-RU"/>
              </w:rPr>
              <w:t>.</w:t>
            </w:r>
            <w:r w:rsidRPr="000D78EC">
              <w:rPr>
                <w:rFonts w:ascii="Times New Roman" w:eastAsia="Times New Roman" w:hAnsi="Times New Roman"/>
                <w:color w:val="000000"/>
                <w:lang w:eastAsia="ru-RU"/>
              </w:rPr>
              <w:t xml:space="preserve"> Учителя внеурочной деятельности</w:t>
            </w:r>
          </w:p>
        </w:tc>
      </w:tr>
      <w:tr w:rsidR="009E7BE2" w:rsidRPr="00C946C4" w14:paraId="56753A83"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6EA8DC2A" w14:textId="77777777" w:rsidR="009E7BE2" w:rsidRPr="000D78EC" w:rsidRDefault="009E7BE2" w:rsidP="00AF79B8">
            <w:pPr>
              <w:numPr>
                <w:ilvl w:val="0"/>
                <w:numId w:val="4"/>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конкурс рисунков, плакатов «Скажи терроризму - нет!»;</w:t>
            </w:r>
          </w:p>
          <w:p w14:paraId="5F133536" w14:textId="77777777" w:rsidR="009E7BE2" w:rsidRPr="000D78EC" w:rsidRDefault="009E7BE2" w:rsidP="00AF79B8">
            <w:pPr>
              <w:numPr>
                <w:ilvl w:val="0"/>
                <w:numId w:val="4"/>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этап Республиканского конкурса детских рисунков «Охрана труда глазами детей»</w:t>
            </w:r>
          </w:p>
          <w:p w14:paraId="7EED3F7D"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lastRenderedPageBreak/>
              <w:t>-муниципальный этап Республиканского конкурса детского творчества по безопасности дорожного движения “Дорога глазами детей”</w:t>
            </w:r>
          </w:p>
          <w:p w14:paraId="6EA9ADAC" w14:textId="77777777" w:rsidR="009E7BE2" w:rsidRPr="000D78EC" w:rsidRDefault="009E7BE2" w:rsidP="00AF79B8">
            <w:pPr>
              <w:numPr>
                <w:ilvl w:val="0"/>
                <w:numId w:val="4"/>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этап Республиканской информационно</w:t>
            </w:r>
            <w:r>
              <w:rPr>
                <w:rFonts w:ascii="Times New Roman" w:eastAsia="Times New Roman" w:hAnsi="Times New Roman"/>
                <w:color w:val="000000"/>
                <w:lang w:eastAsia="ru-RU"/>
              </w:rPr>
              <w:t>-</w:t>
            </w:r>
            <w:r w:rsidRPr="000D78EC">
              <w:rPr>
                <w:rFonts w:ascii="Times New Roman" w:eastAsia="Times New Roman" w:hAnsi="Times New Roman"/>
                <w:color w:val="000000"/>
                <w:lang w:eastAsia="ru-RU"/>
              </w:rPr>
              <w:t>просветительской акции «Красная книга глазами детей»</w:t>
            </w:r>
          </w:p>
          <w:p w14:paraId="7E7884B6"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Муниципальный этап Республиканской эколого</w:t>
            </w:r>
            <w:r>
              <w:rPr>
                <w:rFonts w:ascii="Times New Roman" w:eastAsia="Times New Roman" w:hAnsi="Times New Roman"/>
                <w:color w:val="000000"/>
                <w:lang w:eastAsia="ru-RU"/>
              </w:rPr>
              <w:t>-</w:t>
            </w:r>
            <w:r w:rsidRPr="000D78EC">
              <w:rPr>
                <w:rFonts w:ascii="Times New Roman" w:eastAsia="Times New Roman" w:hAnsi="Times New Roman"/>
                <w:color w:val="000000"/>
                <w:lang w:eastAsia="ru-RU"/>
              </w:rPr>
              <w:t>природоохранной акции «К чистым истокам»</w:t>
            </w:r>
          </w:p>
        </w:tc>
        <w:tc>
          <w:tcPr>
            <w:tcW w:w="2126" w:type="dxa"/>
            <w:gridSpan w:val="2"/>
            <w:tcBorders>
              <w:top w:val="single" w:sz="4" w:space="0" w:color="auto"/>
              <w:left w:val="single" w:sz="4" w:space="0" w:color="auto"/>
              <w:bottom w:val="nil"/>
              <w:right w:val="nil"/>
            </w:tcBorders>
            <w:shd w:val="clear" w:color="auto" w:fill="FFFFFF"/>
          </w:tcPr>
          <w:p w14:paraId="7088233D"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lastRenderedPageBreak/>
              <w:t>1-4</w:t>
            </w:r>
          </w:p>
        </w:tc>
        <w:tc>
          <w:tcPr>
            <w:tcW w:w="2268" w:type="dxa"/>
            <w:tcBorders>
              <w:top w:val="single" w:sz="4" w:space="0" w:color="auto"/>
              <w:left w:val="single" w:sz="4" w:space="0" w:color="auto"/>
              <w:bottom w:val="nil"/>
              <w:right w:val="nil"/>
            </w:tcBorders>
            <w:shd w:val="clear" w:color="auto" w:fill="FFFFFF"/>
          </w:tcPr>
          <w:p w14:paraId="31BCD55F"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сентябрь</w:t>
            </w:r>
          </w:p>
        </w:tc>
        <w:tc>
          <w:tcPr>
            <w:tcW w:w="3508" w:type="dxa"/>
            <w:tcBorders>
              <w:top w:val="single" w:sz="4" w:space="0" w:color="auto"/>
              <w:left w:val="single" w:sz="4" w:space="0" w:color="auto"/>
              <w:bottom w:val="nil"/>
              <w:right w:val="single" w:sz="4" w:space="0" w:color="auto"/>
            </w:tcBorders>
            <w:shd w:val="clear" w:color="auto" w:fill="FFFFFF"/>
          </w:tcPr>
          <w:p w14:paraId="34525AE1"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Учителя внеурочной деятельности, классные руководители</w:t>
            </w:r>
          </w:p>
        </w:tc>
      </w:tr>
      <w:tr w:rsidR="009E7BE2" w:rsidRPr="00C946C4" w14:paraId="0B18D2F6"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6A528615" w14:textId="77777777" w:rsidR="009E7BE2" w:rsidRPr="000D78EC" w:rsidRDefault="009E7BE2" w:rsidP="00AF79B8">
            <w:pPr>
              <w:numPr>
                <w:ilvl w:val="0"/>
                <w:numId w:val="5"/>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Всероссийский фестиваль «#</w:t>
            </w:r>
            <w:proofErr w:type="spellStart"/>
            <w:r w:rsidRPr="000D78EC">
              <w:rPr>
                <w:rFonts w:ascii="Times New Roman" w:eastAsia="Times New Roman" w:hAnsi="Times New Roman"/>
                <w:color w:val="000000"/>
                <w:lang w:eastAsia="ru-RU"/>
              </w:rPr>
              <w:t>ВместеЯрче</w:t>
            </w:r>
            <w:proofErr w:type="spellEnd"/>
            <w:r w:rsidRPr="000D78EC">
              <w:rPr>
                <w:rFonts w:ascii="Times New Roman" w:eastAsia="Times New Roman" w:hAnsi="Times New Roman"/>
                <w:color w:val="000000"/>
                <w:lang w:eastAsia="ru-RU"/>
              </w:rPr>
              <w:t>»</w:t>
            </w:r>
          </w:p>
          <w:p w14:paraId="7AEED34E" w14:textId="77777777" w:rsidR="009E7BE2" w:rsidRPr="000D78EC" w:rsidRDefault="009E7BE2" w:rsidP="00AF79B8">
            <w:pPr>
              <w:numPr>
                <w:ilvl w:val="0"/>
                <w:numId w:val="5"/>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 xml:space="preserve">муниципальный этап Республиканского конкурса-фестиваля детского творчества </w:t>
            </w:r>
            <w:r w:rsidRPr="000D78EC">
              <w:rPr>
                <w:rFonts w:ascii="Times New Roman" w:eastAsia="Times New Roman" w:hAnsi="Times New Roman"/>
                <w:b/>
                <w:bCs/>
                <w:color w:val="000000"/>
                <w:lang w:eastAsia="ru-RU"/>
              </w:rPr>
              <w:t xml:space="preserve">«Крым в сердце моем» </w:t>
            </w:r>
            <w:r w:rsidRPr="000D78EC">
              <w:rPr>
                <w:rFonts w:ascii="Times New Roman" w:eastAsia="Times New Roman" w:hAnsi="Times New Roman"/>
                <w:color w:val="000000"/>
                <w:lang w:eastAsia="ru-RU"/>
              </w:rPr>
              <w:t>по номинациям</w:t>
            </w:r>
          </w:p>
          <w:p w14:paraId="372D44F5" w14:textId="77777777" w:rsidR="009E7BE2" w:rsidRPr="000D78EC" w:rsidRDefault="009E7BE2" w:rsidP="00AF79B8">
            <w:pPr>
              <w:numPr>
                <w:ilvl w:val="0"/>
                <w:numId w:val="5"/>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детский фотоконкурс «В мире фотографий»</w:t>
            </w:r>
          </w:p>
          <w:p w14:paraId="5EBB3AF3" w14:textId="77777777" w:rsidR="009E7BE2" w:rsidRPr="000D78EC" w:rsidRDefault="009E7BE2" w:rsidP="00AF79B8">
            <w:pPr>
              <w:numPr>
                <w:ilvl w:val="0"/>
                <w:numId w:val="5"/>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 конкурс «Космические фантазии»;</w:t>
            </w:r>
          </w:p>
          <w:p w14:paraId="4FD17536" w14:textId="77777777" w:rsidR="009E7BE2" w:rsidRPr="000D78EC" w:rsidRDefault="009E7BE2" w:rsidP="00AF79B8">
            <w:pPr>
              <w:numPr>
                <w:ilvl w:val="0"/>
                <w:numId w:val="5"/>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 xml:space="preserve">Региональный этап Международного конкурса детского </w:t>
            </w:r>
            <w:r>
              <w:rPr>
                <w:rFonts w:ascii="Georgia" w:eastAsia="Times New Roman" w:hAnsi="Georgia" w:cs="Georgia"/>
                <w:color w:val="000000"/>
                <w:sz w:val="18"/>
                <w:szCs w:val="18"/>
                <w:lang w:eastAsia="ru-RU"/>
              </w:rPr>
              <w:t>т</w:t>
            </w:r>
            <w:r w:rsidRPr="000D78EC">
              <w:rPr>
                <w:rFonts w:ascii="Times New Roman" w:eastAsia="Times New Roman" w:hAnsi="Times New Roman"/>
                <w:color w:val="000000"/>
                <w:lang w:eastAsia="ru-RU"/>
              </w:rPr>
              <w:t>ворчества «Красота Божьего мира»»</w:t>
            </w:r>
          </w:p>
          <w:p w14:paraId="318A78E7" w14:textId="77777777" w:rsidR="009E7BE2" w:rsidRPr="000D78EC" w:rsidRDefault="009E7BE2" w:rsidP="00AF79B8">
            <w:pPr>
              <w:numPr>
                <w:ilvl w:val="0"/>
                <w:numId w:val="5"/>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этап Республиканской природоохранной акции «Птица года»;</w:t>
            </w:r>
          </w:p>
          <w:p w14:paraId="284CF90E" w14:textId="77777777" w:rsidR="009E7BE2" w:rsidRPr="000D78EC" w:rsidRDefault="009E7BE2" w:rsidP="00AF79B8">
            <w:pPr>
              <w:numPr>
                <w:ilvl w:val="0"/>
                <w:numId w:val="5"/>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Межрегиональный конкурс творческих работ по проблемам противодействия терроризму и экстремизму «Антитеррор: голос юных, выбор молодых»</w:t>
            </w:r>
          </w:p>
          <w:p w14:paraId="2BFB5E56" w14:textId="77777777" w:rsidR="009E7BE2" w:rsidRPr="000D78EC" w:rsidRDefault="009E7BE2" w:rsidP="00AF79B8">
            <w:pPr>
              <w:numPr>
                <w:ilvl w:val="0"/>
                <w:numId w:val="5"/>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конкурс на лучшее знание государственной символики РФ и РК</w:t>
            </w:r>
          </w:p>
        </w:tc>
        <w:tc>
          <w:tcPr>
            <w:tcW w:w="2126" w:type="dxa"/>
            <w:gridSpan w:val="2"/>
            <w:tcBorders>
              <w:top w:val="single" w:sz="4" w:space="0" w:color="auto"/>
              <w:left w:val="single" w:sz="4" w:space="0" w:color="auto"/>
              <w:bottom w:val="nil"/>
              <w:right w:val="nil"/>
            </w:tcBorders>
            <w:shd w:val="clear" w:color="auto" w:fill="FFFFFF"/>
          </w:tcPr>
          <w:p w14:paraId="655ED152"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01912CF5"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Октябрь</w:t>
            </w:r>
          </w:p>
        </w:tc>
        <w:tc>
          <w:tcPr>
            <w:tcW w:w="3508" w:type="dxa"/>
            <w:tcBorders>
              <w:top w:val="single" w:sz="4" w:space="0" w:color="auto"/>
              <w:left w:val="single" w:sz="4" w:space="0" w:color="auto"/>
              <w:bottom w:val="nil"/>
              <w:right w:val="single" w:sz="4" w:space="0" w:color="auto"/>
            </w:tcBorders>
            <w:shd w:val="clear" w:color="auto" w:fill="FFFFFF"/>
          </w:tcPr>
          <w:p w14:paraId="39765147"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Учителя внеурочной деятельности</w:t>
            </w:r>
            <w:r>
              <w:rPr>
                <w:rFonts w:ascii="Times New Roman" w:eastAsia="Times New Roman" w:hAnsi="Times New Roman"/>
                <w:color w:val="000000"/>
                <w:lang w:eastAsia="ru-RU"/>
              </w:rPr>
              <w:t>,</w:t>
            </w:r>
            <w:r w:rsidRPr="000D78EC">
              <w:rPr>
                <w:rFonts w:ascii="Times New Roman" w:eastAsia="Times New Roman" w:hAnsi="Times New Roman"/>
                <w:color w:val="000000"/>
                <w:lang w:eastAsia="ru-RU"/>
              </w:rPr>
              <w:t xml:space="preserve"> классные руководители</w:t>
            </w:r>
          </w:p>
        </w:tc>
      </w:tr>
      <w:tr w:rsidR="009E7BE2" w:rsidRPr="00C946C4" w14:paraId="3CE529CF" w14:textId="77777777" w:rsidTr="00AF79B8">
        <w:trPr>
          <w:gridAfter w:val="1"/>
          <w:wAfter w:w="125" w:type="dxa"/>
          <w:trHeight w:val="4426"/>
        </w:trPr>
        <w:tc>
          <w:tcPr>
            <w:tcW w:w="6658" w:type="dxa"/>
            <w:tcBorders>
              <w:top w:val="single" w:sz="4" w:space="0" w:color="auto"/>
              <w:left w:val="single" w:sz="4" w:space="0" w:color="auto"/>
              <w:right w:val="nil"/>
            </w:tcBorders>
            <w:shd w:val="clear" w:color="auto" w:fill="FFFFFF"/>
            <w:vAlign w:val="bottom"/>
          </w:tcPr>
          <w:p w14:paraId="5261CEDB"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lastRenderedPageBreak/>
              <w:t>муниципальный этап Республиканского конкурса- фестиваля «Парад солистов» по номинациям</w:t>
            </w:r>
          </w:p>
          <w:p w14:paraId="0D4976D6"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муниципальный этап Республиканской заочной природоохранной акции «Кормушка»</w:t>
            </w:r>
          </w:p>
          <w:p w14:paraId="5660A9F6" w14:textId="77777777" w:rsidR="009E7BE2" w:rsidRPr="000D78EC" w:rsidRDefault="009E7BE2" w:rsidP="00AF79B8">
            <w:pPr>
              <w:numPr>
                <w:ilvl w:val="0"/>
                <w:numId w:val="6"/>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экологическая акция «Сохраним можжевельники Крыма»</w:t>
            </w:r>
          </w:p>
          <w:p w14:paraId="55652160" w14:textId="77777777" w:rsidR="009E7BE2" w:rsidRPr="000D78EC" w:rsidRDefault="009E7BE2" w:rsidP="00AF79B8">
            <w:pPr>
              <w:numPr>
                <w:ilvl w:val="0"/>
                <w:numId w:val="6"/>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конкурс детских рисунков, плакатов «Я - против коррупции» и логотипов «Стоп коррупция»</w:t>
            </w:r>
          </w:p>
          <w:p w14:paraId="23BE4601" w14:textId="77777777" w:rsidR="009E7BE2" w:rsidRPr="000D78EC" w:rsidRDefault="009E7BE2" w:rsidP="00AF79B8">
            <w:pPr>
              <w:numPr>
                <w:ilvl w:val="0"/>
                <w:numId w:val="4"/>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творческий конкурс фотографий «Краски крымской осени»</w:t>
            </w:r>
          </w:p>
          <w:p w14:paraId="55905DF1" w14:textId="77777777" w:rsidR="009E7BE2" w:rsidRPr="000D78EC" w:rsidRDefault="009E7BE2" w:rsidP="00AF79B8">
            <w:pPr>
              <w:numPr>
                <w:ilvl w:val="0"/>
                <w:numId w:val="4"/>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муниципальном конкурсе детского и юношеского творчества «Базовые национальные ценности»</w:t>
            </w:r>
          </w:p>
          <w:p w14:paraId="1E70CEA1"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муниципальном конкурсе юных журналистов, поэтов и прозаиков «Мой голос»</w:t>
            </w:r>
          </w:p>
          <w:p w14:paraId="68B3B56D" w14:textId="77777777" w:rsidR="009E7BE2" w:rsidRPr="000D78EC" w:rsidRDefault="009E7BE2" w:rsidP="00AF79B8">
            <w:pPr>
              <w:numPr>
                <w:ilvl w:val="0"/>
                <w:numId w:val="4"/>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муниципальном конкурсе видеороликов «Безопасный переход</w:t>
            </w:r>
          </w:p>
        </w:tc>
        <w:tc>
          <w:tcPr>
            <w:tcW w:w="2126" w:type="dxa"/>
            <w:gridSpan w:val="2"/>
            <w:tcBorders>
              <w:top w:val="single" w:sz="4" w:space="0" w:color="auto"/>
              <w:left w:val="single" w:sz="4" w:space="0" w:color="auto"/>
              <w:right w:val="nil"/>
            </w:tcBorders>
            <w:shd w:val="clear" w:color="auto" w:fill="FFFFFF"/>
          </w:tcPr>
          <w:p w14:paraId="5144069D"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right w:val="nil"/>
            </w:tcBorders>
            <w:shd w:val="clear" w:color="auto" w:fill="FFFFFF"/>
          </w:tcPr>
          <w:p w14:paraId="39BEA414"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Ноябрь</w:t>
            </w:r>
          </w:p>
        </w:tc>
        <w:tc>
          <w:tcPr>
            <w:tcW w:w="3508" w:type="dxa"/>
            <w:tcBorders>
              <w:top w:val="single" w:sz="4" w:space="0" w:color="auto"/>
              <w:left w:val="single" w:sz="4" w:space="0" w:color="auto"/>
              <w:right w:val="single" w:sz="4" w:space="0" w:color="auto"/>
            </w:tcBorders>
            <w:shd w:val="clear" w:color="auto" w:fill="FFFFFF"/>
          </w:tcPr>
          <w:p w14:paraId="61A97472"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Учителя внеурочной деятельности</w:t>
            </w:r>
            <w:r>
              <w:rPr>
                <w:rFonts w:ascii="Times New Roman" w:eastAsia="Times New Roman" w:hAnsi="Times New Roman"/>
                <w:color w:val="000000"/>
                <w:lang w:eastAsia="ru-RU"/>
              </w:rPr>
              <w:t>,</w:t>
            </w:r>
            <w:r w:rsidRPr="000D78EC">
              <w:rPr>
                <w:rFonts w:ascii="Times New Roman" w:eastAsia="Times New Roman" w:hAnsi="Times New Roman"/>
                <w:color w:val="000000"/>
                <w:lang w:eastAsia="ru-RU"/>
              </w:rPr>
              <w:t xml:space="preserve"> классные руководители</w:t>
            </w:r>
          </w:p>
        </w:tc>
      </w:tr>
      <w:tr w:rsidR="009E7BE2" w:rsidRPr="00C946C4" w14:paraId="4201A829"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3E81AF5C" w14:textId="77777777" w:rsidR="009E7BE2" w:rsidRPr="000D78EC" w:rsidRDefault="009E7BE2" w:rsidP="00AF79B8">
            <w:pPr>
              <w:numPr>
                <w:ilvl w:val="0"/>
                <w:numId w:val="5"/>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благотворительный конкурс декоративно</w:t>
            </w:r>
            <w:r>
              <w:rPr>
                <w:rFonts w:ascii="Times New Roman" w:eastAsia="Times New Roman" w:hAnsi="Times New Roman"/>
                <w:color w:val="000000"/>
                <w:lang w:eastAsia="ru-RU"/>
              </w:rPr>
              <w:t>-</w:t>
            </w:r>
            <w:r w:rsidRPr="000D78EC">
              <w:rPr>
                <w:rFonts w:ascii="Times New Roman" w:eastAsia="Times New Roman" w:hAnsi="Times New Roman"/>
                <w:color w:val="000000"/>
                <w:lang w:eastAsia="ru-RU"/>
              </w:rPr>
              <w:t>прикладного творчества «Новогодняя игрушка»</w:t>
            </w:r>
          </w:p>
          <w:p w14:paraId="10312900" w14:textId="77777777" w:rsidR="009E7BE2" w:rsidRPr="000D78EC" w:rsidRDefault="009E7BE2" w:rsidP="00AF79B8">
            <w:pPr>
              <w:numPr>
                <w:ilvl w:val="0"/>
                <w:numId w:val="5"/>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конкурс «Письмо Деду Морозу»</w:t>
            </w:r>
          </w:p>
        </w:tc>
        <w:tc>
          <w:tcPr>
            <w:tcW w:w="2126" w:type="dxa"/>
            <w:gridSpan w:val="2"/>
            <w:tcBorders>
              <w:top w:val="single" w:sz="4" w:space="0" w:color="auto"/>
              <w:left w:val="single" w:sz="4" w:space="0" w:color="auto"/>
              <w:bottom w:val="nil"/>
              <w:right w:val="nil"/>
            </w:tcBorders>
            <w:shd w:val="clear" w:color="auto" w:fill="FFFFFF"/>
          </w:tcPr>
          <w:p w14:paraId="48FEB0E7"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6DD567D4"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декабрь</w:t>
            </w:r>
          </w:p>
        </w:tc>
        <w:tc>
          <w:tcPr>
            <w:tcW w:w="3508" w:type="dxa"/>
            <w:tcBorders>
              <w:top w:val="single" w:sz="4" w:space="0" w:color="auto"/>
              <w:left w:val="single" w:sz="4" w:space="0" w:color="auto"/>
              <w:bottom w:val="nil"/>
              <w:right w:val="single" w:sz="4" w:space="0" w:color="auto"/>
            </w:tcBorders>
            <w:shd w:val="clear" w:color="auto" w:fill="FFFFFF"/>
            <w:vAlign w:val="bottom"/>
          </w:tcPr>
          <w:p w14:paraId="2EFD2F05"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Учителя внеурочной деятельности</w:t>
            </w:r>
            <w:r>
              <w:rPr>
                <w:rFonts w:ascii="Times New Roman" w:eastAsia="Times New Roman" w:hAnsi="Times New Roman"/>
                <w:color w:val="000000"/>
                <w:lang w:eastAsia="ru-RU"/>
              </w:rPr>
              <w:t>,</w:t>
            </w:r>
            <w:r w:rsidRPr="000D78EC">
              <w:rPr>
                <w:rFonts w:ascii="Times New Roman" w:eastAsia="Times New Roman" w:hAnsi="Times New Roman"/>
                <w:color w:val="000000"/>
                <w:lang w:eastAsia="ru-RU"/>
              </w:rPr>
              <w:t xml:space="preserve"> классные руководители</w:t>
            </w:r>
          </w:p>
        </w:tc>
      </w:tr>
      <w:tr w:rsidR="009E7BE2" w:rsidRPr="00C946C4" w14:paraId="4907B3B5"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549D0276" w14:textId="77777777" w:rsidR="009E7BE2" w:rsidRPr="000D78EC" w:rsidRDefault="009E7BE2" w:rsidP="00AF79B8">
            <w:pPr>
              <w:numPr>
                <w:ilvl w:val="0"/>
                <w:numId w:val="6"/>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Конкурс «Семейный очаг»</w:t>
            </w:r>
          </w:p>
          <w:p w14:paraId="26745358"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Муниципальный этап Республиканского конкурса природоведческих исследовательских проектов учащихся младшего школьного возраста «Первооткрыватель»</w:t>
            </w:r>
          </w:p>
          <w:p w14:paraId="57AE0EB7"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Муниципальный этап Республиканского конкурса исследовательских работ и проектов младшего школьного возраста «Я - исследователь»</w:t>
            </w:r>
          </w:p>
          <w:p w14:paraId="4B7761B7" w14:textId="77777777" w:rsidR="009E7BE2" w:rsidRPr="000D78EC" w:rsidRDefault="009E7BE2" w:rsidP="00AF79B8">
            <w:pPr>
              <w:numPr>
                <w:ilvl w:val="0"/>
                <w:numId w:val="6"/>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этап Республиканского детского творческого конкурса рисунка «Аттракциона»</w:t>
            </w:r>
          </w:p>
          <w:p w14:paraId="3DEC7E26" w14:textId="77777777" w:rsidR="009E7BE2" w:rsidRPr="000D78EC" w:rsidRDefault="009E7BE2" w:rsidP="00AF79B8">
            <w:pPr>
              <w:numPr>
                <w:ilvl w:val="0"/>
                <w:numId w:val="6"/>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конкурс «Крым-территория безопасности»</w:t>
            </w:r>
          </w:p>
          <w:p w14:paraId="34B05B63" w14:textId="77777777" w:rsidR="009E7BE2" w:rsidRDefault="009E7BE2" w:rsidP="00AF79B8">
            <w:pPr>
              <w:numPr>
                <w:ilvl w:val="0"/>
                <w:numId w:val="6"/>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конкурс «Дорожные приключения»</w:t>
            </w:r>
          </w:p>
          <w:p w14:paraId="6CAEA7CC" w14:textId="77777777" w:rsidR="009E7BE2" w:rsidRPr="00F51604" w:rsidRDefault="009E7BE2" w:rsidP="00AF79B8">
            <w:pPr>
              <w:numPr>
                <w:ilvl w:val="0"/>
                <w:numId w:val="6"/>
              </w:numPr>
              <w:spacing w:line="240" w:lineRule="auto"/>
              <w:jc w:val="left"/>
              <w:rPr>
                <w:rFonts w:ascii="Times New Roman" w:eastAsia="Times New Roman" w:hAnsi="Times New Roman"/>
                <w:color w:val="000000"/>
                <w:lang w:eastAsia="ru-RU"/>
              </w:rPr>
            </w:pPr>
            <w:r w:rsidRPr="00F51604">
              <w:rPr>
                <w:rFonts w:ascii="Times New Roman" w:eastAsia="Times New Roman" w:hAnsi="Times New Roman"/>
                <w:color w:val="000000"/>
                <w:lang w:eastAsia="ru-RU"/>
              </w:rPr>
              <w:t>Муниципальный этап Республиканского патриотического конкурса детского творчества «Ради жизни на Земле!..»</w:t>
            </w:r>
          </w:p>
          <w:p w14:paraId="03683E37" w14:textId="77777777" w:rsidR="009E7BE2" w:rsidRPr="000D78EC" w:rsidRDefault="009E7BE2" w:rsidP="00AF79B8">
            <w:pPr>
              <w:spacing w:line="240" w:lineRule="auto"/>
              <w:jc w:val="left"/>
              <w:rPr>
                <w:rFonts w:ascii="Times New Roman" w:eastAsia="Times New Roman" w:hAnsi="Times New Roman"/>
                <w:color w:val="000000"/>
                <w:lang w:eastAsia="ru-RU"/>
              </w:rPr>
            </w:pPr>
          </w:p>
        </w:tc>
        <w:tc>
          <w:tcPr>
            <w:tcW w:w="2126" w:type="dxa"/>
            <w:gridSpan w:val="2"/>
            <w:tcBorders>
              <w:top w:val="single" w:sz="4" w:space="0" w:color="auto"/>
              <w:left w:val="single" w:sz="4" w:space="0" w:color="auto"/>
              <w:bottom w:val="nil"/>
              <w:right w:val="nil"/>
            </w:tcBorders>
            <w:shd w:val="clear" w:color="auto" w:fill="FFFFFF"/>
          </w:tcPr>
          <w:p w14:paraId="51277642"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71F0973E"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февраль</w:t>
            </w:r>
          </w:p>
        </w:tc>
        <w:tc>
          <w:tcPr>
            <w:tcW w:w="3508" w:type="dxa"/>
            <w:tcBorders>
              <w:top w:val="single" w:sz="4" w:space="0" w:color="auto"/>
              <w:left w:val="single" w:sz="4" w:space="0" w:color="auto"/>
              <w:bottom w:val="nil"/>
              <w:right w:val="single" w:sz="4" w:space="0" w:color="auto"/>
            </w:tcBorders>
            <w:shd w:val="clear" w:color="auto" w:fill="FFFFFF"/>
          </w:tcPr>
          <w:p w14:paraId="35E71A7D"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Учителя английской филологии</w:t>
            </w:r>
          </w:p>
          <w:p w14:paraId="7DEFF5B6"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Учителя внеурочной деятельности</w:t>
            </w:r>
            <w:r>
              <w:rPr>
                <w:rFonts w:ascii="Times New Roman" w:eastAsia="Times New Roman" w:hAnsi="Times New Roman"/>
                <w:color w:val="000000"/>
                <w:lang w:eastAsia="ru-RU"/>
              </w:rPr>
              <w:t>,</w:t>
            </w:r>
          </w:p>
          <w:p w14:paraId="79B2522E"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0BFDF411"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4786107A" w14:textId="77777777" w:rsidR="009E7BE2" w:rsidRPr="000D78EC" w:rsidRDefault="009E7BE2" w:rsidP="00AF79B8">
            <w:pPr>
              <w:numPr>
                <w:ilvl w:val="0"/>
                <w:numId w:val="7"/>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lastRenderedPageBreak/>
              <w:t>Муниципальный конкурс «Поют дети России»»</w:t>
            </w:r>
          </w:p>
          <w:p w14:paraId="7D32FD78" w14:textId="77777777" w:rsidR="009E7BE2" w:rsidRPr="000D78EC" w:rsidRDefault="009E7BE2" w:rsidP="00AF79B8">
            <w:pPr>
              <w:numPr>
                <w:ilvl w:val="0"/>
                <w:numId w:val="7"/>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Республиканский творческий конкурс рисунка «Аттракционы</w:t>
            </w:r>
          </w:p>
          <w:p w14:paraId="2832ED0A" w14:textId="77777777" w:rsidR="009E7BE2" w:rsidRPr="000D78EC" w:rsidRDefault="009E7BE2" w:rsidP="00AF79B8">
            <w:pPr>
              <w:numPr>
                <w:ilvl w:val="0"/>
                <w:numId w:val="7"/>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Всероссийского Виртуального марафона по изобразительному искусству в рамках программы «Моя страна</w:t>
            </w:r>
            <w:r>
              <w:rPr>
                <w:rFonts w:ascii="Times New Roman" w:eastAsia="Times New Roman" w:hAnsi="Times New Roman"/>
                <w:color w:val="000000"/>
                <w:lang w:eastAsia="ru-RU"/>
              </w:rPr>
              <w:t xml:space="preserve"> </w:t>
            </w:r>
            <w:r w:rsidRPr="000D78EC">
              <w:rPr>
                <w:rFonts w:ascii="Times New Roman" w:eastAsia="Times New Roman" w:hAnsi="Times New Roman"/>
                <w:color w:val="000000"/>
                <w:lang w:eastAsia="ru-RU"/>
              </w:rPr>
              <w:t>-</w:t>
            </w:r>
            <w:r>
              <w:rPr>
                <w:rFonts w:ascii="Times New Roman" w:eastAsia="Times New Roman" w:hAnsi="Times New Roman"/>
                <w:color w:val="000000"/>
                <w:lang w:eastAsia="ru-RU"/>
              </w:rPr>
              <w:t xml:space="preserve"> </w:t>
            </w:r>
            <w:r w:rsidRPr="000D78EC">
              <w:rPr>
                <w:rFonts w:ascii="Times New Roman" w:eastAsia="Times New Roman" w:hAnsi="Times New Roman"/>
                <w:color w:val="000000"/>
                <w:lang w:eastAsia="ru-RU"/>
              </w:rPr>
              <w:t>моя история»</w:t>
            </w:r>
          </w:p>
          <w:p w14:paraId="44BC69A1" w14:textId="77777777" w:rsidR="009E7BE2" w:rsidRPr="000D78EC" w:rsidRDefault="009E7BE2" w:rsidP="00AF79B8">
            <w:pPr>
              <w:numPr>
                <w:ilvl w:val="0"/>
                <w:numId w:val="7"/>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Муниципальный этап конкурса декоративно-прикладного творчества «Прикосновение к истокам»</w:t>
            </w:r>
          </w:p>
        </w:tc>
        <w:tc>
          <w:tcPr>
            <w:tcW w:w="2126" w:type="dxa"/>
            <w:gridSpan w:val="2"/>
            <w:tcBorders>
              <w:top w:val="single" w:sz="4" w:space="0" w:color="auto"/>
              <w:left w:val="single" w:sz="4" w:space="0" w:color="auto"/>
              <w:bottom w:val="nil"/>
              <w:right w:val="nil"/>
            </w:tcBorders>
            <w:shd w:val="clear" w:color="auto" w:fill="FFFFFF"/>
          </w:tcPr>
          <w:p w14:paraId="0B2D2CE5"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5F1FF3C7"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март</w:t>
            </w:r>
          </w:p>
        </w:tc>
        <w:tc>
          <w:tcPr>
            <w:tcW w:w="3508" w:type="dxa"/>
            <w:tcBorders>
              <w:top w:val="single" w:sz="4" w:space="0" w:color="auto"/>
              <w:left w:val="single" w:sz="4" w:space="0" w:color="auto"/>
              <w:bottom w:val="nil"/>
              <w:right w:val="single" w:sz="4" w:space="0" w:color="auto"/>
            </w:tcBorders>
            <w:shd w:val="clear" w:color="auto" w:fill="FFFFFF"/>
          </w:tcPr>
          <w:p w14:paraId="67D80809"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Учителя внеурочной деятельности</w:t>
            </w:r>
            <w:r>
              <w:rPr>
                <w:rFonts w:ascii="Times New Roman" w:eastAsia="Times New Roman" w:hAnsi="Times New Roman"/>
                <w:color w:val="000000"/>
                <w:lang w:eastAsia="ru-RU"/>
              </w:rPr>
              <w:t>,</w:t>
            </w:r>
          </w:p>
          <w:p w14:paraId="65B92CF1"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0D6E14EC" w14:textId="77777777" w:rsidTr="00AF79B8">
        <w:trPr>
          <w:gridAfter w:val="1"/>
          <w:wAfter w:w="125" w:type="dxa"/>
        </w:trPr>
        <w:tc>
          <w:tcPr>
            <w:tcW w:w="6658" w:type="dxa"/>
            <w:tcBorders>
              <w:top w:val="single" w:sz="4" w:space="0" w:color="auto"/>
              <w:left w:val="single" w:sz="4" w:space="0" w:color="auto"/>
              <w:bottom w:val="nil"/>
              <w:right w:val="nil"/>
            </w:tcBorders>
            <w:shd w:val="clear" w:color="auto" w:fill="FFFFFF"/>
            <w:vAlign w:val="bottom"/>
          </w:tcPr>
          <w:p w14:paraId="2888F3D6" w14:textId="77777777" w:rsidR="009E7BE2" w:rsidRPr="000D78EC" w:rsidRDefault="009E7BE2" w:rsidP="00AF79B8">
            <w:pPr>
              <w:numPr>
                <w:ilvl w:val="0"/>
                <w:numId w:val="8"/>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 xml:space="preserve">муниципального этапа Международного детского экологического форума </w:t>
            </w:r>
            <w:r w:rsidRPr="000D78EC">
              <w:rPr>
                <w:rFonts w:ascii="Times New Roman" w:eastAsia="Times New Roman" w:hAnsi="Times New Roman"/>
                <w:b/>
                <w:bCs/>
                <w:color w:val="000000"/>
                <w:lang w:eastAsia="ru-RU"/>
              </w:rPr>
              <w:t>«Зеленая планета»</w:t>
            </w:r>
          </w:p>
          <w:p w14:paraId="28FF3368" w14:textId="77777777" w:rsidR="009E7BE2" w:rsidRPr="000D78EC" w:rsidRDefault="009E7BE2" w:rsidP="00AF79B8">
            <w:pPr>
              <w:numPr>
                <w:ilvl w:val="0"/>
                <w:numId w:val="8"/>
              </w:numPr>
              <w:spacing w:line="240" w:lineRule="auto"/>
              <w:jc w:val="left"/>
              <w:rPr>
                <w:rFonts w:ascii="Times New Roman" w:eastAsia="Times New Roman" w:hAnsi="Times New Roman"/>
                <w:color w:val="000000"/>
                <w:lang w:eastAsia="ru-RU"/>
              </w:rPr>
            </w:pPr>
            <w:r w:rsidRPr="000D78EC">
              <w:rPr>
                <w:rFonts w:ascii="Times New Roman" w:eastAsia="Times New Roman" w:hAnsi="Times New Roman"/>
                <w:color w:val="000000"/>
                <w:lang w:eastAsia="ru-RU"/>
              </w:rPr>
              <w:t xml:space="preserve">муниципальный этап Республиканской выставки-конкурса декоративно-прикладного творчества и изобразительного искусства </w:t>
            </w:r>
            <w:r w:rsidRPr="000D78EC">
              <w:rPr>
                <w:rFonts w:ascii="Times New Roman" w:eastAsia="Times New Roman" w:hAnsi="Times New Roman"/>
                <w:b/>
                <w:bCs/>
                <w:color w:val="000000"/>
                <w:lang w:eastAsia="ru-RU"/>
              </w:rPr>
              <w:t>«Пасхальная ассамблея»</w:t>
            </w:r>
          </w:p>
        </w:tc>
        <w:tc>
          <w:tcPr>
            <w:tcW w:w="2126" w:type="dxa"/>
            <w:gridSpan w:val="2"/>
            <w:tcBorders>
              <w:top w:val="single" w:sz="4" w:space="0" w:color="auto"/>
              <w:left w:val="single" w:sz="4" w:space="0" w:color="auto"/>
              <w:bottom w:val="nil"/>
              <w:right w:val="nil"/>
            </w:tcBorders>
            <w:shd w:val="clear" w:color="auto" w:fill="FFFFFF"/>
          </w:tcPr>
          <w:p w14:paraId="6163EE60"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nil"/>
              <w:right w:val="nil"/>
            </w:tcBorders>
            <w:shd w:val="clear" w:color="auto" w:fill="FFFFFF"/>
          </w:tcPr>
          <w:p w14:paraId="51BCD1A9"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апрель</w:t>
            </w:r>
          </w:p>
        </w:tc>
        <w:tc>
          <w:tcPr>
            <w:tcW w:w="3508" w:type="dxa"/>
            <w:tcBorders>
              <w:top w:val="single" w:sz="4" w:space="0" w:color="auto"/>
              <w:left w:val="single" w:sz="4" w:space="0" w:color="auto"/>
              <w:bottom w:val="nil"/>
              <w:right w:val="single" w:sz="4" w:space="0" w:color="auto"/>
            </w:tcBorders>
            <w:shd w:val="clear" w:color="auto" w:fill="FFFFFF"/>
          </w:tcPr>
          <w:p w14:paraId="53C412BD"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Учителя внеурочной деятельности</w:t>
            </w:r>
            <w:r>
              <w:rPr>
                <w:rFonts w:ascii="Times New Roman" w:eastAsia="Times New Roman" w:hAnsi="Times New Roman"/>
                <w:color w:val="000000"/>
                <w:lang w:eastAsia="ru-RU"/>
              </w:rPr>
              <w:t>,</w:t>
            </w:r>
          </w:p>
          <w:p w14:paraId="240FCE67"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руководители</w:t>
            </w:r>
          </w:p>
        </w:tc>
      </w:tr>
      <w:tr w:rsidR="009E7BE2" w:rsidRPr="00C946C4" w14:paraId="71142060"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vAlign w:val="bottom"/>
          </w:tcPr>
          <w:p w14:paraId="53254A7F"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 xml:space="preserve">- муниципальный конкурс детского творчества по профилактике детского дорожно-транспортного травматизма </w:t>
            </w:r>
            <w:r w:rsidRPr="000D78EC">
              <w:rPr>
                <w:rFonts w:ascii="Times New Roman" w:eastAsia="Times New Roman" w:hAnsi="Times New Roman"/>
                <w:b/>
                <w:bCs/>
                <w:color w:val="000000"/>
                <w:lang w:eastAsia="ru-RU"/>
              </w:rPr>
              <w:t>«В стране безопасных дорог»</w:t>
            </w:r>
          </w:p>
        </w:tc>
        <w:tc>
          <w:tcPr>
            <w:tcW w:w="2126" w:type="dxa"/>
            <w:gridSpan w:val="2"/>
            <w:tcBorders>
              <w:top w:val="single" w:sz="4" w:space="0" w:color="auto"/>
              <w:left w:val="single" w:sz="4" w:space="0" w:color="auto"/>
              <w:bottom w:val="single" w:sz="4" w:space="0" w:color="auto"/>
              <w:right w:val="nil"/>
            </w:tcBorders>
            <w:shd w:val="clear" w:color="auto" w:fill="FFFFFF"/>
          </w:tcPr>
          <w:p w14:paraId="58A7BCC8"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36022BE9" w14:textId="77777777" w:rsidR="009E7BE2" w:rsidRPr="000D78EC" w:rsidRDefault="009E7BE2" w:rsidP="00AF79B8">
            <w:pPr>
              <w:spacing w:line="220" w:lineRule="exact"/>
              <w:rPr>
                <w:rFonts w:ascii="Times New Roman" w:eastAsia="Times New Roman" w:hAnsi="Times New Roman"/>
                <w:lang w:eastAsia="ru-RU"/>
              </w:rPr>
            </w:pPr>
            <w:r w:rsidRPr="000D78EC">
              <w:rPr>
                <w:rFonts w:ascii="Times New Roman" w:eastAsia="Times New Roman" w:hAnsi="Times New Roman"/>
                <w:color w:val="000000"/>
                <w:lang w:eastAsia="ru-RU"/>
              </w:rPr>
              <w:t>май</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0C5B48AA"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Учителя внеурочной деятельности</w:t>
            </w:r>
            <w:r>
              <w:rPr>
                <w:rFonts w:ascii="Times New Roman" w:eastAsia="Times New Roman" w:hAnsi="Times New Roman"/>
                <w:color w:val="000000"/>
                <w:lang w:eastAsia="ru-RU"/>
              </w:rPr>
              <w:t>,</w:t>
            </w:r>
          </w:p>
          <w:p w14:paraId="24FF4C05" w14:textId="77777777" w:rsidR="009E7BE2" w:rsidRPr="000D78EC" w:rsidRDefault="009E7BE2" w:rsidP="00AF79B8">
            <w:pPr>
              <w:spacing w:line="240" w:lineRule="auto"/>
              <w:rPr>
                <w:rFonts w:ascii="Times New Roman" w:eastAsia="Times New Roman" w:hAnsi="Times New Roman"/>
                <w:lang w:eastAsia="ru-RU"/>
              </w:rPr>
            </w:pPr>
            <w:r w:rsidRPr="000D78EC">
              <w:rPr>
                <w:rFonts w:ascii="Times New Roman" w:eastAsia="Times New Roman" w:hAnsi="Times New Roman"/>
                <w:color w:val="000000"/>
                <w:lang w:eastAsia="ru-RU"/>
              </w:rPr>
              <w:t>классные руководи гели</w:t>
            </w:r>
          </w:p>
        </w:tc>
      </w:tr>
      <w:tr w:rsidR="009E7BE2" w:rsidRPr="00C946C4" w14:paraId="5E889BD7" w14:textId="77777777" w:rsidTr="00AF79B8">
        <w:trPr>
          <w:gridAfter w:val="1"/>
          <w:wAfter w:w="125" w:type="dxa"/>
        </w:trPr>
        <w:tc>
          <w:tcPr>
            <w:tcW w:w="14560" w:type="dxa"/>
            <w:gridSpan w:val="5"/>
            <w:shd w:val="clear" w:color="auto" w:fill="C5E0B3" w:themeFill="accent6" w:themeFillTint="66"/>
          </w:tcPr>
          <w:p w14:paraId="2C2AE46F" w14:textId="448F0842" w:rsidR="009E7BE2" w:rsidRDefault="009E7BE2" w:rsidP="00AF79B8">
            <w:pPr>
              <w:pStyle w:val="ParaAttribute8"/>
              <w:spacing w:line="240" w:lineRule="atLeast"/>
              <w:jc w:val="center"/>
              <w:rPr>
                <w:rFonts w:eastAsia="Times New Roman"/>
                <w:b/>
                <w:bCs/>
                <w:color w:val="000000"/>
                <w:sz w:val="32"/>
                <w:szCs w:val="32"/>
              </w:rPr>
            </w:pPr>
          </w:p>
          <w:p w14:paraId="048A3CFC" w14:textId="77777777" w:rsidR="009E7BE2" w:rsidRDefault="009E7BE2" w:rsidP="00AF79B8">
            <w:pPr>
              <w:pStyle w:val="ParaAttribute8"/>
              <w:spacing w:line="240" w:lineRule="atLeast"/>
              <w:jc w:val="center"/>
              <w:rPr>
                <w:rFonts w:eastAsia="Times New Roman"/>
                <w:b/>
                <w:bCs/>
                <w:color w:val="000000"/>
                <w:sz w:val="32"/>
                <w:szCs w:val="32"/>
              </w:rPr>
            </w:pPr>
            <w:r w:rsidRPr="00D0156F">
              <w:rPr>
                <w:rFonts w:eastAsia="Times New Roman"/>
                <w:b/>
                <w:bCs/>
                <w:color w:val="000000"/>
                <w:sz w:val="32"/>
                <w:szCs w:val="32"/>
              </w:rPr>
              <w:t>Школьный музей</w:t>
            </w:r>
          </w:p>
          <w:p w14:paraId="46524E09" w14:textId="77777777" w:rsidR="009E7BE2" w:rsidRPr="00D0156F" w:rsidRDefault="009E7BE2" w:rsidP="00AF79B8">
            <w:pPr>
              <w:pStyle w:val="ParaAttribute8"/>
              <w:spacing w:line="240" w:lineRule="atLeast"/>
              <w:jc w:val="center"/>
              <w:rPr>
                <w:rStyle w:val="CharAttribute6"/>
                <w:color w:val="000000" w:themeColor="text1"/>
                <w:sz w:val="32"/>
                <w:szCs w:val="32"/>
              </w:rPr>
            </w:pPr>
          </w:p>
        </w:tc>
      </w:tr>
      <w:tr w:rsidR="009E7BE2" w:rsidRPr="00C946C4" w14:paraId="2758CA8A"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tcPr>
          <w:p w14:paraId="39CF6883" w14:textId="77777777" w:rsidR="009E7BE2" w:rsidRPr="003A12C7" w:rsidRDefault="009E7BE2" w:rsidP="00AF79B8">
            <w:pPr>
              <w:spacing w:line="230" w:lineRule="exact"/>
              <w:rPr>
                <w:rFonts w:ascii="Times New Roman" w:eastAsia="Times New Roman" w:hAnsi="Times New Roman"/>
                <w:lang w:eastAsia="ru-RU"/>
              </w:rPr>
            </w:pPr>
            <w:r w:rsidRPr="003A12C7">
              <w:rPr>
                <w:rFonts w:ascii="Times New Roman" w:eastAsia="Times New Roman" w:hAnsi="Times New Roman"/>
                <w:color w:val="000000"/>
                <w:lang w:eastAsia="ru-RU"/>
              </w:rPr>
              <w:t xml:space="preserve">Посещение школьного музея </w:t>
            </w:r>
            <w:proofErr w:type="spellStart"/>
            <w:r w:rsidRPr="003A12C7">
              <w:rPr>
                <w:rFonts w:ascii="Times New Roman" w:eastAsia="Times New Roman" w:hAnsi="Times New Roman"/>
                <w:color w:val="000000"/>
                <w:lang w:eastAsia="ru-RU"/>
              </w:rPr>
              <w:t>ВОв</w:t>
            </w:r>
            <w:proofErr w:type="spellEnd"/>
          </w:p>
        </w:tc>
        <w:tc>
          <w:tcPr>
            <w:tcW w:w="2126" w:type="dxa"/>
            <w:gridSpan w:val="2"/>
            <w:tcBorders>
              <w:top w:val="single" w:sz="4" w:space="0" w:color="auto"/>
              <w:left w:val="single" w:sz="4" w:space="0" w:color="auto"/>
              <w:bottom w:val="single" w:sz="4" w:space="0" w:color="auto"/>
              <w:right w:val="nil"/>
            </w:tcBorders>
            <w:shd w:val="clear" w:color="auto" w:fill="FFFFFF"/>
          </w:tcPr>
          <w:p w14:paraId="64E94886" w14:textId="77777777" w:rsidR="009E7BE2" w:rsidRPr="003A12C7" w:rsidRDefault="009E7BE2" w:rsidP="00AF79B8">
            <w:pPr>
              <w:rPr>
                <w:rFonts w:ascii="Times New Roman" w:eastAsia="Times New Roman" w:hAnsi="Times New Roman"/>
                <w:lang w:eastAsia="ru-RU"/>
              </w:rPr>
            </w:pPr>
            <w:r w:rsidRPr="003A12C7">
              <w:rPr>
                <w:rFonts w:ascii="Times New Roman" w:eastAsia="Times New Roman" w:hAnsi="Times New Roman"/>
                <w:color w:val="000000"/>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64901BD6" w14:textId="77777777" w:rsidR="009E7BE2" w:rsidRPr="003A12C7" w:rsidRDefault="009E7BE2" w:rsidP="00AF79B8">
            <w:pPr>
              <w:spacing w:line="230" w:lineRule="exact"/>
              <w:rPr>
                <w:rFonts w:ascii="Times New Roman" w:eastAsia="Times New Roman" w:hAnsi="Times New Roman"/>
                <w:lang w:eastAsia="ru-RU"/>
              </w:rPr>
            </w:pPr>
            <w:r w:rsidRPr="003A12C7">
              <w:rPr>
                <w:rFonts w:ascii="Times New Roman" w:eastAsia="Times New Roman" w:hAnsi="Times New Roman"/>
                <w:color w:val="000000"/>
                <w:lang w:eastAsia="ru-RU"/>
              </w:rPr>
              <w:t>В течение года</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0788D4CF" w14:textId="77777777" w:rsidR="009E7BE2" w:rsidRPr="003A12C7" w:rsidRDefault="009E7BE2" w:rsidP="00AF79B8">
            <w:pPr>
              <w:spacing w:line="240" w:lineRule="auto"/>
              <w:rPr>
                <w:rFonts w:ascii="Times New Roman" w:eastAsia="Times New Roman" w:hAnsi="Times New Roman"/>
                <w:lang w:eastAsia="ru-RU"/>
              </w:rPr>
            </w:pPr>
            <w:r w:rsidRPr="003A12C7">
              <w:rPr>
                <w:rFonts w:ascii="Times New Roman" w:eastAsia="Times New Roman" w:hAnsi="Times New Roman"/>
                <w:color w:val="000000"/>
                <w:lang w:eastAsia="ru-RU"/>
              </w:rPr>
              <w:t>Классные руководители, руководитель музея, Совет музея</w:t>
            </w:r>
          </w:p>
        </w:tc>
      </w:tr>
      <w:tr w:rsidR="009E7BE2" w:rsidRPr="00C946C4" w14:paraId="28DAFA1D" w14:textId="77777777" w:rsidTr="00AF79B8">
        <w:trPr>
          <w:gridAfter w:val="1"/>
          <w:wAfter w:w="125" w:type="dxa"/>
        </w:trPr>
        <w:tc>
          <w:tcPr>
            <w:tcW w:w="14560"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75D99E7" w14:textId="77777777" w:rsidR="009E7BE2" w:rsidRPr="00DC0659" w:rsidRDefault="009E7BE2" w:rsidP="00AF79B8">
            <w:pPr>
              <w:shd w:val="clear" w:color="auto" w:fill="A8D08D" w:themeFill="accent6" w:themeFillTint="99"/>
              <w:spacing w:line="240" w:lineRule="auto"/>
              <w:jc w:val="center"/>
              <w:rPr>
                <w:rFonts w:ascii="Times New Roman" w:eastAsia="Times New Roman" w:hAnsi="Times New Roman"/>
                <w:b/>
                <w:bCs/>
                <w:color w:val="000000"/>
                <w:sz w:val="16"/>
                <w:szCs w:val="16"/>
                <w:lang w:eastAsia="ru-RU"/>
              </w:rPr>
            </w:pPr>
          </w:p>
          <w:p w14:paraId="4CE5FDEC" w14:textId="77777777" w:rsidR="009E7BE2" w:rsidRDefault="009E7BE2" w:rsidP="00AF79B8">
            <w:pPr>
              <w:shd w:val="clear" w:color="auto" w:fill="A8D08D" w:themeFill="accent6" w:themeFillTint="99"/>
              <w:spacing w:line="240" w:lineRule="auto"/>
              <w:jc w:val="center"/>
              <w:rPr>
                <w:rFonts w:ascii="Times New Roman" w:eastAsia="Times New Roman" w:hAnsi="Times New Roman"/>
                <w:b/>
                <w:bCs/>
                <w:color w:val="000000"/>
                <w:sz w:val="32"/>
                <w:szCs w:val="32"/>
                <w:lang w:eastAsia="ru-RU"/>
              </w:rPr>
            </w:pPr>
            <w:r w:rsidRPr="003B404E">
              <w:rPr>
                <w:rFonts w:ascii="Times New Roman" w:eastAsia="Times New Roman" w:hAnsi="Times New Roman"/>
                <w:b/>
                <w:bCs/>
                <w:color w:val="000000"/>
                <w:sz w:val="32"/>
                <w:szCs w:val="32"/>
                <w:lang w:eastAsia="ru-RU"/>
              </w:rPr>
              <w:t>Дополнительное образование</w:t>
            </w:r>
          </w:p>
          <w:p w14:paraId="15D85FAC" w14:textId="77777777" w:rsidR="009E7BE2" w:rsidRPr="003A12C7" w:rsidRDefault="009E7BE2" w:rsidP="00AF79B8">
            <w:pPr>
              <w:spacing w:line="240" w:lineRule="auto"/>
              <w:rPr>
                <w:rFonts w:ascii="Times New Roman" w:eastAsia="Times New Roman" w:hAnsi="Times New Roman"/>
                <w:color w:val="000000"/>
                <w:lang w:eastAsia="ru-RU"/>
              </w:rPr>
            </w:pPr>
          </w:p>
        </w:tc>
      </w:tr>
      <w:tr w:rsidR="009E7BE2" w:rsidRPr="00C946C4" w14:paraId="2CC44EE2"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tcPr>
          <w:p w14:paraId="16294832" w14:textId="6F1523EC" w:rsidR="009E7BE2" w:rsidRPr="003A12C7" w:rsidRDefault="009E7BE2" w:rsidP="00AF79B8">
            <w:pPr>
              <w:spacing w:line="230" w:lineRule="exact"/>
              <w:rPr>
                <w:rFonts w:ascii="Times New Roman" w:eastAsia="Times New Roman" w:hAnsi="Times New Roman"/>
                <w:color w:val="000000"/>
                <w:lang w:eastAsia="ru-RU"/>
              </w:rPr>
            </w:pPr>
            <w:r>
              <w:rPr>
                <w:rFonts w:ascii="Times New Roman" w:eastAsia="Times New Roman" w:hAnsi="Times New Roman"/>
                <w:color w:val="000000"/>
                <w:lang w:eastAsia="ru-RU"/>
              </w:rPr>
              <w:t>Название направления, программы</w:t>
            </w:r>
          </w:p>
        </w:tc>
        <w:tc>
          <w:tcPr>
            <w:tcW w:w="2126" w:type="dxa"/>
            <w:gridSpan w:val="2"/>
            <w:tcBorders>
              <w:top w:val="single" w:sz="4" w:space="0" w:color="auto"/>
              <w:left w:val="single" w:sz="4" w:space="0" w:color="auto"/>
              <w:bottom w:val="single" w:sz="4" w:space="0" w:color="auto"/>
              <w:right w:val="nil"/>
            </w:tcBorders>
            <w:shd w:val="clear" w:color="auto" w:fill="FFFFFF"/>
          </w:tcPr>
          <w:p w14:paraId="48C3669A" w14:textId="16372D03" w:rsidR="009E7BE2" w:rsidRPr="003A12C7" w:rsidRDefault="009E7BE2" w:rsidP="00AF79B8">
            <w:pPr>
              <w:rPr>
                <w:rFonts w:ascii="Times New Roman" w:eastAsia="Times New Roman" w:hAnsi="Times New Roman"/>
                <w:color w:val="000000"/>
                <w:lang w:eastAsia="ru-RU"/>
              </w:rPr>
            </w:pPr>
            <w:r>
              <w:rPr>
                <w:rFonts w:ascii="Times New Roman" w:eastAsia="Times New Roman" w:hAnsi="Times New Roman"/>
                <w:color w:val="000000"/>
                <w:lang w:eastAsia="ru-RU"/>
              </w:rPr>
              <w:t xml:space="preserve">Классы, </w:t>
            </w:r>
          </w:p>
        </w:tc>
        <w:tc>
          <w:tcPr>
            <w:tcW w:w="2268" w:type="dxa"/>
            <w:tcBorders>
              <w:top w:val="single" w:sz="4" w:space="0" w:color="auto"/>
              <w:left w:val="single" w:sz="4" w:space="0" w:color="auto"/>
              <w:bottom w:val="single" w:sz="4" w:space="0" w:color="auto"/>
              <w:right w:val="nil"/>
            </w:tcBorders>
            <w:shd w:val="clear" w:color="auto" w:fill="FFFFFF"/>
          </w:tcPr>
          <w:p w14:paraId="0B4403E1" w14:textId="5DC6784C" w:rsidR="009E7BE2" w:rsidRPr="003A12C7" w:rsidRDefault="009E7BE2" w:rsidP="00AF79B8">
            <w:pPr>
              <w:spacing w:line="230" w:lineRule="exact"/>
              <w:rPr>
                <w:rFonts w:ascii="Times New Roman" w:eastAsia="Times New Roman" w:hAnsi="Times New Roman"/>
                <w:color w:val="000000"/>
                <w:lang w:eastAsia="ru-RU"/>
              </w:rPr>
            </w:pPr>
            <w:r>
              <w:rPr>
                <w:rFonts w:ascii="Times New Roman" w:eastAsia="Times New Roman" w:hAnsi="Times New Roman"/>
                <w:color w:val="000000"/>
                <w:lang w:eastAsia="ru-RU"/>
              </w:rPr>
              <w:t>Кол-во часов</w:t>
            </w:r>
          </w:p>
        </w:tc>
        <w:tc>
          <w:tcPr>
            <w:tcW w:w="3508" w:type="dxa"/>
            <w:tcBorders>
              <w:top w:val="single" w:sz="4" w:space="0" w:color="auto"/>
              <w:left w:val="single" w:sz="4" w:space="0" w:color="auto"/>
              <w:bottom w:val="single" w:sz="4" w:space="0" w:color="auto"/>
              <w:right w:val="single" w:sz="4" w:space="0" w:color="auto"/>
            </w:tcBorders>
            <w:shd w:val="clear" w:color="auto" w:fill="FFFFFF"/>
            <w:vAlign w:val="bottom"/>
          </w:tcPr>
          <w:p w14:paraId="4B5591B9" w14:textId="2201DBE5" w:rsidR="009E7BE2" w:rsidRPr="003A12C7" w:rsidRDefault="009E7BE2" w:rsidP="00AF79B8">
            <w:pPr>
              <w:spacing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Ответственные</w:t>
            </w:r>
          </w:p>
        </w:tc>
      </w:tr>
      <w:tr w:rsidR="009E7BE2" w:rsidRPr="00C946C4" w14:paraId="141F1CF2" w14:textId="77777777" w:rsidTr="00AF79B8">
        <w:trPr>
          <w:gridAfter w:val="1"/>
          <w:wAfter w:w="125" w:type="dxa"/>
        </w:trPr>
        <w:tc>
          <w:tcPr>
            <w:tcW w:w="6658" w:type="dxa"/>
            <w:tcBorders>
              <w:top w:val="single" w:sz="4" w:space="0" w:color="auto"/>
              <w:left w:val="single" w:sz="4" w:space="0" w:color="auto"/>
              <w:bottom w:val="single" w:sz="4" w:space="0" w:color="auto"/>
              <w:right w:val="nil"/>
            </w:tcBorders>
            <w:shd w:val="clear" w:color="auto" w:fill="FFFFFF"/>
          </w:tcPr>
          <w:p w14:paraId="6F4F9DC3" w14:textId="77777777" w:rsidR="009E7BE2" w:rsidRPr="00D24E8E" w:rsidRDefault="009E7BE2" w:rsidP="00AF79B8">
            <w:pPr>
              <w:ind w:firstLine="22"/>
              <w:contextualSpacing/>
              <w:rPr>
                <w:rFonts w:ascii="Times New Roman" w:hAnsi="Times New Roman"/>
              </w:rPr>
            </w:pPr>
            <w:r w:rsidRPr="00D24E8E">
              <w:rPr>
                <w:rFonts w:ascii="Times New Roman" w:hAnsi="Times New Roman"/>
              </w:rPr>
              <w:t>физкультурно-спортивно</w:t>
            </w:r>
            <w:r w:rsidRPr="00991A9C">
              <w:rPr>
                <w:rFonts w:ascii="Times New Roman" w:hAnsi="Times New Roman"/>
              </w:rPr>
              <w:t>е</w:t>
            </w:r>
            <w:r w:rsidRPr="00D24E8E">
              <w:rPr>
                <w:rFonts w:ascii="Times New Roman" w:hAnsi="Times New Roman"/>
              </w:rPr>
              <w:t xml:space="preserve"> – ШСК «Астра»</w:t>
            </w:r>
          </w:p>
          <w:p w14:paraId="04C647E4" w14:textId="3C5DA354" w:rsidR="009E7BE2" w:rsidRPr="003A12C7" w:rsidRDefault="009E7BE2" w:rsidP="00AF79B8">
            <w:pPr>
              <w:spacing w:line="230" w:lineRule="exact"/>
              <w:rPr>
                <w:rFonts w:ascii="Times New Roman" w:eastAsia="Times New Roman" w:hAnsi="Times New Roman"/>
                <w:color w:val="000000"/>
                <w:lang w:eastAsia="ru-RU"/>
              </w:rPr>
            </w:pPr>
          </w:p>
        </w:tc>
        <w:tc>
          <w:tcPr>
            <w:tcW w:w="2126" w:type="dxa"/>
            <w:gridSpan w:val="2"/>
            <w:tcBorders>
              <w:top w:val="single" w:sz="4" w:space="0" w:color="auto"/>
              <w:left w:val="single" w:sz="4" w:space="0" w:color="auto"/>
              <w:bottom w:val="single" w:sz="4" w:space="0" w:color="auto"/>
              <w:right w:val="nil"/>
            </w:tcBorders>
            <w:shd w:val="clear" w:color="auto" w:fill="FFFFFF"/>
          </w:tcPr>
          <w:p w14:paraId="45C0A46F" w14:textId="20C73FA5" w:rsidR="009E7BE2" w:rsidRPr="003A12C7" w:rsidRDefault="008C23A9" w:rsidP="00AF79B8">
            <w:pPr>
              <w:rPr>
                <w:rFonts w:ascii="Times New Roman" w:eastAsia="Times New Roman" w:hAnsi="Times New Roman"/>
                <w:color w:val="000000"/>
                <w:lang w:eastAsia="ru-RU"/>
              </w:rPr>
            </w:pPr>
            <w:r>
              <w:rPr>
                <w:rFonts w:ascii="Times New Roman" w:eastAsia="Times New Roman" w:hAnsi="Times New Roman"/>
                <w:color w:val="000000"/>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0A710F6B" w14:textId="4B593E2A" w:rsidR="009E7BE2" w:rsidRPr="003A12C7" w:rsidRDefault="009E7BE2" w:rsidP="00AF79B8">
            <w:pPr>
              <w:spacing w:line="230" w:lineRule="exact"/>
              <w:rPr>
                <w:rFonts w:ascii="Times New Roman" w:eastAsia="Times New Roman" w:hAnsi="Times New Roman"/>
                <w:color w:val="000000"/>
                <w:lang w:eastAsia="ru-RU"/>
              </w:rPr>
            </w:pPr>
            <w:r w:rsidRPr="00B94F8B">
              <w:rPr>
                <w:rFonts w:ascii="Times New Roman" w:eastAsia="Times New Roman" w:hAnsi="Times New Roman"/>
                <w:color w:val="000000"/>
                <w:lang w:eastAsia="ru-RU"/>
              </w:rPr>
              <w:t xml:space="preserve">В соответствии с </w:t>
            </w:r>
            <w:r>
              <w:rPr>
                <w:rFonts w:ascii="Times New Roman" w:eastAsia="Times New Roman" w:hAnsi="Times New Roman"/>
                <w:color w:val="000000"/>
                <w:lang w:eastAsia="ru-RU"/>
              </w:rPr>
              <w:t>расписанием</w:t>
            </w:r>
          </w:p>
        </w:tc>
        <w:tc>
          <w:tcPr>
            <w:tcW w:w="3508" w:type="dxa"/>
            <w:tcBorders>
              <w:top w:val="single" w:sz="4" w:space="0" w:color="auto"/>
              <w:left w:val="single" w:sz="4" w:space="0" w:color="auto"/>
              <w:bottom w:val="nil"/>
              <w:right w:val="single" w:sz="4" w:space="0" w:color="auto"/>
            </w:tcBorders>
            <w:shd w:val="clear" w:color="auto" w:fill="FFFFFF"/>
          </w:tcPr>
          <w:p w14:paraId="2E692E39" w14:textId="39B2B18B" w:rsidR="009E7BE2" w:rsidRPr="003A12C7" w:rsidRDefault="009E7BE2" w:rsidP="00AF79B8">
            <w:pPr>
              <w:spacing w:line="240" w:lineRule="auto"/>
              <w:rPr>
                <w:rFonts w:ascii="Times New Roman" w:eastAsia="Times New Roman" w:hAnsi="Times New Roman"/>
                <w:color w:val="000000"/>
                <w:lang w:eastAsia="ru-RU"/>
              </w:rPr>
            </w:pPr>
            <w:r w:rsidRPr="00B94F8B">
              <w:rPr>
                <w:rFonts w:ascii="Times New Roman" w:eastAsia="Times New Roman" w:hAnsi="Times New Roman"/>
                <w:color w:val="000000"/>
                <w:lang w:eastAsia="ru-RU"/>
              </w:rPr>
              <w:t>зам. директора по УВР, классные руководители, педагоги дополнительного образования</w:t>
            </w:r>
          </w:p>
        </w:tc>
      </w:tr>
      <w:tr w:rsidR="009E7BE2" w:rsidRPr="00C946C4" w14:paraId="1BD56424" w14:textId="77777777" w:rsidTr="00AF79B8">
        <w:trPr>
          <w:gridAfter w:val="1"/>
          <w:wAfter w:w="125" w:type="dxa"/>
        </w:trPr>
        <w:tc>
          <w:tcPr>
            <w:tcW w:w="6658" w:type="dxa"/>
            <w:tcBorders>
              <w:top w:val="single" w:sz="4" w:space="0" w:color="auto"/>
              <w:left w:val="single" w:sz="4" w:space="0" w:color="auto"/>
              <w:right w:val="nil"/>
            </w:tcBorders>
            <w:shd w:val="clear" w:color="auto" w:fill="FFFFFF"/>
          </w:tcPr>
          <w:p w14:paraId="3BBCEB1A" w14:textId="77777777" w:rsidR="009E7BE2" w:rsidRPr="00D24E8E" w:rsidRDefault="009E7BE2" w:rsidP="00AF79B8">
            <w:pPr>
              <w:ind w:firstLine="22"/>
              <w:contextualSpacing/>
              <w:rPr>
                <w:rFonts w:ascii="Times New Roman" w:hAnsi="Times New Roman"/>
              </w:rPr>
            </w:pPr>
            <w:r w:rsidRPr="00D24E8E">
              <w:rPr>
                <w:rFonts w:ascii="Times New Roman" w:hAnsi="Times New Roman"/>
              </w:rPr>
              <w:t>художественно</w:t>
            </w:r>
            <w:r>
              <w:rPr>
                <w:rFonts w:ascii="Times New Roman" w:hAnsi="Times New Roman"/>
              </w:rPr>
              <w:t>е</w:t>
            </w:r>
            <w:r w:rsidRPr="00D24E8E">
              <w:rPr>
                <w:rFonts w:ascii="Times New Roman" w:hAnsi="Times New Roman"/>
              </w:rPr>
              <w:t xml:space="preserve"> – ансамбль народного танца «Калинка», «Основы академической живописи и рисунка»;</w:t>
            </w:r>
          </w:p>
          <w:p w14:paraId="7996B59E" w14:textId="1751E4A2" w:rsidR="009E7BE2" w:rsidRPr="003A12C7" w:rsidRDefault="009E7BE2" w:rsidP="00AF79B8">
            <w:pPr>
              <w:spacing w:line="230" w:lineRule="exact"/>
              <w:rPr>
                <w:rFonts w:ascii="Times New Roman" w:eastAsia="Times New Roman" w:hAnsi="Times New Roman"/>
                <w:color w:val="000000"/>
                <w:lang w:eastAsia="ru-RU"/>
              </w:rPr>
            </w:pPr>
          </w:p>
        </w:tc>
        <w:tc>
          <w:tcPr>
            <w:tcW w:w="2126" w:type="dxa"/>
            <w:gridSpan w:val="2"/>
            <w:tcBorders>
              <w:top w:val="single" w:sz="4" w:space="0" w:color="auto"/>
              <w:left w:val="single" w:sz="4" w:space="0" w:color="auto"/>
              <w:bottom w:val="single" w:sz="4" w:space="0" w:color="auto"/>
              <w:right w:val="nil"/>
            </w:tcBorders>
            <w:shd w:val="clear" w:color="auto" w:fill="FFFFFF"/>
          </w:tcPr>
          <w:p w14:paraId="1FB166D8" w14:textId="603C12EC" w:rsidR="009E7BE2" w:rsidRDefault="008C23A9" w:rsidP="00AF79B8">
            <w:pPr>
              <w:rPr>
                <w:rFonts w:ascii="Times New Roman" w:eastAsia="Times New Roman" w:hAnsi="Times New Roman"/>
                <w:color w:val="000000"/>
                <w:lang w:eastAsia="ru-RU"/>
              </w:rPr>
            </w:pPr>
            <w:r>
              <w:rPr>
                <w:rFonts w:ascii="Times New Roman" w:eastAsia="Times New Roman" w:hAnsi="Times New Roman"/>
                <w:color w:val="000000"/>
                <w:lang w:eastAsia="ru-RU"/>
              </w:rPr>
              <w:t>1-4</w:t>
            </w:r>
          </w:p>
          <w:p w14:paraId="25C264DD" w14:textId="59940C86" w:rsidR="009E7BE2" w:rsidRPr="003A12C7" w:rsidRDefault="009E7BE2" w:rsidP="00AF79B8">
            <w:pPr>
              <w:rPr>
                <w:rFonts w:ascii="Times New Roman" w:eastAsia="Times New Roman" w:hAnsi="Times New Roman"/>
                <w:color w:val="000000"/>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2DA42C82" w14:textId="73C3311A" w:rsidR="009E7BE2" w:rsidRPr="003A12C7" w:rsidRDefault="009E7BE2" w:rsidP="00AF79B8">
            <w:pPr>
              <w:spacing w:line="230" w:lineRule="exact"/>
              <w:rPr>
                <w:rFonts w:ascii="Times New Roman" w:eastAsia="Times New Roman" w:hAnsi="Times New Roman"/>
                <w:color w:val="000000"/>
                <w:lang w:eastAsia="ru-RU"/>
              </w:rPr>
            </w:pPr>
            <w:r w:rsidRPr="00B94F8B">
              <w:rPr>
                <w:rFonts w:ascii="Times New Roman" w:eastAsia="Times New Roman" w:hAnsi="Times New Roman"/>
                <w:color w:val="000000"/>
                <w:lang w:eastAsia="ru-RU"/>
              </w:rPr>
              <w:t xml:space="preserve">В соответствии с </w:t>
            </w:r>
            <w:r>
              <w:rPr>
                <w:rFonts w:ascii="Times New Roman" w:eastAsia="Times New Roman" w:hAnsi="Times New Roman"/>
                <w:color w:val="000000"/>
                <w:lang w:eastAsia="ru-RU"/>
              </w:rPr>
              <w:t>расписанием</w:t>
            </w:r>
          </w:p>
        </w:tc>
        <w:tc>
          <w:tcPr>
            <w:tcW w:w="3508" w:type="dxa"/>
            <w:tcBorders>
              <w:top w:val="single" w:sz="4" w:space="0" w:color="auto"/>
              <w:left w:val="single" w:sz="4" w:space="0" w:color="auto"/>
              <w:bottom w:val="single" w:sz="4" w:space="0" w:color="auto"/>
              <w:right w:val="single" w:sz="4" w:space="0" w:color="auto"/>
            </w:tcBorders>
            <w:shd w:val="clear" w:color="auto" w:fill="FFFFFF"/>
          </w:tcPr>
          <w:p w14:paraId="0E4C2FE0" w14:textId="223F9AF9" w:rsidR="009E7BE2" w:rsidRPr="003A12C7" w:rsidRDefault="009E7BE2" w:rsidP="00AF79B8">
            <w:pPr>
              <w:spacing w:line="240" w:lineRule="auto"/>
              <w:rPr>
                <w:rFonts w:ascii="Times New Roman" w:eastAsia="Times New Roman" w:hAnsi="Times New Roman"/>
                <w:color w:val="000000"/>
                <w:lang w:eastAsia="ru-RU"/>
              </w:rPr>
            </w:pPr>
            <w:r w:rsidRPr="00B94F8B">
              <w:rPr>
                <w:rFonts w:ascii="Times New Roman" w:eastAsia="Times New Roman" w:hAnsi="Times New Roman"/>
                <w:color w:val="000000"/>
                <w:lang w:eastAsia="ru-RU"/>
              </w:rPr>
              <w:t>зам. директора по УВР, классные руководители, педагоги дополнительного образования</w:t>
            </w:r>
          </w:p>
        </w:tc>
      </w:tr>
    </w:tbl>
    <w:p w14:paraId="145ED299" w14:textId="77777777" w:rsidR="005A4733" w:rsidRDefault="005A4733"/>
    <w:sectPr w:rsidR="005A4733" w:rsidSect="00850CF5">
      <w:pgSz w:w="16838" w:h="11906" w:orient="landscape"/>
      <w:pgMar w:top="1276"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Е">
    <w:altName w:val="Calibri"/>
    <w:charset w:val="00"/>
    <w:family w:val="roman"/>
    <w:pitch w:val="variable"/>
    <w:sig w:usb0="00000000"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5" w15:restartNumberingAfterBreak="0">
    <w:nsid w:val="148159B0"/>
    <w:multiLevelType w:val="hybridMultilevel"/>
    <w:tmpl w:val="76D447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408450F"/>
    <w:multiLevelType w:val="hybridMultilevel"/>
    <w:tmpl w:val="3D321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30A4B77"/>
    <w:multiLevelType w:val="hybridMultilevel"/>
    <w:tmpl w:val="C76AACFA"/>
    <w:lvl w:ilvl="0" w:tplc="69A448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0"/>
  </w:num>
  <w:num w:numId="5">
    <w:abstractNumId w:val="1"/>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733"/>
    <w:rsid w:val="00003E93"/>
    <w:rsid w:val="00032CDC"/>
    <w:rsid w:val="00060623"/>
    <w:rsid w:val="00074868"/>
    <w:rsid w:val="00075777"/>
    <w:rsid w:val="000B29E0"/>
    <w:rsid w:val="00105893"/>
    <w:rsid w:val="00112946"/>
    <w:rsid w:val="00157A1F"/>
    <w:rsid w:val="001633BA"/>
    <w:rsid w:val="00197CD6"/>
    <w:rsid w:val="001B0D75"/>
    <w:rsid w:val="001B40D7"/>
    <w:rsid w:val="001D2DB2"/>
    <w:rsid w:val="0021624E"/>
    <w:rsid w:val="00274A4D"/>
    <w:rsid w:val="00296E16"/>
    <w:rsid w:val="002A14AE"/>
    <w:rsid w:val="00303A41"/>
    <w:rsid w:val="00397201"/>
    <w:rsid w:val="003A0DA3"/>
    <w:rsid w:val="003A12C7"/>
    <w:rsid w:val="003B491E"/>
    <w:rsid w:val="003C4774"/>
    <w:rsid w:val="003E2E20"/>
    <w:rsid w:val="00421315"/>
    <w:rsid w:val="00441902"/>
    <w:rsid w:val="004735BC"/>
    <w:rsid w:val="00475B39"/>
    <w:rsid w:val="004E0836"/>
    <w:rsid w:val="004F6840"/>
    <w:rsid w:val="005031ED"/>
    <w:rsid w:val="00556C00"/>
    <w:rsid w:val="005607FF"/>
    <w:rsid w:val="005642DF"/>
    <w:rsid w:val="00566F4B"/>
    <w:rsid w:val="005A4733"/>
    <w:rsid w:val="005D4F44"/>
    <w:rsid w:val="006116E4"/>
    <w:rsid w:val="006244CF"/>
    <w:rsid w:val="006639B4"/>
    <w:rsid w:val="00687F9B"/>
    <w:rsid w:val="006A483B"/>
    <w:rsid w:val="006E190A"/>
    <w:rsid w:val="006F5981"/>
    <w:rsid w:val="006F7650"/>
    <w:rsid w:val="007134FD"/>
    <w:rsid w:val="0073048C"/>
    <w:rsid w:val="00757138"/>
    <w:rsid w:val="0076215D"/>
    <w:rsid w:val="007A70CF"/>
    <w:rsid w:val="007E1898"/>
    <w:rsid w:val="007E54D3"/>
    <w:rsid w:val="007F7A57"/>
    <w:rsid w:val="00804952"/>
    <w:rsid w:val="00807121"/>
    <w:rsid w:val="0082133E"/>
    <w:rsid w:val="00841685"/>
    <w:rsid w:val="00850CF5"/>
    <w:rsid w:val="008557A7"/>
    <w:rsid w:val="00867779"/>
    <w:rsid w:val="00890B50"/>
    <w:rsid w:val="008936A4"/>
    <w:rsid w:val="008A5C5A"/>
    <w:rsid w:val="008C1245"/>
    <w:rsid w:val="008C23A9"/>
    <w:rsid w:val="008F77B4"/>
    <w:rsid w:val="00923223"/>
    <w:rsid w:val="009352D1"/>
    <w:rsid w:val="009425DE"/>
    <w:rsid w:val="009600F8"/>
    <w:rsid w:val="009B222A"/>
    <w:rsid w:val="009C5117"/>
    <w:rsid w:val="009E7BE2"/>
    <w:rsid w:val="009F7131"/>
    <w:rsid w:val="00A03B59"/>
    <w:rsid w:val="00A26417"/>
    <w:rsid w:val="00A273E8"/>
    <w:rsid w:val="00A36C0C"/>
    <w:rsid w:val="00A43A73"/>
    <w:rsid w:val="00A46C37"/>
    <w:rsid w:val="00A53548"/>
    <w:rsid w:val="00A57167"/>
    <w:rsid w:val="00A84E13"/>
    <w:rsid w:val="00A8517C"/>
    <w:rsid w:val="00AC4F06"/>
    <w:rsid w:val="00AD119A"/>
    <w:rsid w:val="00AF79B8"/>
    <w:rsid w:val="00B04343"/>
    <w:rsid w:val="00B47D8B"/>
    <w:rsid w:val="00B511D6"/>
    <w:rsid w:val="00B6246C"/>
    <w:rsid w:val="00BA2C82"/>
    <w:rsid w:val="00BA4F1E"/>
    <w:rsid w:val="00BD306B"/>
    <w:rsid w:val="00BE5F22"/>
    <w:rsid w:val="00C009BD"/>
    <w:rsid w:val="00C06F87"/>
    <w:rsid w:val="00C56062"/>
    <w:rsid w:val="00C8017E"/>
    <w:rsid w:val="00C8022F"/>
    <w:rsid w:val="00C92003"/>
    <w:rsid w:val="00D0156F"/>
    <w:rsid w:val="00D31EA8"/>
    <w:rsid w:val="00D45354"/>
    <w:rsid w:val="00D53392"/>
    <w:rsid w:val="00D91569"/>
    <w:rsid w:val="00D92677"/>
    <w:rsid w:val="00DB360C"/>
    <w:rsid w:val="00DC0659"/>
    <w:rsid w:val="00DC0E07"/>
    <w:rsid w:val="00DF67D7"/>
    <w:rsid w:val="00E34A8A"/>
    <w:rsid w:val="00E408CA"/>
    <w:rsid w:val="00E638CF"/>
    <w:rsid w:val="00EC263A"/>
    <w:rsid w:val="00EC4F3D"/>
    <w:rsid w:val="00ED3414"/>
    <w:rsid w:val="00ED4A6C"/>
    <w:rsid w:val="00EE3F05"/>
    <w:rsid w:val="00F06CE2"/>
    <w:rsid w:val="00F22F1E"/>
    <w:rsid w:val="00F457A7"/>
    <w:rsid w:val="00F62820"/>
    <w:rsid w:val="00F843B7"/>
    <w:rsid w:val="00F96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D087D"/>
  <w15:chartTrackingRefBased/>
  <w15:docId w15:val="{065D2053-089A-468B-9711-65E5CC4D0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733"/>
    <w:pPr>
      <w:spacing w:after="0" w:line="240" w:lineRule="atLeast"/>
      <w:jc w:val="both"/>
    </w:pPr>
    <w:rPr>
      <w:rFonts w:eastAsiaTheme="minorEastAsia" w:cs="Times New Roman"/>
      <w:sz w:val="24"/>
      <w:szCs w:val="24"/>
    </w:rPr>
  </w:style>
  <w:style w:type="paragraph" w:styleId="2">
    <w:name w:val="heading 2"/>
    <w:basedOn w:val="a"/>
    <w:next w:val="a"/>
    <w:link w:val="20"/>
    <w:uiPriority w:val="9"/>
    <w:unhideWhenUsed/>
    <w:qFormat/>
    <w:rsid w:val="002A14A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Attribute6">
    <w:name w:val="CharAttribute6"/>
    <w:rsid w:val="005A4733"/>
    <w:rPr>
      <w:rFonts w:ascii="Times New Roman" w:eastAsia="Batang" w:hAnsi="Batang"/>
      <w:color w:val="0000FF"/>
      <w:sz w:val="28"/>
      <w:u w:val="single"/>
    </w:rPr>
  </w:style>
  <w:style w:type="character" w:customStyle="1" w:styleId="CharAttribute2">
    <w:name w:val="CharAttribute2"/>
    <w:rsid w:val="005A4733"/>
    <w:rPr>
      <w:rFonts w:ascii="Times New Roman" w:eastAsia="Batang" w:hAnsi="Batang"/>
      <w:sz w:val="28"/>
    </w:rPr>
  </w:style>
  <w:style w:type="paragraph" w:customStyle="1" w:styleId="ParaAttribute7">
    <w:name w:val="ParaAttribute7"/>
    <w:rsid w:val="005A4733"/>
    <w:pPr>
      <w:spacing w:after="0" w:line="240" w:lineRule="auto"/>
      <w:ind w:firstLine="851"/>
      <w:jc w:val="center"/>
    </w:pPr>
    <w:rPr>
      <w:rFonts w:ascii="Times New Roman" w:eastAsia="№Е" w:hAnsi="Times New Roman" w:cs="Times New Roman"/>
      <w:sz w:val="20"/>
      <w:szCs w:val="20"/>
      <w:lang w:eastAsia="ru-RU"/>
    </w:rPr>
  </w:style>
  <w:style w:type="paragraph" w:customStyle="1" w:styleId="ParaAttribute8">
    <w:name w:val="ParaAttribute8"/>
    <w:rsid w:val="005A4733"/>
    <w:pPr>
      <w:spacing w:after="0" w:line="240" w:lineRule="auto"/>
      <w:ind w:firstLine="851"/>
      <w:jc w:val="both"/>
    </w:pPr>
    <w:rPr>
      <w:rFonts w:ascii="Times New Roman" w:eastAsia="№Е" w:hAnsi="Times New Roman" w:cs="Times New Roman"/>
      <w:sz w:val="20"/>
      <w:szCs w:val="20"/>
      <w:lang w:eastAsia="ru-RU"/>
    </w:rPr>
  </w:style>
  <w:style w:type="character" w:customStyle="1" w:styleId="CharAttribute5">
    <w:name w:val="CharAttribute5"/>
    <w:rsid w:val="005A4733"/>
    <w:rPr>
      <w:rFonts w:ascii="Batang" w:eastAsia="Times New Roman" w:hAnsi="Times New Roman" w:hint="eastAsia"/>
      <w:sz w:val="28"/>
    </w:rPr>
  </w:style>
  <w:style w:type="paragraph" w:customStyle="1" w:styleId="ParaAttribute2">
    <w:name w:val="ParaAttribute2"/>
    <w:rsid w:val="005A4733"/>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3">
    <w:name w:val="ParaAttribute3"/>
    <w:rsid w:val="005A4733"/>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5">
    <w:name w:val="ParaAttribute5"/>
    <w:rsid w:val="005A4733"/>
    <w:pPr>
      <w:widowControl w:val="0"/>
      <w:wordWrap w:val="0"/>
      <w:spacing w:after="0" w:line="240" w:lineRule="auto"/>
      <w:ind w:right="-1"/>
      <w:jc w:val="both"/>
    </w:pPr>
    <w:rPr>
      <w:rFonts w:ascii="Times New Roman" w:eastAsia="№Е" w:hAnsi="Times New Roman" w:cs="Times New Roman"/>
      <w:sz w:val="20"/>
      <w:szCs w:val="20"/>
      <w:lang w:eastAsia="ru-RU"/>
    </w:rPr>
  </w:style>
  <w:style w:type="paragraph" w:customStyle="1" w:styleId="a3">
    <w:name w:val="Содержимое таблицы"/>
    <w:basedOn w:val="a"/>
    <w:rsid w:val="005A4733"/>
    <w:pPr>
      <w:suppressLineNumbers/>
      <w:suppressAutoHyphens/>
      <w:spacing w:after="200" w:line="276" w:lineRule="auto"/>
      <w:jc w:val="left"/>
    </w:pPr>
    <w:rPr>
      <w:rFonts w:ascii="Calibri" w:eastAsia="Times New Roman" w:hAnsi="Calibri"/>
      <w:sz w:val="22"/>
      <w:szCs w:val="22"/>
      <w:lang w:eastAsia="zh-CN"/>
    </w:rPr>
  </w:style>
  <w:style w:type="character" w:styleId="a4">
    <w:name w:val="Hyperlink"/>
    <w:basedOn w:val="a0"/>
    <w:uiPriority w:val="99"/>
    <w:semiHidden/>
    <w:unhideWhenUsed/>
    <w:rsid w:val="005A4733"/>
    <w:rPr>
      <w:color w:val="0563C1" w:themeColor="hyperlink"/>
      <w:u w:val="single"/>
    </w:rPr>
  </w:style>
  <w:style w:type="paragraph" w:styleId="a5">
    <w:name w:val="Normal (Web)"/>
    <w:basedOn w:val="a"/>
    <w:uiPriority w:val="99"/>
    <w:unhideWhenUsed/>
    <w:rsid w:val="005A4733"/>
    <w:pPr>
      <w:spacing w:before="100" w:beforeAutospacing="1" w:after="100" w:afterAutospacing="1" w:line="240" w:lineRule="auto"/>
      <w:jc w:val="left"/>
    </w:pPr>
    <w:rPr>
      <w:rFonts w:ascii="Times New Roman" w:eastAsia="Times New Roman" w:hAnsi="Times New Roman"/>
      <w:lang w:eastAsia="ru-RU"/>
    </w:rPr>
  </w:style>
  <w:style w:type="character" w:customStyle="1" w:styleId="20">
    <w:name w:val="Заголовок 2 Знак"/>
    <w:basedOn w:val="a0"/>
    <w:link w:val="2"/>
    <w:uiPriority w:val="9"/>
    <w:rsid w:val="002A14AE"/>
    <w:rPr>
      <w:rFonts w:asciiTheme="majorHAnsi" w:eastAsiaTheme="majorEastAsia" w:hAnsiTheme="majorHAnsi" w:cstheme="majorBidi"/>
      <w:color w:val="2F5496" w:themeColor="accent1" w:themeShade="BF"/>
      <w:sz w:val="26"/>
      <w:szCs w:val="26"/>
    </w:rPr>
  </w:style>
  <w:style w:type="character" w:customStyle="1" w:styleId="WW8Num13z1">
    <w:name w:val="WW8Num13z1"/>
    <w:uiPriority w:val="99"/>
    <w:rsid w:val="00807121"/>
    <w:rPr>
      <w:rFonts w:ascii="Courier New" w:hAnsi="Courier New"/>
    </w:rPr>
  </w:style>
  <w:style w:type="character" w:customStyle="1" w:styleId="WW8Num7z1">
    <w:name w:val="WW8Num7z1"/>
    <w:uiPriority w:val="99"/>
    <w:rsid w:val="00003E93"/>
  </w:style>
  <w:style w:type="paragraph" w:styleId="a6">
    <w:name w:val="List Paragraph"/>
    <w:basedOn w:val="a"/>
    <w:uiPriority w:val="99"/>
    <w:qFormat/>
    <w:rsid w:val="00BD306B"/>
    <w:pPr>
      <w:suppressAutoHyphens/>
      <w:spacing w:after="200" w:line="276" w:lineRule="auto"/>
      <w:ind w:left="708"/>
      <w:jc w:val="left"/>
    </w:pPr>
    <w:rPr>
      <w:rFonts w:ascii="Calibri" w:eastAsia="Times New Roman" w:hAnsi="Calibri"/>
      <w:sz w:val="22"/>
      <w:szCs w:val="22"/>
      <w:lang w:eastAsia="zh-CN"/>
    </w:rPr>
  </w:style>
  <w:style w:type="character" w:customStyle="1" w:styleId="apple-converted-space">
    <w:name w:val="apple-converted-space"/>
    <w:uiPriority w:val="99"/>
    <w:rsid w:val="00F62820"/>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semiHidden/>
    <w:unhideWhenUsed/>
    <w:rsid w:val="00AC4F06"/>
    <w:pPr>
      <w:spacing w:line="240" w:lineRule="auto"/>
      <w:jc w:val="left"/>
    </w:pPr>
    <w:rPr>
      <w:rFonts w:eastAsiaTheme="minorHAnsi" w:cstheme="minorBidi"/>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semiHidden/>
    <w:rsid w:val="00AC4F06"/>
    <w:rPr>
      <w:sz w:val="20"/>
      <w:szCs w:val="20"/>
    </w:rPr>
  </w:style>
  <w:style w:type="paragraph" w:styleId="a9">
    <w:name w:val="Balloon Text"/>
    <w:basedOn w:val="a"/>
    <w:link w:val="aa"/>
    <w:uiPriority w:val="99"/>
    <w:semiHidden/>
    <w:unhideWhenUsed/>
    <w:rsid w:val="00556C00"/>
    <w:pPr>
      <w:spacing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56C00"/>
    <w:rPr>
      <w:rFonts w:ascii="Segoe UI" w:eastAsiaTheme="minorEastAsia" w:hAnsi="Segoe UI" w:cs="Segoe UI"/>
      <w:sz w:val="18"/>
      <w:szCs w:val="18"/>
    </w:rPr>
  </w:style>
  <w:style w:type="table" w:styleId="ab">
    <w:name w:val="Table Grid"/>
    <w:basedOn w:val="a1"/>
    <w:uiPriority w:val="59"/>
    <w:rsid w:val="00850CF5"/>
    <w:pPr>
      <w:spacing w:after="0" w:line="240" w:lineRule="auto"/>
    </w:pPr>
    <w:rPr>
      <w:rFonts w:ascii="Times New Roman"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472003">
      <w:bodyDiv w:val="1"/>
      <w:marLeft w:val="0"/>
      <w:marRight w:val="0"/>
      <w:marTop w:val="0"/>
      <w:marBottom w:val="0"/>
      <w:divBdr>
        <w:top w:val="none" w:sz="0" w:space="0" w:color="auto"/>
        <w:left w:val="none" w:sz="0" w:space="0" w:color="auto"/>
        <w:bottom w:val="none" w:sz="0" w:space="0" w:color="auto"/>
        <w:right w:val="none" w:sz="0" w:space="0" w:color="auto"/>
      </w:divBdr>
    </w:div>
    <w:div w:id="149614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4F792-EDC4-4B9D-8B6A-2E2D4D832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4366</Words>
  <Characters>24889</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Елена</cp:lastModifiedBy>
  <cp:revision>20</cp:revision>
  <dcterms:created xsi:type="dcterms:W3CDTF">2021-08-24T12:14:00Z</dcterms:created>
  <dcterms:modified xsi:type="dcterms:W3CDTF">2021-10-12T13:35:00Z</dcterms:modified>
</cp:coreProperties>
</file>